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CCD56" w14:textId="3BF84099" w:rsidR="00043C9C" w:rsidRDefault="00000000">
      <w:pPr>
        <w:pStyle w:val="Nagwek1"/>
      </w:pPr>
      <w:r>
        <w:t xml:space="preserve">Załącznik nr </w:t>
      </w:r>
      <w:r w:rsidR="004F1BC5">
        <w:t>1a</w:t>
      </w:r>
      <w:r>
        <w:t xml:space="preserve"> do SWZ</w:t>
      </w:r>
      <w:r>
        <w:br/>
      </w:r>
      <w:r w:rsidR="004F1BC5">
        <w:t>Parametry graniczne sprzętu</w:t>
      </w:r>
    </w:p>
    <w:p w14:paraId="0B6E37A9" w14:textId="77777777" w:rsidR="00043C9C" w:rsidRDefault="00000000">
      <w:pPr>
        <w:pStyle w:val="Nagwek2"/>
      </w:pPr>
      <w:r>
        <w:t>1. Aparat EKG – 1 szt.</w:t>
      </w:r>
    </w:p>
    <w:tbl>
      <w:tblPr>
        <w:tblStyle w:val="Przetargi"/>
        <w:tblW w:w="4946" w:type="pct"/>
        <w:tblLook w:val="04A0" w:firstRow="1" w:lastRow="0" w:firstColumn="1" w:lastColumn="0" w:noHBand="0" w:noVBand="1"/>
      </w:tblPr>
      <w:tblGrid>
        <w:gridCol w:w="619"/>
        <w:gridCol w:w="3490"/>
        <w:gridCol w:w="936"/>
        <w:gridCol w:w="3492"/>
      </w:tblGrid>
      <w:tr w:rsidR="00B820F5" w:rsidRPr="00094902" w14:paraId="6ACA757C" w14:textId="77777777" w:rsidTr="00231E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05048FA3" w14:textId="77777777" w:rsidR="00B820F5" w:rsidRPr="00094902" w:rsidRDefault="00B820F5" w:rsidP="00231EB5">
            <w:pPr>
              <w:spacing w:line="276" w:lineRule="auto"/>
            </w:pPr>
            <w:r w:rsidRPr="00BB2F54">
              <w:t>Lp.</w:t>
            </w:r>
          </w:p>
        </w:tc>
        <w:tc>
          <w:tcPr>
            <w:tcW w:w="2061" w:type="pct"/>
          </w:tcPr>
          <w:p w14:paraId="1B071F4F" w14:textId="77777777" w:rsidR="00B820F5" w:rsidRPr="00D84CEF" w:rsidRDefault="00B820F5" w:rsidP="00231EB5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D84CEF">
              <w:rPr>
                <w:bCs/>
              </w:rPr>
              <w:t>Parametry techniczne</w:t>
            </w:r>
          </w:p>
        </w:tc>
        <w:tc>
          <w:tcPr>
            <w:tcW w:w="497" w:type="pct"/>
          </w:tcPr>
          <w:p w14:paraId="7B48CAEC" w14:textId="77777777" w:rsidR="00B820F5" w:rsidRPr="00094902" w:rsidRDefault="00B820F5" w:rsidP="00231EB5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94902">
              <w:t>TAK/NIE</w:t>
            </w:r>
          </w:p>
        </w:tc>
        <w:tc>
          <w:tcPr>
            <w:tcW w:w="2062" w:type="pct"/>
          </w:tcPr>
          <w:p w14:paraId="329DCCE7" w14:textId="018308AA" w:rsidR="00B820F5" w:rsidRPr="00094902" w:rsidRDefault="00B820F5" w:rsidP="00231EB5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Opis</w:t>
            </w:r>
          </w:p>
        </w:tc>
      </w:tr>
      <w:tr w:rsidR="00B820F5" w:rsidRPr="00094902" w14:paraId="62C2ABB3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7409FF65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3E97AE84" w14:textId="77777777" w:rsidR="00B820F5" w:rsidRPr="00D84CEF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 w:rsidRPr="00CA37BB">
              <w:rPr>
                <w:bCs/>
              </w:rPr>
              <w:t>Współpraca z kompleksową platformą kardiologiczną, w której można wykonać zarówno badania EKG z oceną ryzyka nagłej śmierci sercowej, jak i spirometrię, próbę wysiłkową, holter EKG, holter RR i ergospirometrię oraz telekonsultację badań</w:t>
            </w:r>
          </w:p>
        </w:tc>
        <w:tc>
          <w:tcPr>
            <w:tcW w:w="497" w:type="pct"/>
          </w:tcPr>
          <w:p w14:paraId="5C0EDC49" w14:textId="77777777" w:rsidR="00B820F5" w:rsidRPr="00094902" w:rsidRDefault="00B820F5" w:rsidP="00231EB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4125D0A9" w14:textId="77777777" w:rsidR="00B820F5" w:rsidRPr="00094902" w:rsidRDefault="00B820F5" w:rsidP="00231EB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20F5" w:rsidRPr="00094902" w14:paraId="7BEC0D71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6141D6BB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35D7A292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7-calowy dotykowy ekran True Color (24 bpp 16.7 M kolorów) o rozdzielczości 1024 x 600 px.</w:t>
            </w:r>
          </w:p>
        </w:tc>
        <w:tc>
          <w:tcPr>
            <w:tcW w:w="497" w:type="pct"/>
          </w:tcPr>
          <w:p w14:paraId="2C847E54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71EF1456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820F5" w:rsidRPr="008C2B51" w14:paraId="261FD137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29CC9EF7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29FB2766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Wymiary urządzenia: 225 x 234 x 77 mm (dł. x szer. x wys. w mm)</w:t>
            </w:r>
          </w:p>
        </w:tc>
        <w:tc>
          <w:tcPr>
            <w:tcW w:w="497" w:type="pct"/>
          </w:tcPr>
          <w:p w14:paraId="23233A57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1981DD9F" w14:textId="77777777" w:rsidR="00B820F5" w:rsidRPr="00143939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820F5" w:rsidRPr="00094902" w14:paraId="3963EF43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2DA9E427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69A27658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Ekranowy wskaźnik kontroli kontaktu elektrod.</w:t>
            </w:r>
          </w:p>
        </w:tc>
        <w:tc>
          <w:tcPr>
            <w:tcW w:w="497" w:type="pct"/>
          </w:tcPr>
          <w:p w14:paraId="18A3076E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4160CB4C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color w:val="548DD4" w:themeColor="text2" w:themeTint="99"/>
              </w:rPr>
            </w:pPr>
          </w:p>
        </w:tc>
      </w:tr>
      <w:tr w:rsidR="00B820F5" w:rsidRPr="00094902" w14:paraId="6F2D1FEF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49DEB036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7F1ADD68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Ekranowy asystent rozmieszczenia elektrod z graficznym wskazaniem jakości sygnału.</w:t>
            </w:r>
          </w:p>
        </w:tc>
        <w:tc>
          <w:tcPr>
            <w:tcW w:w="497" w:type="pct"/>
          </w:tcPr>
          <w:p w14:paraId="44ACDE29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36D39CA4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color w:val="548DD4" w:themeColor="text2" w:themeTint="99"/>
              </w:rPr>
            </w:pPr>
          </w:p>
        </w:tc>
      </w:tr>
      <w:tr w:rsidR="00B820F5" w:rsidRPr="00094902" w14:paraId="788E1E20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312F044B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73C47D72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Klawiatura ekranowa na panelu dotykowym.</w:t>
            </w:r>
          </w:p>
        </w:tc>
        <w:tc>
          <w:tcPr>
            <w:tcW w:w="497" w:type="pct"/>
          </w:tcPr>
          <w:p w14:paraId="540D7433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232FB70C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820F5" w:rsidRPr="00094902" w14:paraId="362E2826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7F26987F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06B54F7A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Możliwość regulacji jasności wyświetlacza.</w:t>
            </w:r>
          </w:p>
        </w:tc>
        <w:tc>
          <w:tcPr>
            <w:tcW w:w="497" w:type="pct"/>
          </w:tcPr>
          <w:p w14:paraId="74B6C13A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221FB9F8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color w:val="00B050"/>
              </w:rPr>
            </w:pPr>
          </w:p>
        </w:tc>
      </w:tr>
      <w:tr w:rsidR="00B820F5" w:rsidRPr="00094902" w14:paraId="7FEDA338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23C71778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27DC0C05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Możliwość podłączenia fizycznej klawiatury i myszy za pomocą portu USB.</w:t>
            </w:r>
          </w:p>
        </w:tc>
        <w:tc>
          <w:tcPr>
            <w:tcW w:w="497" w:type="pct"/>
          </w:tcPr>
          <w:p w14:paraId="3FC5E2D9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259C802A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820F5" w:rsidRPr="00094902" w14:paraId="52E9F0C4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5A9BA4FC" w14:textId="77777777" w:rsidR="00B820F5" w:rsidRPr="00335BDA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20154B50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Wskazanie rozładowania akumulatora za pomocą sygnału dźwiękowego i diod LED.</w:t>
            </w:r>
          </w:p>
        </w:tc>
        <w:tc>
          <w:tcPr>
            <w:tcW w:w="497" w:type="pct"/>
          </w:tcPr>
          <w:p w14:paraId="6BF707E3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7EF688C5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20F5" w:rsidRPr="00094902" w14:paraId="3E97DFCB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73C66B23" w14:textId="77777777" w:rsidR="00B820F5" w:rsidRPr="00335BDA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1E09190D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Możliwość wydruku w trybie automatycznym i manualnym</w:t>
            </w:r>
          </w:p>
        </w:tc>
        <w:tc>
          <w:tcPr>
            <w:tcW w:w="497" w:type="pct"/>
          </w:tcPr>
          <w:p w14:paraId="5E12BA99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0F8D663D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820F5" w:rsidRPr="00094902" w14:paraId="4540DE34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637139F9" w14:textId="77777777" w:rsidR="00B820F5" w:rsidRPr="00335BDA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09C9ED63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7C60">
              <w:t xml:space="preserve">Drukowanie na papierze termicznym w formie rolki </w:t>
            </w:r>
            <w:r>
              <w:t>112mm</w:t>
            </w:r>
          </w:p>
        </w:tc>
        <w:tc>
          <w:tcPr>
            <w:tcW w:w="497" w:type="pct"/>
          </w:tcPr>
          <w:p w14:paraId="22A49FF8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2099BEFE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20F5" w:rsidRPr="00094902" w14:paraId="240D1537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6499591D" w14:textId="77777777" w:rsidR="00B820F5" w:rsidRPr="00335BDA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69FCA0C6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Możliwość podłączenia zewnętrznej drukarki.</w:t>
            </w:r>
          </w:p>
        </w:tc>
        <w:tc>
          <w:tcPr>
            <w:tcW w:w="497" w:type="pct"/>
          </w:tcPr>
          <w:p w14:paraId="1BB0B3B5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64EAF02F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color w:val="548DD4" w:themeColor="text2" w:themeTint="99"/>
              </w:rPr>
            </w:pPr>
          </w:p>
        </w:tc>
      </w:tr>
      <w:tr w:rsidR="00B820F5" w:rsidRPr="00094902" w14:paraId="1B793544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24F3A62A" w14:textId="77777777" w:rsidR="00B820F5" w:rsidRPr="00335BDA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323A622A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Dane wyświetlane na ekranie: Tętno, imię i nazwisko pacjenta, identyfikator pacjenta, godzina, wskaźnik naładowania baterii, powiadomienia, komunikaty ostrzegawcze, zapis krzywych EKG, ciśnienie krwi, waga i wzrost pacjenta, oznaczenia elektrod, ustawienia prędkości, czułości, filtrów, profilu i systemu elektrod, asystent podłączenia elektrod, wskazanie odłączenia elektrod, identyfikator użytkownika.</w:t>
            </w:r>
          </w:p>
        </w:tc>
        <w:tc>
          <w:tcPr>
            <w:tcW w:w="497" w:type="pct"/>
          </w:tcPr>
          <w:p w14:paraId="04D4B4FC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6F2FE536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20F5" w:rsidRPr="00094902" w14:paraId="6BDCEF85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13FD33DE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73BB8E08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Automatyczna interpretacja zapisu EKG dla pacjentów dorosłych i pediatrycznych.</w:t>
            </w:r>
          </w:p>
        </w:tc>
        <w:tc>
          <w:tcPr>
            <w:tcW w:w="497" w:type="pct"/>
          </w:tcPr>
          <w:p w14:paraId="7D44C68F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52824D51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color w:val="548DD4" w:themeColor="text2" w:themeTint="99"/>
              </w:rPr>
            </w:pPr>
          </w:p>
        </w:tc>
      </w:tr>
      <w:tr w:rsidR="00B820F5" w:rsidRPr="00094902" w14:paraId="30101C1F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15DDAC04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741CE21A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Automatyczna interpretacja zapisu EKG oparta na algorytmach i sztucznej inteligencji.</w:t>
            </w:r>
          </w:p>
        </w:tc>
        <w:tc>
          <w:tcPr>
            <w:tcW w:w="497" w:type="pct"/>
          </w:tcPr>
          <w:p w14:paraId="131AF8AF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0CC30128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color w:val="548DD4" w:themeColor="text2" w:themeTint="99"/>
              </w:rPr>
            </w:pPr>
          </w:p>
        </w:tc>
      </w:tr>
      <w:tr w:rsidR="00B820F5" w:rsidRPr="00094902" w14:paraId="5A830E7B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75139AC3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0C253250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Możliwość dodania własnoręcznej interpretacji oraz opinii lekarskiej do badania.</w:t>
            </w:r>
          </w:p>
        </w:tc>
        <w:tc>
          <w:tcPr>
            <w:tcW w:w="497" w:type="pct"/>
          </w:tcPr>
          <w:p w14:paraId="0A07EA20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6CAD96E7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color w:val="548DD4" w:themeColor="text2" w:themeTint="99"/>
              </w:rPr>
            </w:pPr>
          </w:p>
        </w:tc>
      </w:tr>
      <w:tr w:rsidR="00B820F5" w:rsidRPr="00094902" w14:paraId="7B630819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70CF7A8B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629D1BFB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Możliwość przypisania badania do innego pacjenta.</w:t>
            </w:r>
          </w:p>
        </w:tc>
        <w:tc>
          <w:tcPr>
            <w:tcW w:w="497" w:type="pct"/>
          </w:tcPr>
          <w:p w14:paraId="40476531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0E01F00E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color w:val="548DD4" w:themeColor="text2" w:themeTint="99"/>
              </w:rPr>
            </w:pPr>
          </w:p>
        </w:tc>
      </w:tr>
      <w:tr w:rsidR="00B820F5" w:rsidRPr="00094902" w14:paraId="10DDC5FD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213A9E12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60CEDD19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Parametry mierzone: RR, P, PQ(PR), QRS, QT, oś P, oś QRS, oś T, QTc (metodami: Bazett, Hodges, Fridericia, Framingham)</w:t>
            </w:r>
          </w:p>
        </w:tc>
        <w:tc>
          <w:tcPr>
            <w:tcW w:w="497" w:type="pct"/>
          </w:tcPr>
          <w:p w14:paraId="7B04E9A3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0683FF17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color w:val="548DD4" w:themeColor="text2" w:themeTint="99"/>
              </w:rPr>
            </w:pPr>
          </w:p>
        </w:tc>
      </w:tr>
      <w:tr w:rsidR="00B820F5" w:rsidRPr="00BD69CF" w14:paraId="30C91F92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270129F8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72B3C544" w14:textId="77777777" w:rsidR="00B820F5" w:rsidRPr="008C2B51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8C2B51">
              <w:rPr>
                <w:lang w:val="en-GB"/>
              </w:rPr>
              <w:t>Mierzone amplitudy: P+, P-, Q, R, R'. R", S, S', T+, T-, J, ST</w:t>
            </w:r>
          </w:p>
        </w:tc>
        <w:tc>
          <w:tcPr>
            <w:tcW w:w="497" w:type="pct"/>
          </w:tcPr>
          <w:p w14:paraId="75A3A80D" w14:textId="77777777" w:rsidR="00B820F5" w:rsidRPr="00143939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062" w:type="pct"/>
          </w:tcPr>
          <w:p w14:paraId="2272FFB9" w14:textId="77777777" w:rsidR="00B820F5" w:rsidRPr="00BD69CF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color w:val="548DD4" w:themeColor="text2" w:themeTint="99"/>
                <w:lang w:val="fr-FR"/>
              </w:rPr>
            </w:pPr>
          </w:p>
        </w:tc>
      </w:tr>
      <w:tr w:rsidR="00B820F5" w:rsidRPr="00094902" w14:paraId="3BA5662F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2ECCE2D5" w14:textId="77777777" w:rsidR="00B820F5" w:rsidRPr="00BD69CF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lang w:val="fr-FR"/>
              </w:rPr>
            </w:pPr>
          </w:p>
        </w:tc>
        <w:tc>
          <w:tcPr>
            <w:tcW w:w="2061" w:type="pct"/>
          </w:tcPr>
          <w:p w14:paraId="0526C11A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77C60">
              <w:t>Wizualizacja uśrednionych zespołów</w:t>
            </w:r>
            <w:r>
              <w:t xml:space="preserve"> sygnału EKG dla każdego kanału</w:t>
            </w:r>
            <w:r w:rsidRPr="00977C60">
              <w:t>.</w:t>
            </w:r>
          </w:p>
        </w:tc>
        <w:tc>
          <w:tcPr>
            <w:tcW w:w="497" w:type="pct"/>
          </w:tcPr>
          <w:p w14:paraId="3ACAAD01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0C5BDFCD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color w:val="548DD4" w:themeColor="text2" w:themeTint="99"/>
              </w:rPr>
            </w:pPr>
          </w:p>
        </w:tc>
      </w:tr>
      <w:tr w:rsidR="00B820F5" w:rsidRPr="00094902" w14:paraId="186E6BCA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534DE114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6DC0AB75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C2B51">
              <w:rPr>
                <w:lang w:val="en-GB"/>
              </w:rPr>
              <w:t>Analiza: śr. HR, maks. HR, min. HR, śr. R-R, maks. </w:t>
            </w:r>
            <w:r w:rsidRPr="005D4868">
              <w:rPr>
                <w:lang w:val="fr-FR"/>
              </w:rPr>
              <w:t>R-R, min. </w:t>
            </w:r>
            <w:r w:rsidRPr="00094902">
              <w:t>R-R, zliczanie R-R, SDRR, pRR50.</w:t>
            </w:r>
          </w:p>
        </w:tc>
        <w:tc>
          <w:tcPr>
            <w:tcW w:w="497" w:type="pct"/>
          </w:tcPr>
          <w:p w14:paraId="137E96A0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7A6539FC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color w:val="548DD4" w:themeColor="text2" w:themeTint="99"/>
              </w:rPr>
            </w:pPr>
          </w:p>
        </w:tc>
      </w:tr>
      <w:tr w:rsidR="00B820F5" w:rsidRPr="00094902" w14:paraId="0EF536AF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5F29E5F2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65674C47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Prędkość wydruku / przesuwu papieru (mm/s): 5, 10, 12.5, 25, 50.</w:t>
            </w:r>
          </w:p>
        </w:tc>
        <w:tc>
          <w:tcPr>
            <w:tcW w:w="497" w:type="pct"/>
          </w:tcPr>
          <w:p w14:paraId="46E6380E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09013905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820F5" w:rsidRPr="00094902" w14:paraId="68DBEE5D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703F7E16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4ED4F9C4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Czułość (mm/mV): 2.5, 5, 10, 20.</w:t>
            </w:r>
          </w:p>
        </w:tc>
        <w:tc>
          <w:tcPr>
            <w:tcW w:w="497" w:type="pct"/>
          </w:tcPr>
          <w:p w14:paraId="5B7EC412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2934C7A6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20F5" w:rsidRPr="00094902" w14:paraId="6F8A70B3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5854556D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365E292A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Możliwość ustawienia dwukrotnie mniejszej czułości elektrod piersiowych.</w:t>
            </w:r>
          </w:p>
        </w:tc>
        <w:tc>
          <w:tcPr>
            <w:tcW w:w="497" w:type="pct"/>
          </w:tcPr>
          <w:p w14:paraId="555DFFAE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1226A4BC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color w:val="00B050"/>
              </w:rPr>
            </w:pPr>
          </w:p>
        </w:tc>
      </w:tr>
      <w:tr w:rsidR="00B820F5" w:rsidRPr="00094902" w14:paraId="2F0E2459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2D1269E8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3675ABE5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 fizycznych</w:t>
            </w:r>
            <w:r w:rsidRPr="00977C60">
              <w:t xml:space="preserve"> odprowadzeń</w:t>
            </w:r>
            <w:r>
              <w:t>.</w:t>
            </w:r>
          </w:p>
        </w:tc>
        <w:tc>
          <w:tcPr>
            <w:tcW w:w="497" w:type="pct"/>
          </w:tcPr>
          <w:p w14:paraId="5B503606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2F35691C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20F5" w:rsidRPr="00094902" w14:paraId="21055D99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4C95479E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15E957B6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12 kanałów</w:t>
            </w:r>
            <w:r w:rsidRPr="00977C60">
              <w:t xml:space="preserve"> EKG.</w:t>
            </w:r>
          </w:p>
        </w:tc>
        <w:tc>
          <w:tcPr>
            <w:tcW w:w="497" w:type="pct"/>
          </w:tcPr>
          <w:p w14:paraId="33D69664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4A5459C9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820F5" w:rsidRPr="00094902" w14:paraId="7FDD7C07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65E4676F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0660F7A7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7C60">
              <w:t>Liczba odprowadzeń wyświetlanych na ekranie</w:t>
            </w:r>
            <w:r>
              <w:t xml:space="preserve"> w trybie automatycznym</w:t>
            </w:r>
            <w:r w:rsidRPr="00977C60">
              <w:t>: 6 lub 12.</w:t>
            </w:r>
          </w:p>
        </w:tc>
        <w:tc>
          <w:tcPr>
            <w:tcW w:w="497" w:type="pct"/>
          </w:tcPr>
          <w:p w14:paraId="51096B7A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716D0ECB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20F5" w:rsidRPr="00094902" w14:paraId="090CAB54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6EEC032A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6F424E60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77C60">
              <w:t>Układy odprowadzeń wyświetlane na ekranie</w:t>
            </w:r>
            <w:r>
              <w:t xml:space="preserve"> w trybie automatycznym</w:t>
            </w:r>
            <w:r w:rsidRPr="00977C60">
              <w:t>: 2x6+0R, 2x6+1R+, 1x12+0R, 4x3+0R, 4x3+1R+, 1x6+0R.</w:t>
            </w:r>
          </w:p>
        </w:tc>
        <w:tc>
          <w:tcPr>
            <w:tcW w:w="497" w:type="pct"/>
          </w:tcPr>
          <w:p w14:paraId="5DC5BD46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05FAFEC6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820F5" w:rsidRPr="00094902" w14:paraId="33C81BE5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46156E3C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3F32E0E5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Układy odprowadzeń drukowane w profilu automatycznym: 2x6+1R, 2x6+0R, 4x3+1R, 4x3+0R, 1x12+0R, 1x6+0R.</w:t>
            </w:r>
          </w:p>
        </w:tc>
        <w:tc>
          <w:tcPr>
            <w:tcW w:w="497" w:type="pct"/>
          </w:tcPr>
          <w:p w14:paraId="1DEA76A7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46D6A6C1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20F5" w:rsidRPr="00094902" w14:paraId="3A6D51FB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1EE2FB9B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04DB33DE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Wydruk odprowadzeń w trybie synchronicznym oraz w czasie rzeczywistym.</w:t>
            </w:r>
          </w:p>
        </w:tc>
        <w:tc>
          <w:tcPr>
            <w:tcW w:w="497" w:type="pct"/>
          </w:tcPr>
          <w:p w14:paraId="686174DB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7DCCF203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color w:val="00B050"/>
              </w:rPr>
            </w:pPr>
          </w:p>
        </w:tc>
      </w:tr>
      <w:tr w:rsidR="00B820F5" w:rsidRPr="00094902" w14:paraId="04C9D071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0EEECB73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79FFB644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Możliwość wydruku odprowadzeń w formacie Einthoven oraz Cabrera.</w:t>
            </w:r>
          </w:p>
        </w:tc>
        <w:tc>
          <w:tcPr>
            <w:tcW w:w="497" w:type="pct"/>
          </w:tcPr>
          <w:p w14:paraId="62005772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42279D49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color w:val="FFC000"/>
              </w:rPr>
            </w:pPr>
          </w:p>
        </w:tc>
      </w:tr>
      <w:tr w:rsidR="00B820F5" w:rsidRPr="00094902" w14:paraId="005FFFD4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4D4E2723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4A404A5F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77C60">
              <w:t>Możliwość ustawienia zapisu wstecznego.</w:t>
            </w:r>
          </w:p>
        </w:tc>
        <w:tc>
          <w:tcPr>
            <w:tcW w:w="497" w:type="pct"/>
          </w:tcPr>
          <w:p w14:paraId="1F72047E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7423116A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color w:val="FFC000"/>
              </w:rPr>
            </w:pPr>
          </w:p>
        </w:tc>
      </w:tr>
      <w:tr w:rsidR="00B820F5" w:rsidRPr="008C2B51" w14:paraId="6C490E35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7DE62647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01576FD4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Układy odprowadzeń drukowane w profilu ręcznym: konfigurowalne przez użytkownika z możliwość wybrania od 1 do 12 odprowadzeń.</w:t>
            </w:r>
          </w:p>
        </w:tc>
        <w:tc>
          <w:tcPr>
            <w:tcW w:w="497" w:type="pct"/>
          </w:tcPr>
          <w:p w14:paraId="1269C773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7F15396D" w14:textId="77777777" w:rsidR="00B820F5" w:rsidRPr="00143939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B820F5" w:rsidRPr="00094902" w14:paraId="10AFB809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49B2F65F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71A282BC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77C60">
              <w:t>Długość zapisu 12-kanałowego EKG spoczynkowego</w:t>
            </w:r>
            <w:r>
              <w:t xml:space="preserve"> (s)</w:t>
            </w:r>
            <w:r w:rsidRPr="00977C60">
              <w:t>: 10, 12, 15</w:t>
            </w:r>
            <w:r>
              <w:t>,</w:t>
            </w:r>
            <w:r w:rsidRPr="00977C60">
              <w:t xml:space="preserve"> 20</w:t>
            </w:r>
            <w:r>
              <w:t>.</w:t>
            </w:r>
            <w:r w:rsidRPr="00977C60">
              <w:t xml:space="preserve"> </w:t>
            </w:r>
          </w:p>
        </w:tc>
        <w:tc>
          <w:tcPr>
            <w:tcW w:w="497" w:type="pct"/>
          </w:tcPr>
          <w:p w14:paraId="027E598A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443DC4B2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820F5" w:rsidRPr="00094902" w14:paraId="7F6400CC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4033F3CE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241D0B11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7C60">
              <w:t>Długość zapisu 12-kanałowego EKG w trybie długiego zapisu</w:t>
            </w:r>
            <w:r>
              <w:t xml:space="preserve"> (min)</w:t>
            </w:r>
            <w:r w:rsidRPr="00977C60">
              <w:t xml:space="preserve">: </w:t>
            </w:r>
            <w:r>
              <w:t>0.5</w:t>
            </w:r>
            <w:r w:rsidRPr="00977C60">
              <w:t>, 1, 2, 6, 10</w:t>
            </w:r>
            <w:r>
              <w:t>,</w:t>
            </w:r>
            <w:r w:rsidRPr="00977C60">
              <w:t xml:space="preserve"> 20.</w:t>
            </w:r>
          </w:p>
        </w:tc>
        <w:tc>
          <w:tcPr>
            <w:tcW w:w="497" w:type="pct"/>
          </w:tcPr>
          <w:p w14:paraId="093E4DDE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363DE416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20F5" w:rsidRPr="00094902" w14:paraId="6C9B49B2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3A7F8606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49456E05" w14:textId="77777777" w:rsidR="00B820F5" w:rsidRPr="00977C60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77C60">
              <w:t>Możliwość wydruku odprowadzeń w formacie Einthoven oraz Cabrera.</w:t>
            </w:r>
          </w:p>
        </w:tc>
        <w:tc>
          <w:tcPr>
            <w:tcW w:w="497" w:type="pct"/>
          </w:tcPr>
          <w:p w14:paraId="079A877E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4E4C9FCD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color w:val="00B050"/>
              </w:rPr>
            </w:pPr>
          </w:p>
        </w:tc>
      </w:tr>
      <w:tr w:rsidR="00B820F5" w:rsidRPr="00094902" w14:paraId="75927DC5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1C6723C8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3BD47BB6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Możliwość zapisu 3500 badań w pamięci urządzenia</w:t>
            </w:r>
          </w:p>
        </w:tc>
        <w:tc>
          <w:tcPr>
            <w:tcW w:w="497" w:type="pct"/>
          </w:tcPr>
          <w:p w14:paraId="619AB69A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075C28B6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20F5" w:rsidRPr="00094902" w14:paraId="116C4A71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0FEFDC7D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7FEA6CDD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Możliwość zapisu 50 profili w pamięci urządzenia.</w:t>
            </w:r>
          </w:p>
        </w:tc>
        <w:tc>
          <w:tcPr>
            <w:tcW w:w="497" w:type="pct"/>
          </w:tcPr>
          <w:p w14:paraId="5F5F6919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6A4FC603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color w:val="FF0000"/>
              </w:rPr>
            </w:pPr>
          </w:p>
        </w:tc>
      </w:tr>
      <w:tr w:rsidR="00B820F5" w:rsidRPr="00094902" w14:paraId="03BBDD46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0270935E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33D2271C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Możliwość eksportu do szpitalnego systemu informacyjnego (HIS) w standardzie HL7 oraz DICOM przy użyciu kompatybilnego oprogramowania.</w:t>
            </w:r>
          </w:p>
        </w:tc>
        <w:tc>
          <w:tcPr>
            <w:tcW w:w="497" w:type="pct"/>
          </w:tcPr>
          <w:p w14:paraId="20332C3A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66346963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color w:val="548DD4" w:themeColor="text2" w:themeTint="99"/>
              </w:rPr>
            </w:pPr>
          </w:p>
        </w:tc>
      </w:tr>
      <w:tr w:rsidR="00B820F5" w:rsidRPr="00094902" w14:paraId="29AEC825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592485E5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69317642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 xml:space="preserve">Współpraca z </w:t>
            </w:r>
            <w:r w:rsidRPr="00D84CEF">
              <w:t>worklistą</w:t>
            </w:r>
            <w:r w:rsidRPr="00094902">
              <w:t xml:space="preserve"> systemu szpitalnego.</w:t>
            </w:r>
          </w:p>
        </w:tc>
        <w:tc>
          <w:tcPr>
            <w:tcW w:w="497" w:type="pct"/>
          </w:tcPr>
          <w:p w14:paraId="2992BA8A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7D0AFD92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color w:val="548DD4" w:themeColor="text2" w:themeTint="99"/>
              </w:rPr>
            </w:pPr>
          </w:p>
        </w:tc>
      </w:tr>
      <w:tr w:rsidR="00B820F5" w:rsidRPr="00094902" w14:paraId="20483E65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314101E4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25F2687D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Możliwość eksportu raportu z badania w formacie PDF.</w:t>
            </w:r>
          </w:p>
        </w:tc>
        <w:tc>
          <w:tcPr>
            <w:tcW w:w="497" w:type="pct"/>
          </w:tcPr>
          <w:p w14:paraId="5F9F4306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7BDB1F2F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color w:val="548DD4" w:themeColor="text2" w:themeTint="99"/>
              </w:rPr>
            </w:pPr>
          </w:p>
        </w:tc>
      </w:tr>
      <w:tr w:rsidR="00B820F5" w:rsidRPr="00094902" w14:paraId="26FBFFF1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0E8E66F6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08109CAC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Obsługa zewnętrznych nośników danych USB z systemem plików FAT32.</w:t>
            </w:r>
          </w:p>
        </w:tc>
        <w:tc>
          <w:tcPr>
            <w:tcW w:w="497" w:type="pct"/>
          </w:tcPr>
          <w:p w14:paraId="005739E5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2D54BDA4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color w:val="548DD4" w:themeColor="text2" w:themeTint="99"/>
              </w:rPr>
            </w:pPr>
          </w:p>
        </w:tc>
      </w:tr>
      <w:tr w:rsidR="00B820F5" w:rsidRPr="00094902" w14:paraId="1DB868FB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2C968DBA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26C7F5DC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Filtr sieciowy (mains): Brak, ~ 50/60 Hz, adaptacyjny.</w:t>
            </w:r>
          </w:p>
        </w:tc>
        <w:tc>
          <w:tcPr>
            <w:tcW w:w="497" w:type="pct"/>
          </w:tcPr>
          <w:p w14:paraId="602FB1DE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20C76D4A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color w:val="548DD4" w:themeColor="text2" w:themeTint="99"/>
              </w:rPr>
            </w:pPr>
          </w:p>
        </w:tc>
      </w:tr>
      <w:tr w:rsidR="00B820F5" w:rsidRPr="00094902" w14:paraId="64851B28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46A02865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093A81E9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Filtr miopotencjałów (myo): 170 Hz, 90 Hz, adaptacyjny, 20 Hz, 25 Hz, 35 Hz.</w:t>
            </w:r>
          </w:p>
        </w:tc>
        <w:tc>
          <w:tcPr>
            <w:tcW w:w="497" w:type="pct"/>
          </w:tcPr>
          <w:p w14:paraId="24968B9B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3E76897B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820F5" w:rsidRPr="00094902" w14:paraId="523F7308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616FC7D0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18516130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7C60">
              <w:t>Filtr przesunięcia (drift): 0.049 Hz, 0.07 Hz Cubic Spline, 0.25 Hz adaptacyjny, 0.05 Hz, 0.15 Hz adaptacyjny, wariancja.</w:t>
            </w:r>
          </w:p>
        </w:tc>
        <w:tc>
          <w:tcPr>
            <w:tcW w:w="497" w:type="pct"/>
          </w:tcPr>
          <w:p w14:paraId="050A3420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737E6040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20F5" w:rsidRPr="00094902" w14:paraId="131D4FEB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672CD671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3E2B9367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10-odprowadzeniowy kabel pacjenta o długości 3-metrów z wtykiem bananowym lub ze złączem zaciskowym</w:t>
            </w:r>
          </w:p>
        </w:tc>
        <w:tc>
          <w:tcPr>
            <w:tcW w:w="497" w:type="pct"/>
          </w:tcPr>
          <w:p w14:paraId="28C2B4E7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50A2DDA1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color w:val="FF0000"/>
              </w:rPr>
            </w:pPr>
          </w:p>
        </w:tc>
      </w:tr>
      <w:tr w:rsidR="00B820F5" w:rsidRPr="00094902" w14:paraId="2718E20E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668FA975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3064EB76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Kompatybilność z podciśnieniowym systemem elektrod.</w:t>
            </w:r>
          </w:p>
        </w:tc>
        <w:tc>
          <w:tcPr>
            <w:tcW w:w="497" w:type="pct"/>
          </w:tcPr>
          <w:p w14:paraId="2AA9CE4F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4F5C6844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20F5" w:rsidRPr="00094902" w14:paraId="3BD6D989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00A4F567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53671A61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Zakres częstotliwości pomiaru: 0.049–250 Hz.</w:t>
            </w:r>
          </w:p>
        </w:tc>
        <w:tc>
          <w:tcPr>
            <w:tcW w:w="497" w:type="pct"/>
          </w:tcPr>
          <w:p w14:paraId="356BCA4A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033C5007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820F5" w:rsidRPr="00094902" w14:paraId="0BA39501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3C643111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6ABB30EA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Cyfrowa rozdzielczość przetwornika: 24</w:t>
            </w:r>
            <w:r>
              <w:t xml:space="preserve"> </w:t>
            </w:r>
            <w:r w:rsidRPr="00094902">
              <w:t>bity.</w:t>
            </w:r>
          </w:p>
        </w:tc>
        <w:tc>
          <w:tcPr>
            <w:tcW w:w="497" w:type="pct"/>
          </w:tcPr>
          <w:p w14:paraId="2A5075BF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6BC1FA13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20F5" w:rsidRPr="00094902" w14:paraId="0F0EF78D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1D9802A2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6BA9CE53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Częstotliwość próbkowania sygnału na kanał przetwornika: 1000 SPS.</w:t>
            </w:r>
          </w:p>
        </w:tc>
        <w:tc>
          <w:tcPr>
            <w:tcW w:w="497" w:type="pct"/>
          </w:tcPr>
          <w:p w14:paraId="6C5D3F4F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5052AEF6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color w:val="FF0000"/>
              </w:rPr>
            </w:pPr>
          </w:p>
        </w:tc>
      </w:tr>
      <w:tr w:rsidR="00B820F5" w:rsidRPr="00094902" w14:paraId="7A868C28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4C3B8A14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232D0167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Łączna częstotliwość próbkowania sygnału wszystkich kanałów przetwornika: 8000 SPS.</w:t>
            </w:r>
          </w:p>
        </w:tc>
        <w:tc>
          <w:tcPr>
            <w:tcW w:w="497" w:type="pct"/>
          </w:tcPr>
          <w:p w14:paraId="109B819F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38C862E4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20F5" w:rsidRPr="00094902" w14:paraId="145E2FA1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16BBD7BD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3F503538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Sprzętowa detekcja impulsu kardiostymulatora o parametrach: 0.1 – 2 ms, 2 – 250 mV, równoważna z 100 000 SPS</w:t>
            </w:r>
          </w:p>
        </w:tc>
        <w:tc>
          <w:tcPr>
            <w:tcW w:w="497" w:type="pct"/>
          </w:tcPr>
          <w:p w14:paraId="03166ABB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0E09430E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820F5" w:rsidRPr="00094902" w14:paraId="7FF9656C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7C55FF2A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0A2AD9A2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Możliwość regulacji punktu +J od +40 do +100 ms</w:t>
            </w:r>
          </w:p>
        </w:tc>
        <w:tc>
          <w:tcPr>
            <w:tcW w:w="497" w:type="pct"/>
          </w:tcPr>
          <w:p w14:paraId="28EBDA91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7B2CC7C9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20F5" w:rsidRPr="00094902" w14:paraId="1D5F9556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1DB4E6BC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40046F92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Zakres pomiaru tętna: 30-300 BPM.</w:t>
            </w:r>
          </w:p>
        </w:tc>
        <w:tc>
          <w:tcPr>
            <w:tcW w:w="497" w:type="pct"/>
          </w:tcPr>
          <w:p w14:paraId="05391380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79ADD8B5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color w:val="00B050"/>
              </w:rPr>
            </w:pPr>
          </w:p>
        </w:tc>
      </w:tr>
      <w:tr w:rsidR="00B820F5" w:rsidRPr="00094902" w14:paraId="368B3CE1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76F0C833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0E3D4311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Możliwość zastosowania c</w:t>
            </w:r>
            <w:r w:rsidRPr="00094902">
              <w:t>zytnik</w:t>
            </w:r>
            <w:r>
              <w:t>a</w:t>
            </w:r>
            <w:r w:rsidRPr="00094902">
              <w:t xml:space="preserve"> kodów kreskowych zgodny ze standardami: CodeQr, PDF417, Code128, Code39NC, Code39C, obsługujący znaki ASCII </w:t>
            </w:r>
          </w:p>
        </w:tc>
        <w:tc>
          <w:tcPr>
            <w:tcW w:w="497" w:type="pct"/>
          </w:tcPr>
          <w:p w14:paraId="5F42A470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1AAB3E8C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color w:val="FF0000"/>
              </w:rPr>
            </w:pPr>
          </w:p>
        </w:tc>
      </w:tr>
      <w:tr w:rsidR="00B820F5" w:rsidRPr="00094902" w14:paraId="3CA85BF5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16AB4A2C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444949EF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Minimalna ilość wydrukowanych stron raportów na zasilaniu akumulatorowym: 420 raportów</w:t>
            </w:r>
          </w:p>
        </w:tc>
        <w:tc>
          <w:tcPr>
            <w:tcW w:w="497" w:type="pct"/>
          </w:tcPr>
          <w:p w14:paraId="4AA62865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63688AF9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820F5" w:rsidRPr="00094902" w14:paraId="605706CF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21DC9641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267D03B2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Minimalny czas wydruku w trybie ręcznym na zasilaniu akumulatorowym: 150 minut.</w:t>
            </w:r>
          </w:p>
        </w:tc>
        <w:tc>
          <w:tcPr>
            <w:tcW w:w="497" w:type="pct"/>
          </w:tcPr>
          <w:p w14:paraId="25039377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153D00DE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20F5" w:rsidRPr="00094902" w14:paraId="2022644B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05AD1BF4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5D161091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Minimalny czas nieprzerwanego monitorowania sygnału w trybie ręcznym na zasilaniu akumulatorowym: 350 minut.</w:t>
            </w:r>
          </w:p>
        </w:tc>
        <w:tc>
          <w:tcPr>
            <w:tcW w:w="497" w:type="pct"/>
          </w:tcPr>
          <w:p w14:paraId="32867BF8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6C4EA525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820F5" w:rsidRPr="00094902" w14:paraId="316743E8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626E61CB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3FAA8CB3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Czas ładowania: 4 godziny.</w:t>
            </w:r>
          </w:p>
        </w:tc>
        <w:tc>
          <w:tcPr>
            <w:tcW w:w="497" w:type="pct"/>
          </w:tcPr>
          <w:p w14:paraId="0CE494B5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3829A9E3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20F5" w:rsidRPr="00094902" w14:paraId="3F98A378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61A4D7F9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0BFE4A3F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3 gniazda USB (5 V, 1 A)</w:t>
            </w:r>
          </w:p>
        </w:tc>
        <w:tc>
          <w:tcPr>
            <w:tcW w:w="497" w:type="pct"/>
          </w:tcPr>
          <w:p w14:paraId="3572FDBF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177D5E55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820F5" w:rsidRPr="00094902" w14:paraId="16CBB7E1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5DC3FC19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42AB2C30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Gniazdo LAN</w:t>
            </w:r>
          </w:p>
        </w:tc>
        <w:tc>
          <w:tcPr>
            <w:tcW w:w="497" w:type="pct"/>
          </w:tcPr>
          <w:p w14:paraId="3BCB16DD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7938E590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20F5" w:rsidRPr="00094902" w14:paraId="6EB4069A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205A023D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3814AD49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094902">
              <w:t>Trigger QRS / wyjście TTL</w:t>
            </w:r>
          </w:p>
        </w:tc>
        <w:tc>
          <w:tcPr>
            <w:tcW w:w="497" w:type="pct"/>
          </w:tcPr>
          <w:p w14:paraId="0C489C2B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589BDE82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820F5" w:rsidRPr="00094902" w14:paraId="0A6E1F57" w14:textId="77777777" w:rsidTr="0023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0B6E38EF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</w:pPr>
          </w:p>
        </w:tc>
        <w:tc>
          <w:tcPr>
            <w:tcW w:w="2061" w:type="pct"/>
          </w:tcPr>
          <w:p w14:paraId="1E8AED63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4902">
              <w:t>Komunikacja Wi-Fi</w:t>
            </w:r>
          </w:p>
        </w:tc>
        <w:tc>
          <w:tcPr>
            <w:tcW w:w="497" w:type="pct"/>
          </w:tcPr>
          <w:p w14:paraId="52C1AA28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6AA9AD66" w14:textId="77777777" w:rsidR="00B820F5" w:rsidRPr="00094902" w:rsidRDefault="00B820F5" w:rsidP="00231EB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20F5" w:rsidRPr="00094902" w14:paraId="69C1F2C1" w14:textId="77777777" w:rsidTr="00231E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pct"/>
          </w:tcPr>
          <w:p w14:paraId="3DB4F4B1" w14:textId="77777777" w:rsidR="00B820F5" w:rsidRPr="008555C0" w:rsidRDefault="00B820F5" w:rsidP="00B820F5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b w:val="0"/>
              </w:rPr>
            </w:pPr>
          </w:p>
        </w:tc>
        <w:tc>
          <w:tcPr>
            <w:tcW w:w="2061" w:type="pct"/>
          </w:tcPr>
          <w:p w14:paraId="621C0AF5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Oryginalny stolik producenta aparatu EKG</w:t>
            </w:r>
          </w:p>
        </w:tc>
        <w:tc>
          <w:tcPr>
            <w:tcW w:w="497" w:type="pct"/>
          </w:tcPr>
          <w:p w14:paraId="68DD3EFB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62" w:type="pct"/>
          </w:tcPr>
          <w:p w14:paraId="0AC60532" w14:textId="77777777" w:rsidR="00B820F5" w:rsidRPr="00094902" w:rsidRDefault="00B820F5" w:rsidP="00231EB5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4334862D" w14:textId="77777777" w:rsidR="00043C9C" w:rsidRDefault="00000000">
      <w:pPr>
        <w:pStyle w:val="Nagwek2"/>
      </w:pPr>
      <w:r>
        <w:t>2. Zestaw video-endoskopowy – 1 kpl.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3"/>
        <w:gridCol w:w="4410"/>
        <w:gridCol w:w="2167"/>
      </w:tblGrid>
      <w:tr w:rsidR="00833400" w:rsidRPr="00833400" w14:paraId="46C53381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B78E3" w14:textId="77777777" w:rsidR="00833400" w:rsidRPr="00833400" w:rsidRDefault="00833400" w:rsidP="00833400">
            <w:pPr>
              <w:rPr>
                <w:lang w:val="pl-PL"/>
              </w:rPr>
            </w:pPr>
            <w:r w:rsidRPr="00833400">
              <w:rPr>
                <w:lang w:val="pl-PL"/>
              </w:rPr>
              <w:t>Parametr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973FB" w14:textId="77777777" w:rsidR="00833400" w:rsidRPr="00833400" w:rsidRDefault="00833400" w:rsidP="00833400">
            <w:pPr>
              <w:rPr>
                <w:lang w:val="pl-PL"/>
              </w:rPr>
            </w:pPr>
            <w:r w:rsidRPr="00833400">
              <w:rPr>
                <w:lang w:val="pl-PL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34405" w14:textId="77777777" w:rsidR="00833400" w:rsidRPr="00833400" w:rsidRDefault="00833400" w:rsidP="00833400">
            <w:pPr>
              <w:rPr>
                <w:lang w:val="pl-PL"/>
              </w:rPr>
            </w:pPr>
            <w:r w:rsidRPr="00833400">
              <w:rPr>
                <w:lang w:val="pl-PL"/>
              </w:rPr>
              <w:t>Spełnia (TAK/NIE/PODAĆ)</w:t>
            </w:r>
          </w:p>
        </w:tc>
      </w:tr>
      <w:tr w:rsidR="00833400" w:rsidRPr="00833400" w14:paraId="0961B12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5C4D7" w14:textId="77777777" w:rsidR="00833400" w:rsidRPr="00833400" w:rsidRDefault="00833400" w:rsidP="00833400">
            <w:pPr>
              <w:rPr>
                <w:lang w:val="pl-PL"/>
              </w:rPr>
            </w:pPr>
            <w:r w:rsidRPr="00833400">
              <w:rPr>
                <w:lang w:val="pl-PL"/>
              </w:rPr>
              <w:t>Nazwa produktu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D31F0" w14:textId="77777777" w:rsidR="00833400" w:rsidRPr="00833400" w:rsidRDefault="00833400" w:rsidP="00833400">
            <w:pPr>
              <w:spacing w:after="0"/>
              <w:rPr>
                <w:lang w:val="pl-PL"/>
              </w:rPr>
            </w:pPr>
            <w:r w:rsidRPr="00833400">
              <w:rPr>
                <w:lang w:val="pl-PL"/>
              </w:rPr>
              <w:t>Podać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1A91E" w14:textId="77777777" w:rsidR="00833400" w:rsidRPr="00833400" w:rsidRDefault="00833400" w:rsidP="00833400">
            <w:pPr>
              <w:rPr>
                <w:lang w:val="pl-PL"/>
              </w:rPr>
            </w:pPr>
          </w:p>
        </w:tc>
      </w:tr>
      <w:tr w:rsidR="00833400" w:rsidRPr="00833400" w14:paraId="1109EB0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5E310" w14:textId="77777777" w:rsidR="00833400" w:rsidRPr="00833400" w:rsidRDefault="00833400" w:rsidP="00833400">
            <w:pPr>
              <w:rPr>
                <w:lang w:val="pl-PL"/>
              </w:rPr>
            </w:pPr>
            <w:r w:rsidRPr="00833400">
              <w:rPr>
                <w:lang w:val="pl-PL"/>
              </w:rPr>
              <w:t>Producent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491A3" w14:textId="77777777" w:rsidR="00833400" w:rsidRPr="00833400" w:rsidRDefault="00833400" w:rsidP="00833400">
            <w:pPr>
              <w:spacing w:after="0"/>
              <w:rPr>
                <w:lang w:val="pl-PL"/>
              </w:rPr>
            </w:pPr>
            <w:r w:rsidRPr="00833400">
              <w:rPr>
                <w:lang w:val="pl-PL"/>
              </w:rPr>
              <w:t>Podać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3F639" w14:textId="77777777" w:rsidR="00833400" w:rsidRPr="00833400" w:rsidRDefault="00833400" w:rsidP="00833400">
            <w:pPr>
              <w:rPr>
                <w:lang w:val="pl-PL"/>
              </w:rPr>
            </w:pPr>
          </w:p>
        </w:tc>
      </w:tr>
      <w:tr w:rsidR="00833400" w:rsidRPr="00833400" w14:paraId="2CA5127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980C5" w14:textId="77777777" w:rsidR="00833400" w:rsidRPr="00833400" w:rsidRDefault="00833400" w:rsidP="00833400">
            <w:pPr>
              <w:rPr>
                <w:lang w:val="pl-PL"/>
              </w:rPr>
            </w:pPr>
            <w:r w:rsidRPr="00833400">
              <w:rPr>
                <w:lang w:val="pl-PL"/>
              </w:rPr>
              <w:t>Rok produkcji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DE59F" w14:textId="77777777" w:rsidR="00833400" w:rsidRPr="00833400" w:rsidRDefault="00833400" w:rsidP="00833400">
            <w:pPr>
              <w:spacing w:after="0"/>
              <w:rPr>
                <w:lang w:val="pl-PL"/>
              </w:rPr>
            </w:pPr>
            <w:r w:rsidRPr="00833400">
              <w:rPr>
                <w:lang w:val="pl-PL"/>
              </w:rPr>
              <w:t>Min. 2025, fabrycznie nowy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EFFB9" w14:textId="77777777" w:rsidR="00833400" w:rsidRPr="00833400" w:rsidRDefault="00833400" w:rsidP="00833400">
            <w:pPr>
              <w:rPr>
                <w:lang w:val="pl-PL"/>
              </w:rPr>
            </w:pPr>
          </w:p>
        </w:tc>
      </w:tr>
      <w:tr w:rsidR="00833400" w:rsidRPr="00833400" w14:paraId="2704A63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1D976" w14:textId="77777777" w:rsidR="00833400" w:rsidRPr="00833400" w:rsidRDefault="00833400" w:rsidP="00833400">
            <w:pPr>
              <w:rPr>
                <w:lang w:val="pl-PL"/>
              </w:rPr>
            </w:pPr>
            <w:r w:rsidRPr="00833400">
              <w:rPr>
                <w:lang w:val="pl-PL"/>
              </w:rPr>
              <w:t>Wózek endoskopowy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05E3B" w14:textId="77777777" w:rsidR="00833400" w:rsidRPr="00833400" w:rsidRDefault="00833400" w:rsidP="00833400">
            <w:pPr>
              <w:spacing w:after="0"/>
              <w:rPr>
                <w:lang w:val="pl-PL"/>
              </w:rPr>
            </w:pPr>
            <w:r w:rsidRPr="00833400">
              <w:rPr>
                <w:lang w:val="pl-PL"/>
              </w:rPr>
              <w:t>Z zasobnikami, uchwytem na kamerę i monitor (regulowany),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BD985" w14:textId="77777777" w:rsidR="00833400" w:rsidRPr="00833400" w:rsidRDefault="00833400" w:rsidP="00833400">
            <w:pPr>
              <w:rPr>
                <w:lang w:val="pl-PL"/>
              </w:rPr>
            </w:pPr>
          </w:p>
        </w:tc>
      </w:tr>
      <w:tr w:rsidR="00833400" w:rsidRPr="00833400" w14:paraId="715F3FB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9A98D" w14:textId="77777777" w:rsidR="00833400" w:rsidRPr="00833400" w:rsidRDefault="00833400" w:rsidP="00833400">
            <w:pPr>
              <w:rPr>
                <w:lang w:val="pl-PL"/>
              </w:rPr>
            </w:pPr>
            <w:r w:rsidRPr="00833400">
              <w:rPr>
                <w:lang w:val="pl-PL"/>
              </w:rPr>
              <w:t>System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A860E" w14:textId="77777777" w:rsidR="00833400" w:rsidRPr="00833400" w:rsidRDefault="00833400" w:rsidP="00833400">
            <w:pPr>
              <w:spacing w:after="0"/>
              <w:rPr>
                <w:lang w:val="pl-PL"/>
              </w:rPr>
            </w:pPr>
            <w:r w:rsidRPr="00833400">
              <w:rPr>
                <w:lang w:val="pl-PL"/>
              </w:rPr>
              <w:t>ENDOdigi (obsługa zdjęć i wideo, kartoteka pacjenta z możliwością wydruku)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57611" w14:textId="77777777" w:rsidR="00833400" w:rsidRPr="00833400" w:rsidRDefault="00833400" w:rsidP="00833400">
            <w:pPr>
              <w:rPr>
                <w:lang w:val="pl-PL"/>
              </w:rPr>
            </w:pPr>
          </w:p>
        </w:tc>
      </w:tr>
      <w:tr w:rsidR="00833400" w:rsidRPr="00833400" w14:paraId="5A71C7C4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D467E" w14:textId="77777777" w:rsidR="00833400" w:rsidRPr="00833400" w:rsidRDefault="00833400" w:rsidP="00833400">
            <w:pPr>
              <w:rPr>
                <w:lang w:val="pl-PL"/>
              </w:rPr>
            </w:pPr>
            <w:r w:rsidRPr="00833400">
              <w:rPr>
                <w:lang w:val="pl-PL"/>
              </w:rPr>
              <w:t>Komputer sterujący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65452" w14:textId="77777777" w:rsidR="00833400" w:rsidRPr="00833400" w:rsidRDefault="00833400" w:rsidP="00833400">
            <w:pPr>
              <w:spacing w:after="0"/>
              <w:rPr>
                <w:lang w:val="pl-PL"/>
              </w:rPr>
            </w:pPr>
            <w:r w:rsidRPr="00833400">
              <w:rPr>
                <w:lang w:val="pl-PL"/>
              </w:rPr>
              <w:t>Dedykowany do system, typu All in One, przekątna ekranu min. 23 cale, wraz z systemem operacyjnym.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DB410" w14:textId="77777777" w:rsidR="00833400" w:rsidRPr="00833400" w:rsidRDefault="00833400" w:rsidP="00833400">
            <w:pPr>
              <w:rPr>
                <w:lang w:val="pl-PL"/>
              </w:rPr>
            </w:pPr>
          </w:p>
        </w:tc>
      </w:tr>
      <w:tr w:rsidR="00833400" w:rsidRPr="00833400" w14:paraId="1E74EB1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99114" w14:textId="77777777" w:rsidR="00833400" w:rsidRPr="00833400" w:rsidRDefault="00833400" w:rsidP="00833400">
            <w:pPr>
              <w:rPr>
                <w:lang w:val="pl-PL"/>
              </w:rPr>
            </w:pPr>
            <w:r w:rsidRPr="00833400">
              <w:rPr>
                <w:lang w:val="pl-PL"/>
              </w:rPr>
              <w:t>Źródło światła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F952A" w14:textId="77777777" w:rsidR="00833400" w:rsidRPr="00833400" w:rsidRDefault="00833400" w:rsidP="00833400">
            <w:pPr>
              <w:spacing w:after="0"/>
              <w:rPr>
                <w:lang w:val="pl-PL"/>
              </w:rPr>
            </w:pPr>
            <w:r w:rsidRPr="00833400">
              <w:rPr>
                <w:lang w:val="pl-PL"/>
              </w:rPr>
              <w:t>Technologia LED, moc min. 80W, barwa 6 000oK, wyjścia śwaitłowodu typu Storz, Olympus, Wolf, żywotność diody LED &gt;50.000h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A517D" w14:textId="77777777" w:rsidR="00833400" w:rsidRPr="00833400" w:rsidRDefault="00833400" w:rsidP="00833400">
            <w:pPr>
              <w:rPr>
                <w:lang w:val="pl-PL"/>
              </w:rPr>
            </w:pPr>
          </w:p>
        </w:tc>
      </w:tr>
      <w:tr w:rsidR="00833400" w:rsidRPr="00833400" w14:paraId="799EF00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BEAE3" w14:textId="77777777" w:rsidR="00833400" w:rsidRPr="00833400" w:rsidRDefault="00833400" w:rsidP="00833400">
            <w:pPr>
              <w:rPr>
                <w:lang w:val="pl-PL"/>
              </w:rPr>
            </w:pPr>
            <w:r w:rsidRPr="00833400">
              <w:rPr>
                <w:lang w:val="pl-PL"/>
              </w:rPr>
              <w:t>Kamera endoskopowa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EC0E8" w14:textId="77777777" w:rsidR="00833400" w:rsidRPr="00833400" w:rsidRDefault="00833400" w:rsidP="00833400">
            <w:pPr>
              <w:spacing w:after="0"/>
              <w:rPr>
                <w:lang w:val="pl-PL"/>
              </w:rPr>
            </w:pPr>
            <w:r w:rsidRPr="00833400">
              <w:rPr>
                <w:lang w:val="pl-PL"/>
              </w:rPr>
              <w:t>W full HD, 60FPS, czułość 2 LUX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B7832" w14:textId="77777777" w:rsidR="00833400" w:rsidRPr="00833400" w:rsidRDefault="00833400" w:rsidP="00833400">
            <w:pPr>
              <w:rPr>
                <w:lang w:val="pl-PL"/>
              </w:rPr>
            </w:pPr>
          </w:p>
        </w:tc>
      </w:tr>
      <w:tr w:rsidR="00833400" w:rsidRPr="00833400" w14:paraId="0B030D5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A2809" w14:textId="77777777" w:rsidR="00833400" w:rsidRPr="00833400" w:rsidRDefault="00833400" w:rsidP="00833400">
            <w:pPr>
              <w:rPr>
                <w:lang w:val="pl-PL"/>
              </w:rPr>
            </w:pPr>
            <w:r w:rsidRPr="00833400">
              <w:rPr>
                <w:lang w:val="pl-PL"/>
              </w:rPr>
              <w:t>Fiberoskop laryngologiczny (giętki)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EBACF" w14:textId="77777777" w:rsidR="00833400" w:rsidRPr="00833400" w:rsidRDefault="00833400" w:rsidP="00833400">
            <w:pPr>
              <w:spacing w:after="0" w:line="240" w:lineRule="auto"/>
              <w:rPr>
                <w:lang w:val="pl-PL"/>
              </w:rPr>
            </w:pPr>
            <w:r w:rsidRPr="00833400">
              <w:rPr>
                <w:lang w:val="pl-PL"/>
              </w:rPr>
              <w:t>- Optyka światłowodowa</w:t>
            </w:r>
          </w:p>
          <w:p w14:paraId="3EA1735D" w14:textId="77777777" w:rsidR="00833400" w:rsidRPr="00833400" w:rsidRDefault="00833400" w:rsidP="00833400">
            <w:pPr>
              <w:spacing w:after="0" w:line="240" w:lineRule="auto"/>
              <w:rPr>
                <w:lang w:val="pl-PL"/>
              </w:rPr>
            </w:pPr>
            <w:r w:rsidRPr="00833400">
              <w:rPr>
                <w:lang w:val="pl-PL"/>
              </w:rPr>
              <w:t>- Średnica zewnętrzna: max. 3,4 mm</w:t>
            </w:r>
          </w:p>
          <w:p w14:paraId="52D37A4B" w14:textId="77777777" w:rsidR="00833400" w:rsidRPr="00833400" w:rsidRDefault="00833400" w:rsidP="00833400">
            <w:pPr>
              <w:spacing w:after="0" w:line="240" w:lineRule="auto"/>
              <w:rPr>
                <w:lang w:val="pl-PL"/>
              </w:rPr>
            </w:pPr>
            <w:r w:rsidRPr="00833400">
              <w:rPr>
                <w:lang w:val="pl-PL"/>
              </w:rPr>
              <w:t>- Długość robocza: min. 300 mm</w:t>
            </w:r>
          </w:p>
          <w:p w14:paraId="16078257" w14:textId="77777777" w:rsidR="00833400" w:rsidRPr="00833400" w:rsidRDefault="00833400" w:rsidP="00833400">
            <w:pPr>
              <w:spacing w:after="0" w:line="240" w:lineRule="auto"/>
              <w:rPr>
                <w:lang w:val="pl-PL"/>
              </w:rPr>
            </w:pPr>
            <w:r w:rsidRPr="00833400">
              <w:rPr>
                <w:lang w:val="pl-PL"/>
              </w:rPr>
              <w:t>- Kompatybilność ze standardem: Storz, Wolf, Olympus</w:t>
            </w:r>
          </w:p>
          <w:p w14:paraId="391FF715" w14:textId="77777777" w:rsidR="00833400" w:rsidRPr="00833400" w:rsidRDefault="00833400" w:rsidP="00833400">
            <w:pPr>
              <w:spacing w:after="0" w:line="240" w:lineRule="auto"/>
              <w:rPr>
                <w:lang w:val="pl-PL"/>
              </w:rPr>
            </w:pPr>
            <w:r w:rsidRPr="00833400">
              <w:rPr>
                <w:lang w:val="pl-PL"/>
              </w:rPr>
              <w:lastRenderedPageBreak/>
              <w:t>- Dezynfekcja/Sterylizacja: przystosowany do dezynfekcji w płynach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6B24E" w14:textId="77777777" w:rsidR="00833400" w:rsidRPr="00833400" w:rsidRDefault="00833400" w:rsidP="00833400">
            <w:pPr>
              <w:rPr>
                <w:lang w:val="pl-PL"/>
              </w:rPr>
            </w:pPr>
          </w:p>
        </w:tc>
      </w:tr>
      <w:tr w:rsidR="00833400" w:rsidRPr="00833400" w14:paraId="52399FC1" w14:textId="77777777">
        <w:trPr>
          <w:trHeight w:val="17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47703" w14:textId="77777777" w:rsidR="00833400" w:rsidRPr="00833400" w:rsidRDefault="00833400" w:rsidP="00833400">
            <w:pPr>
              <w:rPr>
                <w:lang w:val="pl-PL"/>
              </w:rPr>
            </w:pPr>
            <w:r w:rsidRPr="00833400">
              <w:rPr>
                <w:lang w:val="pl-PL"/>
              </w:rPr>
              <w:t>Endoskopy sztywne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679D9" w14:textId="77777777" w:rsidR="00833400" w:rsidRPr="00833400" w:rsidRDefault="00833400" w:rsidP="00833400">
            <w:pPr>
              <w:spacing w:after="0"/>
              <w:rPr>
                <w:lang w:val="pl-PL"/>
              </w:rPr>
            </w:pPr>
            <w:r w:rsidRPr="00833400">
              <w:rPr>
                <w:lang w:val="pl-PL"/>
              </w:rPr>
              <w:t>Optyki autoklawowalne:</w:t>
            </w:r>
          </w:p>
          <w:p w14:paraId="7EAD1F71" w14:textId="77777777" w:rsidR="00833400" w:rsidRPr="00833400" w:rsidRDefault="00833400" w:rsidP="00833400">
            <w:pPr>
              <w:spacing w:after="0"/>
              <w:rPr>
                <w:lang w:val="pl-PL"/>
              </w:rPr>
            </w:pPr>
            <w:r w:rsidRPr="00833400">
              <w:rPr>
                <w:lang w:val="pl-PL"/>
              </w:rPr>
              <w:t>- Sinuskop Ø4 mm, l=175 mm, 0° - 2szt;</w:t>
            </w:r>
          </w:p>
          <w:p w14:paraId="529C394C" w14:textId="77777777" w:rsidR="00833400" w:rsidRPr="00833400" w:rsidRDefault="00833400" w:rsidP="00833400">
            <w:pPr>
              <w:spacing w:after="0"/>
              <w:rPr>
                <w:lang w:val="pl-PL"/>
              </w:rPr>
            </w:pPr>
            <w:r w:rsidRPr="00833400">
              <w:rPr>
                <w:lang w:val="pl-PL"/>
              </w:rPr>
              <w:t>- Sinuskop Ø4 mm, l=175 mm, 30° - 1 szt;</w:t>
            </w:r>
          </w:p>
          <w:p w14:paraId="4E4EED34" w14:textId="77777777" w:rsidR="00833400" w:rsidRPr="00833400" w:rsidRDefault="00833400" w:rsidP="00833400">
            <w:pPr>
              <w:spacing w:after="0"/>
              <w:rPr>
                <w:lang w:val="pl-PL"/>
              </w:rPr>
            </w:pPr>
            <w:r w:rsidRPr="00833400">
              <w:rPr>
                <w:lang w:val="pl-PL"/>
              </w:rPr>
              <w:t>- Laryngoskop Ø10 mm, l=190 mm, 90°- 1 szt; </w:t>
            </w:r>
          </w:p>
          <w:p w14:paraId="44EEC081" w14:textId="77777777" w:rsidR="00833400" w:rsidRPr="00833400" w:rsidRDefault="00833400" w:rsidP="00833400">
            <w:pPr>
              <w:spacing w:after="0"/>
              <w:rPr>
                <w:lang w:val="pl-PL"/>
              </w:rPr>
            </w:pPr>
            <w:r w:rsidRPr="00833400">
              <w:rPr>
                <w:lang w:val="pl-PL"/>
              </w:rPr>
              <w:t>- Sinuskop Ø2.7 mm, l=110 mm, 0° - 1 szt;; </w:t>
            </w:r>
          </w:p>
          <w:p w14:paraId="165BDBD3" w14:textId="2FF35226" w:rsidR="00833400" w:rsidRPr="00833400" w:rsidRDefault="00833400" w:rsidP="00833400">
            <w:pPr>
              <w:spacing w:after="0"/>
              <w:rPr>
                <w:lang w:val="pl-PL"/>
              </w:rPr>
            </w:pPr>
            <w:r w:rsidRPr="00833400">
              <w:rPr>
                <w:lang w:val="pl-PL"/>
              </w:rPr>
              <w:t>- Sinuskop Ø4.0 mm, l=175 mm, 90°- 1 szt;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CE1A7" w14:textId="77777777" w:rsidR="00833400" w:rsidRPr="00833400" w:rsidRDefault="00833400" w:rsidP="00833400">
            <w:pPr>
              <w:rPr>
                <w:lang w:val="pl-PL"/>
              </w:rPr>
            </w:pPr>
          </w:p>
        </w:tc>
      </w:tr>
      <w:tr w:rsidR="00833400" w:rsidRPr="00833400" w14:paraId="57D670E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29206" w14:textId="77777777" w:rsidR="00833400" w:rsidRPr="00833400" w:rsidRDefault="00833400" w:rsidP="00833400">
            <w:pPr>
              <w:rPr>
                <w:lang w:val="pl-PL"/>
              </w:rPr>
            </w:pPr>
            <w:r w:rsidRPr="00833400">
              <w:rPr>
                <w:lang w:val="pl-PL"/>
              </w:rPr>
              <w:t>Drukarka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89AA9" w14:textId="77777777" w:rsidR="00833400" w:rsidRPr="00833400" w:rsidRDefault="00833400" w:rsidP="00833400">
            <w:pPr>
              <w:spacing w:after="0"/>
              <w:rPr>
                <w:lang w:val="pl-PL"/>
              </w:rPr>
            </w:pPr>
            <w:r w:rsidRPr="00833400">
              <w:rPr>
                <w:lang w:val="pl-PL"/>
              </w:rPr>
              <w:t>Laserowa, kolorowa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24539" w14:textId="77777777" w:rsidR="00833400" w:rsidRPr="00833400" w:rsidRDefault="00833400" w:rsidP="00833400">
            <w:pPr>
              <w:rPr>
                <w:lang w:val="pl-PL"/>
              </w:rPr>
            </w:pPr>
          </w:p>
        </w:tc>
      </w:tr>
      <w:tr w:rsidR="00833400" w:rsidRPr="00833400" w14:paraId="1C41711F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6158C" w14:textId="77777777" w:rsidR="00833400" w:rsidRPr="00833400" w:rsidRDefault="00833400" w:rsidP="00833400">
            <w:pPr>
              <w:rPr>
                <w:lang w:val="pl-PL"/>
              </w:rPr>
            </w:pPr>
            <w:r w:rsidRPr="00833400">
              <w:rPr>
                <w:lang w:val="pl-PL"/>
              </w:rPr>
              <w:t>System archiwizacji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58E93" w14:textId="77777777" w:rsidR="00833400" w:rsidRPr="00833400" w:rsidRDefault="00833400" w:rsidP="00833400">
            <w:pPr>
              <w:spacing w:after="0"/>
              <w:rPr>
                <w:lang w:val="pl-PL"/>
              </w:rPr>
            </w:pPr>
            <w:r w:rsidRPr="00833400">
              <w:rPr>
                <w:lang w:val="pl-PL"/>
              </w:rPr>
              <w:t>ENDOdigi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B7AC3" w14:textId="77777777" w:rsidR="00833400" w:rsidRPr="00833400" w:rsidRDefault="00833400" w:rsidP="00833400">
            <w:pPr>
              <w:rPr>
                <w:lang w:val="pl-PL"/>
              </w:rPr>
            </w:pPr>
          </w:p>
        </w:tc>
      </w:tr>
      <w:tr w:rsidR="00833400" w:rsidRPr="00833400" w14:paraId="0A452A0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D636B" w14:textId="77777777" w:rsidR="00833400" w:rsidRPr="00833400" w:rsidRDefault="00833400" w:rsidP="00833400">
            <w:pPr>
              <w:rPr>
                <w:lang w:val="pl-PL"/>
              </w:rPr>
            </w:pPr>
            <w:r w:rsidRPr="00833400">
              <w:rPr>
                <w:lang w:val="pl-PL"/>
              </w:rPr>
              <w:t>Certyfikat 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BB957" w14:textId="77777777" w:rsidR="00833400" w:rsidRPr="00833400" w:rsidRDefault="00833400" w:rsidP="00833400">
            <w:pPr>
              <w:spacing w:after="0"/>
              <w:rPr>
                <w:lang w:val="pl-PL"/>
              </w:rPr>
            </w:pPr>
            <w:r w:rsidRPr="00833400">
              <w:rPr>
                <w:lang w:val="pl-PL"/>
              </w:rPr>
              <w:t>Wymagany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224A8" w14:textId="77777777" w:rsidR="00833400" w:rsidRPr="00833400" w:rsidRDefault="00833400" w:rsidP="00833400">
            <w:pPr>
              <w:rPr>
                <w:lang w:val="pl-PL"/>
              </w:rPr>
            </w:pPr>
          </w:p>
        </w:tc>
      </w:tr>
      <w:tr w:rsidR="00833400" w:rsidRPr="00833400" w14:paraId="3ED8E84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95490" w14:textId="77777777" w:rsidR="00833400" w:rsidRPr="00833400" w:rsidRDefault="00833400" w:rsidP="00833400">
            <w:pPr>
              <w:rPr>
                <w:lang w:val="pl-PL"/>
              </w:rPr>
            </w:pPr>
            <w:r w:rsidRPr="00833400">
              <w:rPr>
                <w:lang w:val="pl-PL"/>
              </w:rPr>
              <w:t>Instrukcja obsługi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DD6E0" w14:textId="77777777" w:rsidR="00833400" w:rsidRPr="00833400" w:rsidRDefault="00833400" w:rsidP="00833400">
            <w:pPr>
              <w:spacing w:after="0"/>
              <w:rPr>
                <w:lang w:val="pl-PL"/>
              </w:rPr>
            </w:pPr>
            <w:r w:rsidRPr="00833400">
              <w:rPr>
                <w:lang w:val="pl-PL"/>
              </w:rPr>
              <w:t>Język polski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942EA" w14:textId="77777777" w:rsidR="00833400" w:rsidRPr="00833400" w:rsidRDefault="00833400" w:rsidP="00833400">
            <w:pPr>
              <w:rPr>
                <w:lang w:val="pl-PL"/>
              </w:rPr>
            </w:pPr>
          </w:p>
        </w:tc>
      </w:tr>
      <w:tr w:rsidR="00833400" w:rsidRPr="00833400" w14:paraId="440125D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4648F" w14:textId="77777777" w:rsidR="00833400" w:rsidRPr="00833400" w:rsidRDefault="00833400" w:rsidP="00833400">
            <w:pPr>
              <w:rPr>
                <w:lang w:val="pl-PL"/>
              </w:rPr>
            </w:pPr>
            <w:r w:rsidRPr="00833400">
              <w:rPr>
                <w:lang w:val="pl-PL"/>
              </w:rPr>
              <w:t>Gwarancja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2773A" w14:textId="77777777" w:rsidR="00833400" w:rsidRPr="00833400" w:rsidRDefault="00833400" w:rsidP="00833400">
            <w:pPr>
              <w:spacing w:after="0"/>
              <w:rPr>
                <w:lang w:val="pl-PL"/>
              </w:rPr>
            </w:pPr>
            <w:r w:rsidRPr="00833400">
              <w:rPr>
                <w:lang w:val="pl-PL"/>
              </w:rPr>
              <w:t>Min. 24 miesiące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4A52A" w14:textId="77777777" w:rsidR="00833400" w:rsidRPr="00833400" w:rsidRDefault="00833400" w:rsidP="00833400">
            <w:pPr>
              <w:rPr>
                <w:lang w:val="pl-PL"/>
              </w:rPr>
            </w:pPr>
          </w:p>
        </w:tc>
      </w:tr>
    </w:tbl>
    <w:p w14:paraId="55CCDCA3" w14:textId="77777777" w:rsidR="00833400" w:rsidRPr="00833400" w:rsidRDefault="00833400" w:rsidP="00833400"/>
    <w:p w14:paraId="03B40097" w14:textId="77777777" w:rsidR="00043C9C" w:rsidRDefault="00000000">
      <w:pPr>
        <w:pStyle w:val="Nagwek2"/>
      </w:pPr>
      <w:r>
        <w:t>3. Dermatoskop – 1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043C9C" w14:paraId="168FE403" w14:textId="77777777">
        <w:tc>
          <w:tcPr>
            <w:tcW w:w="2880" w:type="dxa"/>
          </w:tcPr>
          <w:p w14:paraId="2B87584E" w14:textId="77777777" w:rsidR="00043C9C" w:rsidRDefault="00000000">
            <w:r>
              <w:t>Parametr</w:t>
            </w:r>
          </w:p>
        </w:tc>
        <w:tc>
          <w:tcPr>
            <w:tcW w:w="2880" w:type="dxa"/>
          </w:tcPr>
          <w:p w14:paraId="02536BB3" w14:textId="77777777" w:rsidR="00043C9C" w:rsidRDefault="00000000">
            <w:r>
              <w:t>Wymaganie</w:t>
            </w:r>
          </w:p>
        </w:tc>
        <w:tc>
          <w:tcPr>
            <w:tcW w:w="2880" w:type="dxa"/>
          </w:tcPr>
          <w:p w14:paraId="555770D1" w14:textId="77777777" w:rsidR="00043C9C" w:rsidRDefault="00000000">
            <w:r>
              <w:t>Spełnia (TAK/NIE/PODAĆ)</w:t>
            </w:r>
          </w:p>
        </w:tc>
      </w:tr>
      <w:tr w:rsidR="00043C9C" w14:paraId="75534EA0" w14:textId="77777777">
        <w:tc>
          <w:tcPr>
            <w:tcW w:w="2880" w:type="dxa"/>
          </w:tcPr>
          <w:p w14:paraId="292B08A7" w14:textId="77777777" w:rsidR="00043C9C" w:rsidRDefault="00000000">
            <w:r>
              <w:t>Nazwa produktu</w:t>
            </w:r>
          </w:p>
        </w:tc>
        <w:tc>
          <w:tcPr>
            <w:tcW w:w="2880" w:type="dxa"/>
          </w:tcPr>
          <w:p w14:paraId="72F7C608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2675192B" w14:textId="77777777" w:rsidR="00043C9C" w:rsidRDefault="00043C9C"/>
        </w:tc>
      </w:tr>
      <w:tr w:rsidR="00043C9C" w14:paraId="256D4F37" w14:textId="77777777">
        <w:tc>
          <w:tcPr>
            <w:tcW w:w="2880" w:type="dxa"/>
          </w:tcPr>
          <w:p w14:paraId="17FC3F52" w14:textId="77777777" w:rsidR="00043C9C" w:rsidRDefault="00000000">
            <w:r>
              <w:t>Producent</w:t>
            </w:r>
          </w:p>
        </w:tc>
        <w:tc>
          <w:tcPr>
            <w:tcW w:w="2880" w:type="dxa"/>
          </w:tcPr>
          <w:p w14:paraId="4315F58B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3C79BDA6" w14:textId="77777777" w:rsidR="00043C9C" w:rsidRDefault="00043C9C"/>
        </w:tc>
      </w:tr>
      <w:tr w:rsidR="00043C9C" w14:paraId="3D893AA0" w14:textId="77777777">
        <w:tc>
          <w:tcPr>
            <w:tcW w:w="2880" w:type="dxa"/>
          </w:tcPr>
          <w:p w14:paraId="6D84B683" w14:textId="77777777" w:rsidR="00043C9C" w:rsidRDefault="00000000">
            <w:r>
              <w:t>Rok produkcji</w:t>
            </w:r>
          </w:p>
        </w:tc>
        <w:tc>
          <w:tcPr>
            <w:tcW w:w="2880" w:type="dxa"/>
          </w:tcPr>
          <w:p w14:paraId="175AAF03" w14:textId="77777777" w:rsidR="00043C9C" w:rsidRDefault="00000000">
            <w:r>
              <w:t>Min. 2025, fabrycznie nowy</w:t>
            </w:r>
          </w:p>
        </w:tc>
        <w:tc>
          <w:tcPr>
            <w:tcW w:w="2880" w:type="dxa"/>
          </w:tcPr>
          <w:p w14:paraId="0CF8BD77" w14:textId="77777777" w:rsidR="00043C9C" w:rsidRDefault="00043C9C"/>
        </w:tc>
      </w:tr>
      <w:tr w:rsidR="00043C9C" w14:paraId="2E39D361" w14:textId="77777777">
        <w:tc>
          <w:tcPr>
            <w:tcW w:w="2880" w:type="dxa"/>
          </w:tcPr>
          <w:p w14:paraId="549ACF09" w14:textId="77777777" w:rsidR="00043C9C" w:rsidRDefault="00000000">
            <w:r>
              <w:t>Soczewka</w:t>
            </w:r>
          </w:p>
        </w:tc>
        <w:tc>
          <w:tcPr>
            <w:tcW w:w="2880" w:type="dxa"/>
          </w:tcPr>
          <w:p w14:paraId="52056DFA" w14:textId="77777777" w:rsidR="00043C9C" w:rsidRDefault="00000000">
            <w:r>
              <w:t>Achromatyczna</w:t>
            </w:r>
          </w:p>
        </w:tc>
        <w:tc>
          <w:tcPr>
            <w:tcW w:w="2880" w:type="dxa"/>
          </w:tcPr>
          <w:p w14:paraId="3558E444" w14:textId="77777777" w:rsidR="00043C9C" w:rsidRDefault="00043C9C"/>
        </w:tc>
      </w:tr>
      <w:tr w:rsidR="00043C9C" w14:paraId="695F9145" w14:textId="77777777">
        <w:tc>
          <w:tcPr>
            <w:tcW w:w="2880" w:type="dxa"/>
          </w:tcPr>
          <w:p w14:paraId="7B6EFF6F" w14:textId="77777777" w:rsidR="00043C9C" w:rsidRDefault="00000000">
            <w:r>
              <w:t>Oświetlenie</w:t>
            </w:r>
          </w:p>
        </w:tc>
        <w:tc>
          <w:tcPr>
            <w:tcW w:w="2880" w:type="dxa"/>
          </w:tcPr>
          <w:p w14:paraId="6C4A454D" w14:textId="77777777" w:rsidR="00043C9C" w:rsidRDefault="00000000">
            <w:r>
              <w:t>UV 365 nm</w:t>
            </w:r>
          </w:p>
        </w:tc>
        <w:tc>
          <w:tcPr>
            <w:tcW w:w="2880" w:type="dxa"/>
          </w:tcPr>
          <w:p w14:paraId="78517E1A" w14:textId="77777777" w:rsidR="00043C9C" w:rsidRDefault="00043C9C"/>
        </w:tc>
      </w:tr>
      <w:tr w:rsidR="00043C9C" w14:paraId="63636989" w14:textId="77777777">
        <w:tc>
          <w:tcPr>
            <w:tcW w:w="2880" w:type="dxa"/>
          </w:tcPr>
          <w:p w14:paraId="1254FE94" w14:textId="77777777" w:rsidR="00043C9C" w:rsidRDefault="00000000">
            <w:r>
              <w:t>Tryby oświetlenia</w:t>
            </w:r>
          </w:p>
        </w:tc>
        <w:tc>
          <w:tcPr>
            <w:tcW w:w="2880" w:type="dxa"/>
          </w:tcPr>
          <w:p w14:paraId="61B72691" w14:textId="77777777" w:rsidR="00043C9C" w:rsidRDefault="00000000">
            <w:r>
              <w:t>Niespolaryzowane, spolaryzowane równolegle i krzyżowo</w:t>
            </w:r>
          </w:p>
        </w:tc>
        <w:tc>
          <w:tcPr>
            <w:tcW w:w="2880" w:type="dxa"/>
          </w:tcPr>
          <w:p w14:paraId="4A4F685C" w14:textId="77777777" w:rsidR="00043C9C" w:rsidRDefault="00043C9C"/>
        </w:tc>
      </w:tr>
      <w:tr w:rsidR="00043C9C" w14:paraId="7E193BA6" w14:textId="77777777">
        <w:tc>
          <w:tcPr>
            <w:tcW w:w="2880" w:type="dxa"/>
          </w:tcPr>
          <w:p w14:paraId="77D49DFC" w14:textId="77777777" w:rsidR="00043C9C" w:rsidRDefault="00000000">
            <w:r>
              <w:t>Funkcje dodatkowe</w:t>
            </w:r>
          </w:p>
        </w:tc>
        <w:tc>
          <w:tcPr>
            <w:tcW w:w="2880" w:type="dxa"/>
          </w:tcPr>
          <w:p w14:paraId="32BDB7FF" w14:textId="77777777" w:rsidR="00043C9C" w:rsidRDefault="00000000">
            <w:r>
              <w:t>Linijka i latarka diagnostyczna</w:t>
            </w:r>
          </w:p>
        </w:tc>
        <w:tc>
          <w:tcPr>
            <w:tcW w:w="2880" w:type="dxa"/>
          </w:tcPr>
          <w:p w14:paraId="33487765" w14:textId="77777777" w:rsidR="00043C9C" w:rsidRDefault="00043C9C"/>
        </w:tc>
      </w:tr>
      <w:tr w:rsidR="00043C9C" w14:paraId="08170BEB" w14:textId="77777777">
        <w:tc>
          <w:tcPr>
            <w:tcW w:w="2880" w:type="dxa"/>
          </w:tcPr>
          <w:p w14:paraId="291246F8" w14:textId="77777777" w:rsidR="00043C9C" w:rsidRDefault="00000000">
            <w:r>
              <w:t>Certyfikat CE</w:t>
            </w:r>
          </w:p>
        </w:tc>
        <w:tc>
          <w:tcPr>
            <w:tcW w:w="2880" w:type="dxa"/>
          </w:tcPr>
          <w:p w14:paraId="3D394EB8" w14:textId="77777777" w:rsidR="00043C9C" w:rsidRDefault="00000000">
            <w:r>
              <w:t>Wymagany</w:t>
            </w:r>
          </w:p>
        </w:tc>
        <w:tc>
          <w:tcPr>
            <w:tcW w:w="2880" w:type="dxa"/>
          </w:tcPr>
          <w:p w14:paraId="5A8DAC47" w14:textId="77777777" w:rsidR="00043C9C" w:rsidRDefault="00043C9C"/>
        </w:tc>
      </w:tr>
      <w:tr w:rsidR="00043C9C" w14:paraId="00166FDE" w14:textId="77777777">
        <w:tc>
          <w:tcPr>
            <w:tcW w:w="2880" w:type="dxa"/>
          </w:tcPr>
          <w:p w14:paraId="7730EDF7" w14:textId="77777777" w:rsidR="00043C9C" w:rsidRDefault="00000000">
            <w:r>
              <w:t>Instrukcja obsługi</w:t>
            </w:r>
          </w:p>
        </w:tc>
        <w:tc>
          <w:tcPr>
            <w:tcW w:w="2880" w:type="dxa"/>
          </w:tcPr>
          <w:p w14:paraId="2B261464" w14:textId="77777777" w:rsidR="00043C9C" w:rsidRDefault="00000000">
            <w:r>
              <w:t>Język polski</w:t>
            </w:r>
          </w:p>
        </w:tc>
        <w:tc>
          <w:tcPr>
            <w:tcW w:w="2880" w:type="dxa"/>
          </w:tcPr>
          <w:p w14:paraId="6EE91D50" w14:textId="77777777" w:rsidR="00043C9C" w:rsidRDefault="00043C9C"/>
        </w:tc>
      </w:tr>
      <w:tr w:rsidR="00043C9C" w14:paraId="5172A516" w14:textId="77777777">
        <w:tc>
          <w:tcPr>
            <w:tcW w:w="2880" w:type="dxa"/>
          </w:tcPr>
          <w:p w14:paraId="77CE370A" w14:textId="77777777" w:rsidR="00043C9C" w:rsidRDefault="00000000">
            <w:r>
              <w:t>Gwarancja</w:t>
            </w:r>
          </w:p>
        </w:tc>
        <w:tc>
          <w:tcPr>
            <w:tcW w:w="2880" w:type="dxa"/>
          </w:tcPr>
          <w:p w14:paraId="3D227EF5" w14:textId="77777777" w:rsidR="00043C9C" w:rsidRDefault="00000000">
            <w:r>
              <w:t>Min. 24 miesiące</w:t>
            </w:r>
          </w:p>
        </w:tc>
        <w:tc>
          <w:tcPr>
            <w:tcW w:w="2880" w:type="dxa"/>
          </w:tcPr>
          <w:p w14:paraId="6F6D5C16" w14:textId="77777777" w:rsidR="00043C9C" w:rsidRDefault="00043C9C"/>
        </w:tc>
      </w:tr>
    </w:tbl>
    <w:p w14:paraId="363428D1" w14:textId="77777777" w:rsidR="00043C9C" w:rsidRDefault="00000000">
      <w:pPr>
        <w:pStyle w:val="Nagwek2"/>
      </w:pPr>
      <w:r>
        <w:t>4. Aparat kriochirurgiczny – 1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6"/>
        <w:gridCol w:w="2876"/>
        <w:gridCol w:w="2878"/>
      </w:tblGrid>
      <w:tr w:rsidR="00043C9C" w14:paraId="49F48E27" w14:textId="77777777">
        <w:tc>
          <w:tcPr>
            <w:tcW w:w="2880" w:type="dxa"/>
          </w:tcPr>
          <w:p w14:paraId="0A0E9C04" w14:textId="77777777" w:rsidR="00043C9C" w:rsidRDefault="00000000">
            <w:r>
              <w:t>Parametr</w:t>
            </w:r>
          </w:p>
        </w:tc>
        <w:tc>
          <w:tcPr>
            <w:tcW w:w="2880" w:type="dxa"/>
          </w:tcPr>
          <w:p w14:paraId="6D8400DE" w14:textId="77777777" w:rsidR="00043C9C" w:rsidRDefault="00000000">
            <w:r>
              <w:t>Wymaganie</w:t>
            </w:r>
          </w:p>
        </w:tc>
        <w:tc>
          <w:tcPr>
            <w:tcW w:w="2880" w:type="dxa"/>
          </w:tcPr>
          <w:p w14:paraId="7C22466C" w14:textId="77777777" w:rsidR="00043C9C" w:rsidRDefault="00000000">
            <w:r>
              <w:t>Spełnia (TAK/NIE/PODAĆ)</w:t>
            </w:r>
          </w:p>
        </w:tc>
      </w:tr>
      <w:tr w:rsidR="00043C9C" w14:paraId="0D819811" w14:textId="77777777">
        <w:tc>
          <w:tcPr>
            <w:tcW w:w="2880" w:type="dxa"/>
          </w:tcPr>
          <w:p w14:paraId="45FE3DD1" w14:textId="77777777" w:rsidR="00043C9C" w:rsidRDefault="00000000">
            <w:r>
              <w:t>Nazwa produktu</w:t>
            </w:r>
          </w:p>
        </w:tc>
        <w:tc>
          <w:tcPr>
            <w:tcW w:w="2880" w:type="dxa"/>
          </w:tcPr>
          <w:p w14:paraId="459657FD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33BA4F51" w14:textId="77777777" w:rsidR="00043C9C" w:rsidRDefault="00043C9C"/>
        </w:tc>
      </w:tr>
      <w:tr w:rsidR="00043C9C" w14:paraId="02B0D608" w14:textId="77777777">
        <w:tc>
          <w:tcPr>
            <w:tcW w:w="2880" w:type="dxa"/>
          </w:tcPr>
          <w:p w14:paraId="3FB37C26" w14:textId="77777777" w:rsidR="00043C9C" w:rsidRDefault="00000000">
            <w:r>
              <w:t>Producent</w:t>
            </w:r>
          </w:p>
        </w:tc>
        <w:tc>
          <w:tcPr>
            <w:tcW w:w="2880" w:type="dxa"/>
          </w:tcPr>
          <w:p w14:paraId="63AE8B94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3A2D9B6F" w14:textId="77777777" w:rsidR="00043C9C" w:rsidRDefault="00043C9C"/>
        </w:tc>
      </w:tr>
      <w:tr w:rsidR="007A7970" w14:paraId="6A117126" w14:textId="77777777">
        <w:tc>
          <w:tcPr>
            <w:tcW w:w="2880" w:type="dxa"/>
          </w:tcPr>
          <w:p w14:paraId="4D27D583" w14:textId="316D7A6B" w:rsidR="007A7970" w:rsidRDefault="007A7970">
            <w:r>
              <w:t>Typu</w:t>
            </w:r>
          </w:p>
        </w:tc>
        <w:tc>
          <w:tcPr>
            <w:tcW w:w="2880" w:type="dxa"/>
          </w:tcPr>
          <w:p w14:paraId="0C36E1FA" w14:textId="47B42C5B" w:rsidR="007A7970" w:rsidRDefault="007A7970">
            <w:r>
              <w:t>Kriopol K-30 lub równoważny</w:t>
            </w:r>
          </w:p>
        </w:tc>
        <w:tc>
          <w:tcPr>
            <w:tcW w:w="2880" w:type="dxa"/>
          </w:tcPr>
          <w:p w14:paraId="3087F010" w14:textId="77777777" w:rsidR="007A7970" w:rsidRDefault="007A7970"/>
        </w:tc>
      </w:tr>
      <w:tr w:rsidR="00043C9C" w14:paraId="233486CA" w14:textId="77777777">
        <w:tc>
          <w:tcPr>
            <w:tcW w:w="2880" w:type="dxa"/>
          </w:tcPr>
          <w:p w14:paraId="550FA92D" w14:textId="77777777" w:rsidR="00043C9C" w:rsidRDefault="00000000">
            <w:r>
              <w:t>Rok produkcji</w:t>
            </w:r>
          </w:p>
        </w:tc>
        <w:tc>
          <w:tcPr>
            <w:tcW w:w="2880" w:type="dxa"/>
          </w:tcPr>
          <w:p w14:paraId="54DA0CFF" w14:textId="77777777" w:rsidR="00043C9C" w:rsidRDefault="00000000">
            <w:r>
              <w:t>Min. 2025, fabrycznie nowy</w:t>
            </w:r>
          </w:p>
        </w:tc>
        <w:tc>
          <w:tcPr>
            <w:tcW w:w="2880" w:type="dxa"/>
          </w:tcPr>
          <w:p w14:paraId="4C3187D3" w14:textId="77777777" w:rsidR="00043C9C" w:rsidRDefault="00043C9C"/>
        </w:tc>
      </w:tr>
      <w:tr w:rsidR="00043C9C" w14:paraId="21805ECE" w14:textId="77777777">
        <w:tc>
          <w:tcPr>
            <w:tcW w:w="2880" w:type="dxa"/>
          </w:tcPr>
          <w:p w14:paraId="3123C4C2" w14:textId="77777777" w:rsidR="00043C9C" w:rsidRDefault="00000000">
            <w:r>
              <w:t>Przeznaczenie</w:t>
            </w:r>
          </w:p>
        </w:tc>
        <w:tc>
          <w:tcPr>
            <w:tcW w:w="2880" w:type="dxa"/>
          </w:tcPr>
          <w:p w14:paraId="444003FE" w14:textId="77777777" w:rsidR="00043C9C" w:rsidRDefault="00000000">
            <w:r>
              <w:t>Wymrażanie zmian skórnych</w:t>
            </w:r>
          </w:p>
        </w:tc>
        <w:tc>
          <w:tcPr>
            <w:tcW w:w="2880" w:type="dxa"/>
          </w:tcPr>
          <w:p w14:paraId="66E605FB" w14:textId="77777777" w:rsidR="00043C9C" w:rsidRDefault="00043C9C"/>
        </w:tc>
      </w:tr>
      <w:tr w:rsidR="00043C9C" w14:paraId="09C945C6" w14:textId="77777777">
        <w:tc>
          <w:tcPr>
            <w:tcW w:w="2880" w:type="dxa"/>
          </w:tcPr>
          <w:p w14:paraId="54C1B889" w14:textId="77777777" w:rsidR="00043C9C" w:rsidRDefault="00000000">
            <w:r>
              <w:lastRenderedPageBreak/>
              <w:t>Wyposażenie / funkcje</w:t>
            </w:r>
          </w:p>
        </w:tc>
        <w:tc>
          <w:tcPr>
            <w:tcW w:w="2880" w:type="dxa"/>
          </w:tcPr>
          <w:p w14:paraId="26D14659" w14:textId="77777777" w:rsidR="00043C9C" w:rsidRDefault="00000000">
            <w:r>
              <w:t>Min. 6 aplikatorów kontaktowych + 1 natryskowy</w:t>
            </w:r>
          </w:p>
        </w:tc>
        <w:tc>
          <w:tcPr>
            <w:tcW w:w="2880" w:type="dxa"/>
          </w:tcPr>
          <w:p w14:paraId="4584915C" w14:textId="77777777" w:rsidR="00043C9C" w:rsidRDefault="00043C9C"/>
        </w:tc>
      </w:tr>
      <w:tr w:rsidR="00043C9C" w14:paraId="6EE402BC" w14:textId="77777777">
        <w:tc>
          <w:tcPr>
            <w:tcW w:w="2880" w:type="dxa"/>
          </w:tcPr>
          <w:p w14:paraId="09867E1F" w14:textId="77777777" w:rsidR="00043C9C" w:rsidRDefault="00000000">
            <w:r>
              <w:t>Certyfikat CE</w:t>
            </w:r>
          </w:p>
        </w:tc>
        <w:tc>
          <w:tcPr>
            <w:tcW w:w="2880" w:type="dxa"/>
          </w:tcPr>
          <w:p w14:paraId="07A11FCA" w14:textId="77777777" w:rsidR="00043C9C" w:rsidRDefault="00000000">
            <w:r>
              <w:t>Wymagany</w:t>
            </w:r>
          </w:p>
        </w:tc>
        <w:tc>
          <w:tcPr>
            <w:tcW w:w="2880" w:type="dxa"/>
          </w:tcPr>
          <w:p w14:paraId="4B4D4885" w14:textId="77777777" w:rsidR="00043C9C" w:rsidRDefault="00043C9C"/>
        </w:tc>
      </w:tr>
      <w:tr w:rsidR="00043C9C" w14:paraId="7F68EECB" w14:textId="77777777">
        <w:tc>
          <w:tcPr>
            <w:tcW w:w="2880" w:type="dxa"/>
          </w:tcPr>
          <w:p w14:paraId="3C49E021" w14:textId="77777777" w:rsidR="00043C9C" w:rsidRDefault="00000000">
            <w:r>
              <w:t>Instrukcja obsługi</w:t>
            </w:r>
          </w:p>
        </w:tc>
        <w:tc>
          <w:tcPr>
            <w:tcW w:w="2880" w:type="dxa"/>
          </w:tcPr>
          <w:p w14:paraId="79283950" w14:textId="77777777" w:rsidR="00043C9C" w:rsidRDefault="00000000">
            <w:r>
              <w:t>Język polski</w:t>
            </w:r>
          </w:p>
        </w:tc>
        <w:tc>
          <w:tcPr>
            <w:tcW w:w="2880" w:type="dxa"/>
          </w:tcPr>
          <w:p w14:paraId="172B9E69" w14:textId="77777777" w:rsidR="00043C9C" w:rsidRDefault="00043C9C"/>
        </w:tc>
      </w:tr>
      <w:tr w:rsidR="00043C9C" w14:paraId="4DE80E37" w14:textId="77777777">
        <w:tc>
          <w:tcPr>
            <w:tcW w:w="2880" w:type="dxa"/>
          </w:tcPr>
          <w:p w14:paraId="779DDAFA" w14:textId="77777777" w:rsidR="00043C9C" w:rsidRDefault="00000000">
            <w:r>
              <w:t>Gwarancja</w:t>
            </w:r>
          </w:p>
        </w:tc>
        <w:tc>
          <w:tcPr>
            <w:tcW w:w="2880" w:type="dxa"/>
          </w:tcPr>
          <w:p w14:paraId="7DE6A51F" w14:textId="77777777" w:rsidR="00043C9C" w:rsidRDefault="00000000">
            <w:r>
              <w:t>Min. 24 miesiące</w:t>
            </w:r>
          </w:p>
        </w:tc>
        <w:tc>
          <w:tcPr>
            <w:tcW w:w="2880" w:type="dxa"/>
          </w:tcPr>
          <w:p w14:paraId="1459A3A8" w14:textId="77777777" w:rsidR="00043C9C" w:rsidRDefault="00043C9C"/>
        </w:tc>
      </w:tr>
    </w:tbl>
    <w:p w14:paraId="5A7637EF" w14:textId="77777777" w:rsidR="00043C9C" w:rsidRDefault="00000000">
      <w:pPr>
        <w:pStyle w:val="Nagwek2"/>
      </w:pPr>
      <w:r>
        <w:t>5. Aparat elektrochirurgiczny – 1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043C9C" w14:paraId="5950C7F5" w14:textId="77777777">
        <w:tc>
          <w:tcPr>
            <w:tcW w:w="2880" w:type="dxa"/>
          </w:tcPr>
          <w:p w14:paraId="044CB182" w14:textId="77777777" w:rsidR="00043C9C" w:rsidRDefault="00000000">
            <w:r>
              <w:t>Parametr</w:t>
            </w:r>
          </w:p>
        </w:tc>
        <w:tc>
          <w:tcPr>
            <w:tcW w:w="2880" w:type="dxa"/>
          </w:tcPr>
          <w:p w14:paraId="0D426800" w14:textId="77777777" w:rsidR="00043C9C" w:rsidRDefault="00000000">
            <w:r>
              <w:t>Wymaganie</w:t>
            </w:r>
          </w:p>
        </w:tc>
        <w:tc>
          <w:tcPr>
            <w:tcW w:w="2880" w:type="dxa"/>
          </w:tcPr>
          <w:p w14:paraId="479C7C13" w14:textId="77777777" w:rsidR="00043C9C" w:rsidRDefault="00000000">
            <w:r>
              <w:t>Spełnia (TAK/NIE/PODAĆ)</w:t>
            </w:r>
          </w:p>
        </w:tc>
      </w:tr>
      <w:tr w:rsidR="00043C9C" w14:paraId="3E05F434" w14:textId="77777777">
        <w:tc>
          <w:tcPr>
            <w:tcW w:w="2880" w:type="dxa"/>
          </w:tcPr>
          <w:p w14:paraId="0B13E0CB" w14:textId="77777777" w:rsidR="00043C9C" w:rsidRDefault="00000000">
            <w:r>
              <w:t>Nazwa produktu</w:t>
            </w:r>
          </w:p>
        </w:tc>
        <w:tc>
          <w:tcPr>
            <w:tcW w:w="2880" w:type="dxa"/>
          </w:tcPr>
          <w:p w14:paraId="14A3769C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5E09EE40" w14:textId="77777777" w:rsidR="00043C9C" w:rsidRDefault="00043C9C"/>
        </w:tc>
      </w:tr>
      <w:tr w:rsidR="00043C9C" w14:paraId="4173730D" w14:textId="77777777">
        <w:tc>
          <w:tcPr>
            <w:tcW w:w="2880" w:type="dxa"/>
          </w:tcPr>
          <w:p w14:paraId="05763866" w14:textId="77777777" w:rsidR="00043C9C" w:rsidRDefault="00000000">
            <w:r>
              <w:t>Producent</w:t>
            </w:r>
          </w:p>
        </w:tc>
        <w:tc>
          <w:tcPr>
            <w:tcW w:w="2880" w:type="dxa"/>
          </w:tcPr>
          <w:p w14:paraId="235E5BCD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75F48A88" w14:textId="77777777" w:rsidR="00043C9C" w:rsidRDefault="00043C9C"/>
        </w:tc>
      </w:tr>
      <w:tr w:rsidR="00043C9C" w14:paraId="38D538EA" w14:textId="77777777">
        <w:tc>
          <w:tcPr>
            <w:tcW w:w="2880" w:type="dxa"/>
          </w:tcPr>
          <w:p w14:paraId="05118614" w14:textId="77777777" w:rsidR="00043C9C" w:rsidRDefault="00000000">
            <w:r>
              <w:t>Rok produkcji</w:t>
            </w:r>
          </w:p>
        </w:tc>
        <w:tc>
          <w:tcPr>
            <w:tcW w:w="2880" w:type="dxa"/>
          </w:tcPr>
          <w:p w14:paraId="0C516444" w14:textId="77777777" w:rsidR="00043C9C" w:rsidRDefault="00000000">
            <w:r>
              <w:t>Min. 2025, fabrycznie nowy</w:t>
            </w:r>
          </w:p>
        </w:tc>
        <w:tc>
          <w:tcPr>
            <w:tcW w:w="2880" w:type="dxa"/>
          </w:tcPr>
          <w:p w14:paraId="2980449E" w14:textId="77777777" w:rsidR="00043C9C" w:rsidRDefault="00043C9C"/>
        </w:tc>
      </w:tr>
      <w:tr w:rsidR="00043C9C" w14:paraId="41E52223" w14:textId="77777777">
        <w:tc>
          <w:tcPr>
            <w:tcW w:w="2880" w:type="dxa"/>
          </w:tcPr>
          <w:p w14:paraId="66F548D7" w14:textId="77777777" w:rsidR="00043C9C" w:rsidRDefault="00000000">
            <w:r>
              <w:t>Przeznaczenie</w:t>
            </w:r>
          </w:p>
        </w:tc>
        <w:tc>
          <w:tcPr>
            <w:tcW w:w="2880" w:type="dxa"/>
          </w:tcPr>
          <w:p w14:paraId="6AF84628" w14:textId="77777777" w:rsidR="00043C9C" w:rsidRDefault="00000000">
            <w:r>
              <w:t>Cięcie i koagulacja</w:t>
            </w:r>
          </w:p>
        </w:tc>
        <w:tc>
          <w:tcPr>
            <w:tcW w:w="2880" w:type="dxa"/>
          </w:tcPr>
          <w:p w14:paraId="51A85581" w14:textId="77777777" w:rsidR="00043C9C" w:rsidRDefault="00043C9C"/>
        </w:tc>
      </w:tr>
      <w:tr w:rsidR="00043C9C" w14:paraId="24B6816D" w14:textId="77777777">
        <w:tc>
          <w:tcPr>
            <w:tcW w:w="2880" w:type="dxa"/>
          </w:tcPr>
          <w:p w14:paraId="0E5B5E40" w14:textId="77777777" w:rsidR="00043C9C" w:rsidRDefault="00000000">
            <w:r>
              <w:t>Wyposażenie / funkcje</w:t>
            </w:r>
          </w:p>
        </w:tc>
        <w:tc>
          <w:tcPr>
            <w:tcW w:w="2880" w:type="dxa"/>
          </w:tcPr>
          <w:p w14:paraId="623B864E" w14:textId="77777777" w:rsidR="00043C9C" w:rsidRDefault="00000000">
            <w:r>
              <w:t>Min. 10 elektrod dermatologicznych</w:t>
            </w:r>
          </w:p>
        </w:tc>
        <w:tc>
          <w:tcPr>
            <w:tcW w:w="2880" w:type="dxa"/>
          </w:tcPr>
          <w:p w14:paraId="209C3C00" w14:textId="77777777" w:rsidR="00043C9C" w:rsidRDefault="00043C9C"/>
        </w:tc>
      </w:tr>
      <w:tr w:rsidR="00043C9C" w14:paraId="4F3256E5" w14:textId="77777777">
        <w:tc>
          <w:tcPr>
            <w:tcW w:w="2880" w:type="dxa"/>
          </w:tcPr>
          <w:p w14:paraId="088FF9A2" w14:textId="77777777" w:rsidR="00043C9C" w:rsidRDefault="00000000">
            <w:r>
              <w:t>Certyfikat CE</w:t>
            </w:r>
          </w:p>
        </w:tc>
        <w:tc>
          <w:tcPr>
            <w:tcW w:w="2880" w:type="dxa"/>
          </w:tcPr>
          <w:p w14:paraId="166876D3" w14:textId="77777777" w:rsidR="00043C9C" w:rsidRDefault="00000000">
            <w:r>
              <w:t>Wymagany</w:t>
            </w:r>
          </w:p>
        </w:tc>
        <w:tc>
          <w:tcPr>
            <w:tcW w:w="2880" w:type="dxa"/>
          </w:tcPr>
          <w:p w14:paraId="40A32E41" w14:textId="77777777" w:rsidR="00043C9C" w:rsidRDefault="00043C9C"/>
        </w:tc>
      </w:tr>
      <w:tr w:rsidR="00043C9C" w14:paraId="1139370C" w14:textId="77777777">
        <w:tc>
          <w:tcPr>
            <w:tcW w:w="2880" w:type="dxa"/>
          </w:tcPr>
          <w:p w14:paraId="593C5C84" w14:textId="77777777" w:rsidR="00043C9C" w:rsidRDefault="00000000">
            <w:r>
              <w:t>Instrukcja obsługi</w:t>
            </w:r>
          </w:p>
        </w:tc>
        <w:tc>
          <w:tcPr>
            <w:tcW w:w="2880" w:type="dxa"/>
          </w:tcPr>
          <w:p w14:paraId="7BB61F2C" w14:textId="77777777" w:rsidR="00043C9C" w:rsidRDefault="00000000">
            <w:r>
              <w:t>Język polski</w:t>
            </w:r>
          </w:p>
        </w:tc>
        <w:tc>
          <w:tcPr>
            <w:tcW w:w="2880" w:type="dxa"/>
          </w:tcPr>
          <w:p w14:paraId="14D6D86B" w14:textId="77777777" w:rsidR="00043C9C" w:rsidRDefault="00043C9C"/>
        </w:tc>
      </w:tr>
      <w:tr w:rsidR="00043C9C" w14:paraId="325623A5" w14:textId="77777777">
        <w:tc>
          <w:tcPr>
            <w:tcW w:w="2880" w:type="dxa"/>
          </w:tcPr>
          <w:p w14:paraId="5B018759" w14:textId="77777777" w:rsidR="00043C9C" w:rsidRDefault="00000000">
            <w:r>
              <w:t>Gwarancja</w:t>
            </w:r>
          </w:p>
        </w:tc>
        <w:tc>
          <w:tcPr>
            <w:tcW w:w="2880" w:type="dxa"/>
          </w:tcPr>
          <w:p w14:paraId="64B23FD1" w14:textId="77777777" w:rsidR="00043C9C" w:rsidRDefault="00000000">
            <w:r>
              <w:t>Min. 24 miesiące</w:t>
            </w:r>
          </w:p>
        </w:tc>
        <w:tc>
          <w:tcPr>
            <w:tcW w:w="2880" w:type="dxa"/>
          </w:tcPr>
          <w:p w14:paraId="254710A4" w14:textId="77777777" w:rsidR="00043C9C" w:rsidRDefault="00043C9C"/>
        </w:tc>
      </w:tr>
    </w:tbl>
    <w:p w14:paraId="2DA23008" w14:textId="27617466" w:rsidR="00043C9C" w:rsidRDefault="00000000">
      <w:pPr>
        <w:pStyle w:val="Nagwek2"/>
      </w:pPr>
      <w:r>
        <w:t xml:space="preserve">6. Lampa diagnostyczna </w:t>
      </w:r>
      <w:r w:rsidR="007A7970">
        <w:t xml:space="preserve">(otolaryngologia) </w:t>
      </w:r>
      <w:r>
        <w:t>– 3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6"/>
        <w:gridCol w:w="2876"/>
        <w:gridCol w:w="2878"/>
      </w:tblGrid>
      <w:tr w:rsidR="00043C9C" w14:paraId="6C9D7D3F" w14:textId="77777777">
        <w:tc>
          <w:tcPr>
            <w:tcW w:w="2880" w:type="dxa"/>
          </w:tcPr>
          <w:p w14:paraId="42197A7F" w14:textId="77777777" w:rsidR="00043C9C" w:rsidRDefault="00000000">
            <w:r>
              <w:t>Parametr</w:t>
            </w:r>
          </w:p>
        </w:tc>
        <w:tc>
          <w:tcPr>
            <w:tcW w:w="2880" w:type="dxa"/>
          </w:tcPr>
          <w:p w14:paraId="667D40F0" w14:textId="77777777" w:rsidR="00043C9C" w:rsidRDefault="00000000">
            <w:r>
              <w:t>Wymaganie</w:t>
            </w:r>
          </w:p>
        </w:tc>
        <w:tc>
          <w:tcPr>
            <w:tcW w:w="2880" w:type="dxa"/>
          </w:tcPr>
          <w:p w14:paraId="6E31191E" w14:textId="77777777" w:rsidR="00043C9C" w:rsidRDefault="00000000">
            <w:r>
              <w:t>Spełnia (TAK/NIE/PODAĆ)</w:t>
            </w:r>
          </w:p>
        </w:tc>
      </w:tr>
      <w:tr w:rsidR="00043C9C" w14:paraId="4312008C" w14:textId="77777777">
        <w:tc>
          <w:tcPr>
            <w:tcW w:w="2880" w:type="dxa"/>
          </w:tcPr>
          <w:p w14:paraId="70DAC2B5" w14:textId="77777777" w:rsidR="00043C9C" w:rsidRDefault="00000000">
            <w:r>
              <w:t>Nazwa produktu</w:t>
            </w:r>
          </w:p>
        </w:tc>
        <w:tc>
          <w:tcPr>
            <w:tcW w:w="2880" w:type="dxa"/>
          </w:tcPr>
          <w:p w14:paraId="136C9E74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490795FE" w14:textId="77777777" w:rsidR="00043C9C" w:rsidRDefault="00043C9C"/>
        </w:tc>
      </w:tr>
      <w:tr w:rsidR="00043C9C" w14:paraId="28116D6C" w14:textId="77777777">
        <w:tc>
          <w:tcPr>
            <w:tcW w:w="2880" w:type="dxa"/>
          </w:tcPr>
          <w:p w14:paraId="24ABDB72" w14:textId="77777777" w:rsidR="00043C9C" w:rsidRDefault="00000000">
            <w:r>
              <w:t>Producent</w:t>
            </w:r>
          </w:p>
        </w:tc>
        <w:tc>
          <w:tcPr>
            <w:tcW w:w="2880" w:type="dxa"/>
          </w:tcPr>
          <w:p w14:paraId="700E5D0F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7214EE93" w14:textId="77777777" w:rsidR="00043C9C" w:rsidRDefault="00043C9C"/>
        </w:tc>
      </w:tr>
      <w:tr w:rsidR="007A7970" w14:paraId="7958C16A" w14:textId="77777777">
        <w:tc>
          <w:tcPr>
            <w:tcW w:w="2880" w:type="dxa"/>
          </w:tcPr>
          <w:p w14:paraId="15FEEDAB" w14:textId="32C89562" w:rsidR="007A7970" w:rsidRDefault="007A7970">
            <w:r>
              <w:t>Typ</w:t>
            </w:r>
          </w:p>
        </w:tc>
        <w:tc>
          <w:tcPr>
            <w:tcW w:w="2880" w:type="dxa"/>
          </w:tcPr>
          <w:p w14:paraId="6FF085C5" w14:textId="4F7078CC" w:rsidR="007A7970" w:rsidRDefault="007A7970">
            <w:r>
              <w:t>L88-LED-M lub równoważna</w:t>
            </w:r>
          </w:p>
        </w:tc>
        <w:tc>
          <w:tcPr>
            <w:tcW w:w="2880" w:type="dxa"/>
          </w:tcPr>
          <w:p w14:paraId="7948CFCC" w14:textId="77777777" w:rsidR="007A7970" w:rsidRDefault="007A7970"/>
        </w:tc>
      </w:tr>
      <w:tr w:rsidR="00043C9C" w14:paraId="549BCFBD" w14:textId="77777777">
        <w:tc>
          <w:tcPr>
            <w:tcW w:w="2880" w:type="dxa"/>
          </w:tcPr>
          <w:p w14:paraId="3F9F90FD" w14:textId="77777777" w:rsidR="00043C9C" w:rsidRDefault="00000000">
            <w:r>
              <w:t>Rok produkcji</w:t>
            </w:r>
          </w:p>
        </w:tc>
        <w:tc>
          <w:tcPr>
            <w:tcW w:w="2880" w:type="dxa"/>
          </w:tcPr>
          <w:p w14:paraId="678A220F" w14:textId="77777777" w:rsidR="00043C9C" w:rsidRDefault="00000000">
            <w:r>
              <w:t>Min. 2025, fabrycznie nowy</w:t>
            </w:r>
          </w:p>
        </w:tc>
        <w:tc>
          <w:tcPr>
            <w:tcW w:w="2880" w:type="dxa"/>
          </w:tcPr>
          <w:p w14:paraId="394985B9" w14:textId="77777777" w:rsidR="00043C9C" w:rsidRDefault="00043C9C"/>
        </w:tc>
      </w:tr>
      <w:tr w:rsidR="00043C9C" w14:paraId="0F9C133E" w14:textId="77777777">
        <w:tc>
          <w:tcPr>
            <w:tcW w:w="2880" w:type="dxa"/>
          </w:tcPr>
          <w:p w14:paraId="787D7513" w14:textId="77777777" w:rsidR="00043C9C" w:rsidRDefault="00000000">
            <w:r>
              <w:t>Przeznaczenie</w:t>
            </w:r>
          </w:p>
        </w:tc>
        <w:tc>
          <w:tcPr>
            <w:tcW w:w="2880" w:type="dxa"/>
          </w:tcPr>
          <w:p w14:paraId="00015DEE" w14:textId="77777777" w:rsidR="00043C9C" w:rsidRDefault="00000000">
            <w:r>
              <w:t>Technologia LED</w:t>
            </w:r>
          </w:p>
        </w:tc>
        <w:tc>
          <w:tcPr>
            <w:tcW w:w="2880" w:type="dxa"/>
          </w:tcPr>
          <w:p w14:paraId="4F7D2909" w14:textId="77777777" w:rsidR="00043C9C" w:rsidRDefault="00043C9C"/>
        </w:tc>
      </w:tr>
      <w:tr w:rsidR="00043C9C" w14:paraId="114967F5" w14:textId="77777777">
        <w:tc>
          <w:tcPr>
            <w:tcW w:w="2880" w:type="dxa"/>
          </w:tcPr>
          <w:p w14:paraId="719AF21C" w14:textId="77777777" w:rsidR="00043C9C" w:rsidRDefault="00000000">
            <w:r>
              <w:t>Wyposażenie / funkcje</w:t>
            </w:r>
          </w:p>
        </w:tc>
        <w:tc>
          <w:tcPr>
            <w:tcW w:w="2880" w:type="dxa"/>
          </w:tcPr>
          <w:p w14:paraId="60470C0A" w14:textId="77777777" w:rsidR="00043C9C" w:rsidRDefault="00000000">
            <w:r>
              <w:t>CRI ≥95</w:t>
            </w:r>
          </w:p>
        </w:tc>
        <w:tc>
          <w:tcPr>
            <w:tcW w:w="2880" w:type="dxa"/>
          </w:tcPr>
          <w:p w14:paraId="20A5BCD1" w14:textId="77777777" w:rsidR="00043C9C" w:rsidRDefault="00043C9C"/>
        </w:tc>
      </w:tr>
      <w:tr w:rsidR="00043C9C" w14:paraId="106D6EEF" w14:textId="77777777">
        <w:tc>
          <w:tcPr>
            <w:tcW w:w="2880" w:type="dxa"/>
          </w:tcPr>
          <w:p w14:paraId="4825E72A" w14:textId="77777777" w:rsidR="00043C9C" w:rsidRDefault="00000000">
            <w:r>
              <w:t>Certyfikat CE</w:t>
            </w:r>
          </w:p>
        </w:tc>
        <w:tc>
          <w:tcPr>
            <w:tcW w:w="2880" w:type="dxa"/>
          </w:tcPr>
          <w:p w14:paraId="712202D5" w14:textId="77777777" w:rsidR="00043C9C" w:rsidRDefault="00000000">
            <w:r>
              <w:t>Wymagany</w:t>
            </w:r>
          </w:p>
        </w:tc>
        <w:tc>
          <w:tcPr>
            <w:tcW w:w="2880" w:type="dxa"/>
          </w:tcPr>
          <w:p w14:paraId="40D397A5" w14:textId="77777777" w:rsidR="00043C9C" w:rsidRDefault="00043C9C"/>
        </w:tc>
      </w:tr>
      <w:tr w:rsidR="00043C9C" w14:paraId="1B7FE6DF" w14:textId="77777777">
        <w:tc>
          <w:tcPr>
            <w:tcW w:w="2880" w:type="dxa"/>
          </w:tcPr>
          <w:p w14:paraId="51458012" w14:textId="77777777" w:rsidR="00043C9C" w:rsidRDefault="00000000">
            <w:r>
              <w:t>Instrukcja obsługi</w:t>
            </w:r>
          </w:p>
        </w:tc>
        <w:tc>
          <w:tcPr>
            <w:tcW w:w="2880" w:type="dxa"/>
          </w:tcPr>
          <w:p w14:paraId="724F03AF" w14:textId="77777777" w:rsidR="00043C9C" w:rsidRDefault="00000000">
            <w:r>
              <w:t>Język polski</w:t>
            </w:r>
          </w:p>
        </w:tc>
        <w:tc>
          <w:tcPr>
            <w:tcW w:w="2880" w:type="dxa"/>
          </w:tcPr>
          <w:p w14:paraId="5C4D45E9" w14:textId="77777777" w:rsidR="00043C9C" w:rsidRDefault="00043C9C"/>
        </w:tc>
      </w:tr>
      <w:tr w:rsidR="00043C9C" w14:paraId="11D9AA8B" w14:textId="77777777">
        <w:tc>
          <w:tcPr>
            <w:tcW w:w="2880" w:type="dxa"/>
          </w:tcPr>
          <w:p w14:paraId="14C8A9B8" w14:textId="77777777" w:rsidR="00043C9C" w:rsidRDefault="00000000">
            <w:r>
              <w:t>Gwarancja</w:t>
            </w:r>
          </w:p>
        </w:tc>
        <w:tc>
          <w:tcPr>
            <w:tcW w:w="2880" w:type="dxa"/>
          </w:tcPr>
          <w:p w14:paraId="7123ADDD" w14:textId="77777777" w:rsidR="00043C9C" w:rsidRDefault="00000000">
            <w:r>
              <w:t>Min. 24 miesiące</w:t>
            </w:r>
          </w:p>
        </w:tc>
        <w:tc>
          <w:tcPr>
            <w:tcW w:w="2880" w:type="dxa"/>
          </w:tcPr>
          <w:p w14:paraId="00D1F611" w14:textId="77777777" w:rsidR="00043C9C" w:rsidRDefault="00043C9C"/>
        </w:tc>
      </w:tr>
    </w:tbl>
    <w:p w14:paraId="66704B18" w14:textId="77777777" w:rsidR="00043C9C" w:rsidRDefault="00000000">
      <w:pPr>
        <w:pStyle w:val="Nagwek2"/>
      </w:pPr>
      <w:r>
        <w:t>7. Zestaw okulistyczny – 1 kpl.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6"/>
        <w:gridCol w:w="3037"/>
        <w:gridCol w:w="2717"/>
      </w:tblGrid>
      <w:tr w:rsidR="00043C9C" w14:paraId="5835CC96" w14:textId="77777777" w:rsidTr="00F51821">
        <w:tc>
          <w:tcPr>
            <w:tcW w:w="2880" w:type="dxa"/>
          </w:tcPr>
          <w:p w14:paraId="7CFDD0B0" w14:textId="77777777" w:rsidR="00043C9C" w:rsidRDefault="00000000">
            <w:r>
              <w:t>Parametr</w:t>
            </w:r>
          </w:p>
        </w:tc>
        <w:tc>
          <w:tcPr>
            <w:tcW w:w="3040" w:type="dxa"/>
          </w:tcPr>
          <w:p w14:paraId="303BE6ED" w14:textId="77777777" w:rsidR="00043C9C" w:rsidRDefault="00000000">
            <w:r>
              <w:t>Wymaganie</w:t>
            </w:r>
          </w:p>
        </w:tc>
        <w:tc>
          <w:tcPr>
            <w:tcW w:w="2720" w:type="dxa"/>
          </w:tcPr>
          <w:p w14:paraId="0516D6A9" w14:textId="77777777" w:rsidR="00043C9C" w:rsidRDefault="00000000">
            <w:r>
              <w:t>Spełnia (TAK/NIE/PODAĆ)</w:t>
            </w:r>
          </w:p>
        </w:tc>
      </w:tr>
      <w:tr w:rsidR="00043C9C" w14:paraId="648668C3" w14:textId="77777777" w:rsidTr="00F51821">
        <w:tc>
          <w:tcPr>
            <w:tcW w:w="2880" w:type="dxa"/>
          </w:tcPr>
          <w:p w14:paraId="22F6835D" w14:textId="77777777" w:rsidR="00043C9C" w:rsidRDefault="00000000">
            <w:r>
              <w:t>Nazwa produktu</w:t>
            </w:r>
          </w:p>
        </w:tc>
        <w:tc>
          <w:tcPr>
            <w:tcW w:w="3040" w:type="dxa"/>
          </w:tcPr>
          <w:p w14:paraId="661A5DB3" w14:textId="77777777" w:rsidR="00043C9C" w:rsidRDefault="00000000">
            <w:r>
              <w:t>Podać</w:t>
            </w:r>
          </w:p>
        </w:tc>
        <w:tc>
          <w:tcPr>
            <w:tcW w:w="2720" w:type="dxa"/>
          </w:tcPr>
          <w:p w14:paraId="1C8990D8" w14:textId="77777777" w:rsidR="00043C9C" w:rsidRDefault="00043C9C"/>
        </w:tc>
      </w:tr>
      <w:tr w:rsidR="00043C9C" w14:paraId="05DF31ED" w14:textId="77777777" w:rsidTr="00F51821">
        <w:tc>
          <w:tcPr>
            <w:tcW w:w="2880" w:type="dxa"/>
          </w:tcPr>
          <w:p w14:paraId="136DE6D2" w14:textId="77777777" w:rsidR="00043C9C" w:rsidRDefault="00000000">
            <w:r>
              <w:t>Producent</w:t>
            </w:r>
          </w:p>
        </w:tc>
        <w:tc>
          <w:tcPr>
            <w:tcW w:w="3040" w:type="dxa"/>
          </w:tcPr>
          <w:p w14:paraId="7A3CC1EE" w14:textId="77777777" w:rsidR="00043C9C" w:rsidRDefault="00000000">
            <w:r>
              <w:t>Podać</w:t>
            </w:r>
          </w:p>
        </w:tc>
        <w:tc>
          <w:tcPr>
            <w:tcW w:w="2720" w:type="dxa"/>
          </w:tcPr>
          <w:p w14:paraId="07E8B7C8" w14:textId="77777777" w:rsidR="00043C9C" w:rsidRDefault="00043C9C"/>
        </w:tc>
      </w:tr>
      <w:tr w:rsidR="00043C9C" w14:paraId="13FB1498" w14:textId="77777777" w:rsidTr="00F51821">
        <w:tc>
          <w:tcPr>
            <w:tcW w:w="2880" w:type="dxa"/>
          </w:tcPr>
          <w:p w14:paraId="5E8B0266" w14:textId="77777777" w:rsidR="00043C9C" w:rsidRDefault="00000000">
            <w:r>
              <w:t>Rok produkcji</w:t>
            </w:r>
          </w:p>
        </w:tc>
        <w:tc>
          <w:tcPr>
            <w:tcW w:w="3040" w:type="dxa"/>
          </w:tcPr>
          <w:p w14:paraId="15E7F0D4" w14:textId="77777777" w:rsidR="00043C9C" w:rsidRDefault="00000000">
            <w:r>
              <w:t>Min. 2025, fabrycznie nowy</w:t>
            </w:r>
          </w:p>
        </w:tc>
        <w:tc>
          <w:tcPr>
            <w:tcW w:w="2720" w:type="dxa"/>
          </w:tcPr>
          <w:p w14:paraId="7E0EAC76" w14:textId="77777777" w:rsidR="00043C9C" w:rsidRDefault="00043C9C"/>
        </w:tc>
      </w:tr>
      <w:tr w:rsidR="00043C9C" w14:paraId="58C6A3E5" w14:textId="77777777" w:rsidTr="00F51821">
        <w:tc>
          <w:tcPr>
            <w:tcW w:w="2880" w:type="dxa"/>
          </w:tcPr>
          <w:p w14:paraId="2251CA16" w14:textId="66C94AB2" w:rsidR="00043C9C" w:rsidRDefault="00F51821">
            <w:r>
              <w:t>Unit</w:t>
            </w:r>
          </w:p>
        </w:tc>
        <w:tc>
          <w:tcPr>
            <w:tcW w:w="3040" w:type="dxa"/>
          </w:tcPr>
          <w:p w14:paraId="36C270AE" w14:textId="349CBA2F" w:rsidR="00043C9C" w:rsidRDefault="00F51821">
            <w:r>
              <w:t>Z fotelem rozkładanym ręcznie, półką pod rzutnik, adapterem podbródka i transporterem kabla 230V, ręczna blokada blatu. Typu new simplex lub równoważny</w:t>
            </w:r>
          </w:p>
        </w:tc>
        <w:tc>
          <w:tcPr>
            <w:tcW w:w="2720" w:type="dxa"/>
          </w:tcPr>
          <w:p w14:paraId="5C699003" w14:textId="77777777" w:rsidR="00043C9C" w:rsidRDefault="00043C9C"/>
        </w:tc>
      </w:tr>
      <w:tr w:rsidR="00F51821" w14:paraId="1BA06BCE" w14:textId="77777777" w:rsidTr="00F51821">
        <w:tc>
          <w:tcPr>
            <w:tcW w:w="2880" w:type="dxa"/>
          </w:tcPr>
          <w:p w14:paraId="2494D35F" w14:textId="0134A506" w:rsidR="00F51821" w:rsidRDefault="00F51821">
            <w:r>
              <w:t>Perymetr</w:t>
            </w:r>
          </w:p>
        </w:tc>
        <w:tc>
          <w:tcPr>
            <w:tcW w:w="3040" w:type="dxa"/>
          </w:tcPr>
          <w:p w14:paraId="7C7D9E54" w14:textId="7764BB42" w:rsidR="00F51821" w:rsidRDefault="00F51821">
            <w:r>
              <w:t xml:space="preserve">Perymetr komputerowy, zakres pomiarowy 50 stopni w stronę nosa i 80 w stronę skroni, wielkość bodźca II wg </w:t>
            </w:r>
            <w:r>
              <w:lastRenderedPageBreak/>
              <w:t>Goldmana. Rodzaj bodźca: dioda LED 575 nm(kolor zielony). Wbudowana kamera CCD</w:t>
            </w:r>
          </w:p>
        </w:tc>
        <w:tc>
          <w:tcPr>
            <w:tcW w:w="2720" w:type="dxa"/>
          </w:tcPr>
          <w:p w14:paraId="7A2FECE8" w14:textId="77777777" w:rsidR="00F51821" w:rsidRDefault="00F51821"/>
        </w:tc>
      </w:tr>
      <w:tr w:rsidR="00F51821" w14:paraId="411B2EB9" w14:textId="77777777" w:rsidTr="00F51821">
        <w:tc>
          <w:tcPr>
            <w:tcW w:w="2880" w:type="dxa"/>
          </w:tcPr>
          <w:p w14:paraId="7D512DDB" w14:textId="637373EA" w:rsidR="00F51821" w:rsidRDefault="00F51821">
            <w:r>
              <w:t xml:space="preserve">Stolik elektryczny </w:t>
            </w:r>
          </w:p>
        </w:tc>
        <w:tc>
          <w:tcPr>
            <w:tcW w:w="3040" w:type="dxa"/>
          </w:tcPr>
          <w:p w14:paraId="2E59255E" w14:textId="50185730" w:rsidR="00F51821" w:rsidRDefault="00F51821">
            <w:r>
              <w:t>Miejsce na czaszę Perymetru, stolik pod jeden instrument, podnoszony i opuszczany elektrycznie, z asymetrcznie umieszczoną kolumną podnoszącą</w:t>
            </w:r>
            <w:r w:rsidR="003E50D5">
              <w:t>.</w:t>
            </w:r>
          </w:p>
        </w:tc>
        <w:tc>
          <w:tcPr>
            <w:tcW w:w="2720" w:type="dxa"/>
          </w:tcPr>
          <w:p w14:paraId="2CFB55E6" w14:textId="77777777" w:rsidR="00F51821" w:rsidRDefault="00F51821"/>
        </w:tc>
      </w:tr>
      <w:tr w:rsidR="003E50D5" w14:paraId="46FE9817" w14:textId="77777777" w:rsidTr="00F51821">
        <w:tc>
          <w:tcPr>
            <w:tcW w:w="2880" w:type="dxa"/>
          </w:tcPr>
          <w:p w14:paraId="1E24C0D1" w14:textId="1F5466C1" w:rsidR="003E50D5" w:rsidRDefault="003E50D5">
            <w:r>
              <w:t xml:space="preserve">Autorefraktometr </w:t>
            </w:r>
          </w:p>
        </w:tc>
        <w:tc>
          <w:tcPr>
            <w:tcW w:w="3040" w:type="dxa"/>
          </w:tcPr>
          <w:p w14:paraId="0305C10F" w14:textId="2A472292" w:rsidR="003E50D5" w:rsidRDefault="003E50D5">
            <w:r>
              <w:t>Możliwośc pomiaru w trybie IOL, kolorowy, dotykowy, uchylno-obrotowy wyświetlacz LCD. Wbudowana drukarka termiczna</w:t>
            </w:r>
          </w:p>
        </w:tc>
        <w:tc>
          <w:tcPr>
            <w:tcW w:w="2720" w:type="dxa"/>
          </w:tcPr>
          <w:p w14:paraId="0ECC1998" w14:textId="77777777" w:rsidR="003E50D5" w:rsidRDefault="003E50D5"/>
        </w:tc>
      </w:tr>
      <w:tr w:rsidR="00043C9C" w14:paraId="50CC6C65" w14:textId="77777777" w:rsidTr="00F51821">
        <w:tc>
          <w:tcPr>
            <w:tcW w:w="2880" w:type="dxa"/>
          </w:tcPr>
          <w:p w14:paraId="578A7C1B" w14:textId="25A7203D" w:rsidR="00043C9C" w:rsidRDefault="003E50D5">
            <w:r>
              <w:t>Tonometr bezkontaktowy</w:t>
            </w:r>
          </w:p>
        </w:tc>
        <w:tc>
          <w:tcPr>
            <w:tcW w:w="3040" w:type="dxa"/>
          </w:tcPr>
          <w:p w14:paraId="76C7F192" w14:textId="62D8A002" w:rsidR="00043C9C" w:rsidRDefault="003E50D5">
            <w:r>
              <w:t>Autmatyczny pomiar ciśnienia wewnątrzgałkowego, kolorowy, dotykowy, uchylno-obrotowy wyświetlacz LCD. Zakres pomiaru 1mmHg-60mmHg</w:t>
            </w:r>
          </w:p>
        </w:tc>
        <w:tc>
          <w:tcPr>
            <w:tcW w:w="2720" w:type="dxa"/>
          </w:tcPr>
          <w:p w14:paraId="6F8B5F1A" w14:textId="77777777" w:rsidR="00043C9C" w:rsidRDefault="00043C9C"/>
        </w:tc>
      </w:tr>
      <w:tr w:rsidR="00043C9C" w14:paraId="1BC6E8E0" w14:textId="77777777" w:rsidTr="00F51821">
        <w:tc>
          <w:tcPr>
            <w:tcW w:w="2880" w:type="dxa"/>
          </w:tcPr>
          <w:p w14:paraId="4D673396" w14:textId="77777777" w:rsidR="00043C9C" w:rsidRDefault="00000000">
            <w:r>
              <w:t>Certyfikat CE</w:t>
            </w:r>
          </w:p>
        </w:tc>
        <w:tc>
          <w:tcPr>
            <w:tcW w:w="3040" w:type="dxa"/>
          </w:tcPr>
          <w:p w14:paraId="0B32D39E" w14:textId="77777777" w:rsidR="00043C9C" w:rsidRDefault="00000000">
            <w:r>
              <w:t>Wymagany</w:t>
            </w:r>
          </w:p>
        </w:tc>
        <w:tc>
          <w:tcPr>
            <w:tcW w:w="2720" w:type="dxa"/>
          </w:tcPr>
          <w:p w14:paraId="37ED0ADF" w14:textId="77777777" w:rsidR="00043C9C" w:rsidRDefault="00043C9C"/>
        </w:tc>
      </w:tr>
      <w:tr w:rsidR="00043C9C" w14:paraId="3FCF33A3" w14:textId="77777777" w:rsidTr="00F51821">
        <w:tc>
          <w:tcPr>
            <w:tcW w:w="2880" w:type="dxa"/>
          </w:tcPr>
          <w:p w14:paraId="38E0A760" w14:textId="77777777" w:rsidR="00043C9C" w:rsidRDefault="00000000">
            <w:r>
              <w:t>Instrukcja obsługi</w:t>
            </w:r>
          </w:p>
        </w:tc>
        <w:tc>
          <w:tcPr>
            <w:tcW w:w="3040" w:type="dxa"/>
          </w:tcPr>
          <w:p w14:paraId="1D81EB17" w14:textId="77777777" w:rsidR="00043C9C" w:rsidRDefault="00000000">
            <w:r>
              <w:t>Język polski</w:t>
            </w:r>
          </w:p>
        </w:tc>
        <w:tc>
          <w:tcPr>
            <w:tcW w:w="2720" w:type="dxa"/>
          </w:tcPr>
          <w:p w14:paraId="1C248356" w14:textId="77777777" w:rsidR="00043C9C" w:rsidRDefault="00043C9C"/>
        </w:tc>
      </w:tr>
      <w:tr w:rsidR="00043C9C" w14:paraId="72802011" w14:textId="77777777" w:rsidTr="00F51821">
        <w:tc>
          <w:tcPr>
            <w:tcW w:w="2880" w:type="dxa"/>
          </w:tcPr>
          <w:p w14:paraId="0AFCD34D" w14:textId="77777777" w:rsidR="00043C9C" w:rsidRDefault="00000000">
            <w:r>
              <w:t>Gwarancja</w:t>
            </w:r>
          </w:p>
        </w:tc>
        <w:tc>
          <w:tcPr>
            <w:tcW w:w="3040" w:type="dxa"/>
          </w:tcPr>
          <w:p w14:paraId="2042F7B5" w14:textId="77777777" w:rsidR="00043C9C" w:rsidRDefault="00000000">
            <w:r>
              <w:t>Min. 24 miesiące</w:t>
            </w:r>
          </w:p>
        </w:tc>
        <w:tc>
          <w:tcPr>
            <w:tcW w:w="2720" w:type="dxa"/>
          </w:tcPr>
          <w:p w14:paraId="4425A036" w14:textId="77777777" w:rsidR="00043C9C" w:rsidRDefault="00043C9C"/>
        </w:tc>
      </w:tr>
    </w:tbl>
    <w:p w14:paraId="385B0DF5" w14:textId="77777777" w:rsidR="00043C9C" w:rsidRDefault="00000000">
      <w:pPr>
        <w:pStyle w:val="Nagwek2"/>
      </w:pPr>
      <w:r>
        <w:t>8. Kabina wyciszająca z audiometrem – 1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7"/>
        <w:gridCol w:w="2876"/>
        <w:gridCol w:w="2877"/>
      </w:tblGrid>
      <w:tr w:rsidR="00043C9C" w14:paraId="26755149" w14:textId="77777777">
        <w:tc>
          <w:tcPr>
            <w:tcW w:w="2880" w:type="dxa"/>
          </w:tcPr>
          <w:p w14:paraId="18334B7E" w14:textId="77777777" w:rsidR="00043C9C" w:rsidRDefault="00000000">
            <w:r>
              <w:t>Parametr</w:t>
            </w:r>
          </w:p>
        </w:tc>
        <w:tc>
          <w:tcPr>
            <w:tcW w:w="2880" w:type="dxa"/>
          </w:tcPr>
          <w:p w14:paraId="02E3F24D" w14:textId="77777777" w:rsidR="00043C9C" w:rsidRDefault="00000000">
            <w:r>
              <w:t>Wymaganie</w:t>
            </w:r>
          </w:p>
        </w:tc>
        <w:tc>
          <w:tcPr>
            <w:tcW w:w="2880" w:type="dxa"/>
          </w:tcPr>
          <w:p w14:paraId="7DD3190F" w14:textId="77777777" w:rsidR="00043C9C" w:rsidRDefault="00000000">
            <w:r>
              <w:t>Spełnia (TAK/NIE/PODAĆ)</w:t>
            </w:r>
          </w:p>
        </w:tc>
      </w:tr>
      <w:tr w:rsidR="00043C9C" w14:paraId="19183EE3" w14:textId="77777777">
        <w:tc>
          <w:tcPr>
            <w:tcW w:w="2880" w:type="dxa"/>
          </w:tcPr>
          <w:p w14:paraId="7DBC193C" w14:textId="77777777" w:rsidR="00043C9C" w:rsidRDefault="00000000">
            <w:r>
              <w:t>Nazwa produktu</w:t>
            </w:r>
          </w:p>
        </w:tc>
        <w:tc>
          <w:tcPr>
            <w:tcW w:w="2880" w:type="dxa"/>
          </w:tcPr>
          <w:p w14:paraId="34210A15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728CA80F" w14:textId="77777777" w:rsidR="00043C9C" w:rsidRDefault="00043C9C"/>
        </w:tc>
      </w:tr>
      <w:tr w:rsidR="00043C9C" w14:paraId="51713145" w14:textId="77777777">
        <w:tc>
          <w:tcPr>
            <w:tcW w:w="2880" w:type="dxa"/>
          </w:tcPr>
          <w:p w14:paraId="5231529F" w14:textId="77777777" w:rsidR="00043C9C" w:rsidRDefault="00000000">
            <w:r>
              <w:t>Producent</w:t>
            </w:r>
          </w:p>
        </w:tc>
        <w:tc>
          <w:tcPr>
            <w:tcW w:w="2880" w:type="dxa"/>
          </w:tcPr>
          <w:p w14:paraId="493B7487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08F245EC" w14:textId="77777777" w:rsidR="00043C9C" w:rsidRDefault="00043C9C"/>
        </w:tc>
      </w:tr>
      <w:tr w:rsidR="00043C9C" w14:paraId="4883CFC5" w14:textId="77777777">
        <w:tc>
          <w:tcPr>
            <w:tcW w:w="2880" w:type="dxa"/>
          </w:tcPr>
          <w:p w14:paraId="7E7C094B" w14:textId="77777777" w:rsidR="00043C9C" w:rsidRDefault="00000000">
            <w:r>
              <w:t>Rok produkcji</w:t>
            </w:r>
          </w:p>
        </w:tc>
        <w:tc>
          <w:tcPr>
            <w:tcW w:w="2880" w:type="dxa"/>
          </w:tcPr>
          <w:p w14:paraId="777D6B4B" w14:textId="77777777" w:rsidR="00043C9C" w:rsidRDefault="00000000">
            <w:r>
              <w:t>Min. 2025, fabrycznie nowy</w:t>
            </w:r>
          </w:p>
        </w:tc>
        <w:tc>
          <w:tcPr>
            <w:tcW w:w="2880" w:type="dxa"/>
          </w:tcPr>
          <w:p w14:paraId="218A0F90" w14:textId="77777777" w:rsidR="00043C9C" w:rsidRDefault="00043C9C"/>
        </w:tc>
      </w:tr>
      <w:tr w:rsidR="00043C9C" w14:paraId="4232A2EE" w14:textId="77777777">
        <w:tc>
          <w:tcPr>
            <w:tcW w:w="2880" w:type="dxa"/>
          </w:tcPr>
          <w:p w14:paraId="03C684D9" w14:textId="77777777" w:rsidR="00043C9C" w:rsidRDefault="00000000">
            <w:r>
              <w:t>Przeznaczenie</w:t>
            </w:r>
          </w:p>
        </w:tc>
        <w:tc>
          <w:tcPr>
            <w:tcW w:w="2880" w:type="dxa"/>
          </w:tcPr>
          <w:p w14:paraId="71E328DC" w14:textId="77777777" w:rsidR="00043C9C" w:rsidRDefault="00000000">
            <w:r>
              <w:t>Audiometria powietrzna i kostna</w:t>
            </w:r>
          </w:p>
        </w:tc>
        <w:tc>
          <w:tcPr>
            <w:tcW w:w="2880" w:type="dxa"/>
          </w:tcPr>
          <w:p w14:paraId="32A36A52" w14:textId="77777777" w:rsidR="00043C9C" w:rsidRDefault="00043C9C"/>
        </w:tc>
      </w:tr>
      <w:tr w:rsidR="00043C9C" w14:paraId="3A5304DB" w14:textId="77777777">
        <w:tc>
          <w:tcPr>
            <w:tcW w:w="2880" w:type="dxa"/>
          </w:tcPr>
          <w:p w14:paraId="2BA167D1" w14:textId="128F3FBF" w:rsidR="00043C9C" w:rsidRDefault="002003BE">
            <w:r>
              <w:t>Audiometr</w:t>
            </w:r>
          </w:p>
        </w:tc>
        <w:tc>
          <w:tcPr>
            <w:tcW w:w="2880" w:type="dxa"/>
          </w:tcPr>
          <w:p w14:paraId="6A189138" w14:textId="1999C8E3" w:rsidR="00043C9C" w:rsidRDefault="002003BE">
            <w:r>
              <w:t>Urządzenie samodzielne, wbudowany wyświetlacz, przewodnictwo powietrzne DD45 oraz kostne B-71, maskowanie dla przewodnictwa powietrznego i kostnego, przycisk pacjenta, wbudowany mikrofon do komunikacji z pacjentem</w:t>
            </w:r>
            <w:r w:rsidR="00041C33">
              <w:t>.</w:t>
            </w:r>
          </w:p>
        </w:tc>
        <w:tc>
          <w:tcPr>
            <w:tcW w:w="2880" w:type="dxa"/>
          </w:tcPr>
          <w:p w14:paraId="4B87F872" w14:textId="77777777" w:rsidR="00043C9C" w:rsidRDefault="00043C9C"/>
        </w:tc>
      </w:tr>
      <w:tr w:rsidR="00041C33" w14:paraId="6D549A2B" w14:textId="77777777">
        <w:tc>
          <w:tcPr>
            <w:tcW w:w="2880" w:type="dxa"/>
          </w:tcPr>
          <w:p w14:paraId="33B1CC28" w14:textId="11C58621" w:rsidR="00041C33" w:rsidRDefault="00041C33">
            <w:r>
              <w:t>Kabina wyciszająca</w:t>
            </w:r>
          </w:p>
        </w:tc>
        <w:tc>
          <w:tcPr>
            <w:tcW w:w="2880" w:type="dxa"/>
          </w:tcPr>
          <w:p w14:paraId="46F1DEA4" w14:textId="02899C7D" w:rsidR="00041C33" w:rsidRDefault="00041C33">
            <w:r>
              <w:t>Kabina przystosowana do wykonywania badan przy użyciu audiometru.</w:t>
            </w:r>
          </w:p>
        </w:tc>
        <w:tc>
          <w:tcPr>
            <w:tcW w:w="2880" w:type="dxa"/>
          </w:tcPr>
          <w:p w14:paraId="47F717B0" w14:textId="77777777" w:rsidR="00041C33" w:rsidRDefault="00041C33"/>
        </w:tc>
      </w:tr>
      <w:tr w:rsidR="00043C9C" w14:paraId="728D75F4" w14:textId="77777777">
        <w:tc>
          <w:tcPr>
            <w:tcW w:w="2880" w:type="dxa"/>
          </w:tcPr>
          <w:p w14:paraId="1DEE1E6D" w14:textId="77777777" w:rsidR="00043C9C" w:rsidRDefault="00000000">
            <w:r>
              <w:t>Certyfikat CE</w:t>
            </w:r>
          </w:p>
        </w:tc>
        <w:tc>
          <w:tcPr>
            <w:tcW w:w="2880" w:type="dxa"/>
          </w:tcPr>
          <w:p w14:paraId="5311FF68" w14:textId="77777777" w:rsidR="00043C9C" w:rsidRDefault="00000000">
            <w:r>
              <w:t>Wymagany</w:t>
            </w:r>
          </w:p>
        </w:tc>
        <w:tc>
          <w:tcPr>
            <w:tcW w:w="2880" w:type="dxa"/>
          </w:tcPr>
          <w:p w14:paraId="74802161" w14:textId="77777777" w:rsidR="00043C9C" w:rsidRDefault="00043C9C"/>
        </w:tc>
      </w:tr>
      <w:tr w:rsidR="00043C9C" w14:paraId="74F02CDE" w14:textId="77777777">
        <w:tc>
          <w:tcPr>
            <w:tcW w:w="2880" w:type="dxa"/>
          </w:tcPr>
          <w:p w14:paraId="37F30B40" w14:textId="77777777" w:rsidR="00043C9C" w:rsidRDefault="00000000">
            <w:r>
              <w:t>Instrukcja obsługi</w:t>
            </w:r>
          </w:p>
        </w:tc>
        <w:tc>
          <w:tcPr>
            <w:tcW w:w="2880" w:type="dxa"/>
          </w:tcPr>
          <w:p w14:paraId="0203689A" w14:textId="77777777" w:rsidR="00043C9C" w:rsidRDefault="00000000">
            <w:r>
              <w:t>Język polski</w:t>
            </w:r>
          </w:p>
        </w:tc>
        <w:tc>
          <w:tcPr>
            <w:tcW w:w="2880" w:type="dxa"/>
          </w:tcPr>
          <w:p w14:paraId="57D080F5" w14:textId="77777777" w:rsidR="00043C9C" w:rsidRDefault="00043C9C"/>
        </w:tc>
      </w:tr>
      <w:tr w:rsidR="00043C9C" w14:paraId="07DE3331" w14:textId="77777777">
        <w:tc>
          <w:tcPr>
            <w:tcW w:w="2880" w:type="dxa"/>
          </w:tcPr>
          <w:p w14:paraId="3CF626C7" w14:textId="77777777" w:rsidR="00043C9C" w:rsidRDefault="00000000">
            <w:r>
              <w:lastRenderedPageBreak/>
              <w:t>Gwarancja</w:t>
            </w:r>
          </w:p>
        </w:tc>
        <w:tc>
          <w:tcPr>
            <w:tcW w:w="2880" w:type="dxa"/>
          </w:tcPr>
          <w:p w14:paraId="4A3A69F2" w14:textId="77777777" w:rsidR="00043C9C" w:rsidRDefault="00000000">
            <w:r>
              <w:t>Min. 24 miesiące</w:t>
            </w:r>
          </w:p>
        </w:tc>
        <w:tc>
          <w:tcPr>
            <w:tcW w:w="2880" w:type="dxa"/>
          </w:tcPr>
          <w:p w14:paraId="3DFF57F5" w14:textId="77777777" w:rsidR="00043C9C" w:rsidRDefault="00043C9C"/>
        </w:tc>
      </w:tr>
    </w:tbl>
    <w:p w14:paraId="725E8277" w14:textId="77777777" w:rsidR="00043C9C" w:rsidRDefault="00000000">
      <w:pPr>
        <w:pStyle w:val="Nagwek2"/>
      </w:pPr>
      <w:r>
        <w:t>9. Spirometr – 1 szt.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2369"/>
        <w:gridCol w:w="4782"/>
        <w:gridCol w:w="2029"/>
      </w:tblGrid>
      <w:tr w:rsidR="00043C9C" w14:paraId="187932B3" w14:textId="77777777" w:rsidTr="00041C33">
        <w:tc>
          <w:tcPr>
            <w:tcW w:w="2588" w:type="dxa"/>
          </w:tcPr>
          <w:p w14:paraId="2EBFFAC1" w14:textId="77777777" w:rsidR="00043C9C" w:rsidRDefault="00000000">
            <w:r>
              <w:t>Parametr</w:t>
            </w:r>
          </w:p>
        </w:tc>
        <w:tc>
          <w:tcPr>
            <w:tcW w:w="5175" w:type="dxa"/>
          </w:tcPr>
          <w:p w14:paraId="16038AC5" w14:textId="77777777" w:rsidR="00043C9C" w:rsidRDefault="00000000">
            <w:r>
              <w:t>Wymaganie</w:t>
            </w:r>
          </w:p>
        </w:tc>
        <w:tc>
          <w:tcPr>
            <w:tcW w:w="1417" w:type="dxa"/>
          </w:tcPr>
          <w:p w14:paraId="20EF5413" w14:textId="77777777" w:rsidR="00043C9C" w:rsidRDefault="00000000">
            <w:r>
              <w:t>Spełnia (TAK/NIE/PODAĆ)</w:t>
            </w:r>
          </w:p>
        </w:tc>
      </w:tr>
      <w:tr w:rsidR="00043C9C" w14:paraId="0125E3C4" w14:textId="77777777" w:rsidTr="00041C33">
        <w:tc>
          <w:tcPr>
            <w:tcW w:w="2588" w:type="dxa"/>
          </w:tcPr>
          <w:p w14:paraId="7C9AAFAD" w14:textId="77777777" w:rsidR="00043C9C" w:rsidRDefault="00000000">
            <w:r>
              <w:t>Nazwa produktu</w:t>
            </w:r>
          </w:p>
        </w:tc>
        <w:tc>
          <w:tcPr>
            <w:tcW w:w="5175" w:type="dxa"/>
          </w:tcPr>
          <w:p w14:paraId="555277F5" w14:textId="77777777" w:rsidR="00043C9C" w:rsidRDefault="00000000">
            <w:r>
              <w:t>Podać</w:t>
            </w:r>
          </w:p>
        </w:tc>
        <w:tc>
          <w:tcPr>
            <w:tcW w:w="1417" w:type="dxa"/>
          </w:tcPr>
          <w:p w14:paraId="57D0D26F" w14:textId="77777777" w:rsidR="00043C9C" w:rsidRDefault="00043C9C"/>
        </w:tc>
      </w:tr>
      <w:tr w:rsidR="00043C9C" w14:paraId="490B8800" w14:textId="77777777" w:rsidTr="00041C33">
        <w:tc>
          <w:tcPr>
            <w:tcW w:w="2588" w:type="dxa"/>
          </w:tcPr>
          <w:p w14:paraId="259F77D9" w14:textId="77777777" w:rsidR="00043C9C" w:rsidRDefault="00000000">
            <w:r>
              <w:t>Producent</w:t>
            </w:r>
          </w:p>
        </w:tc>
        <w:tc>
          <w:tcPr>
            <w:tcW w:w="5175" w:type="dxa"/>
          </w:tcPr>
          <w:p w14:paraId="71C588A9" w14:textId="77777777" w:rsidR="00043C9C" w:rsidRDefault="00000000">
            <w:r>
              <w:t>Podać</w:t>
            </w:r>
          </w:p>
        </w:tc>
        <w:tc>
          <w:tcPr>
            <w:tcW w:w="1417" w:type="dxa"/>
          </w:tcPr>
          <w:p w14:paraId="4218B604" w14:textId="77777777" w:rsidR="00043C9C" w:rsidRDefault="00043C9C"/>
        </w:tc>
      </w:tr>
      <w:tr w:rsidR="00043C9C" w14:paraId="0B32C82D" w14:textId="77777777" w:rsidTr="00041C33">
        <w:tc>
          <w:tcPr>
            <w:tcW w:w="2588" w:type="dxa"/>
          </w:tcPr>
          <w:p w14:paraId="5A6D4BF4" w14:textId="77777777" w:rsidR="00043C9C" w:rsidRDefault="00000000">
            <w:r>
              <w:t>Rok produkcji</w:t>
            </w:r>
          </w:p>
        </w:tc>
        <w:tc>
          <w:tcPr>
            <w:tcW w:w="5175" w:type="dxa"/>
          </w:tcPr>
          <w:p w14:paraId="2E07B552" w14:textId="77777777" w:rsidR="00043C9C" w:rsidRDefault="00000000">
            <w:r>
              <w:t>Min. 2025, fabrycznie nowy</w:t>
            </w:r>
          </w:p>
        </w:tc>
        <w:tc>
          <w:tcPr>
            <w:tcW w:w="1417" w:type="dxa"/>
          </w:tcPr>
          <w:p w14:paraId="78C3D0EB" w14:textId="77777777" w:rsidR="00043C9C" w:rsidRDefault="00043C9C"/>
        </w:tc>
      </w:tr>
      <w:tr w:rsidR="00043C9C" w14:paraId="6F486DDD" w14:textId="77777777" w:rsidTr="00041C33">
        <w:tc>
          <w:tcPr>
            <w:tcW w:w="2588" w:type="dxa"/>
          </w:tcPr>
          <w:p w14:paraId="3636231E" w14:textId="0D5856D2" w:rsidR="00043C9C" w:rsidRDefault="00041C33">
            <w:r>
              <w:t>Spirometr</w:t>
            </w:r>
          </w:p>
        </w:tc>
        <w:tc>
          <w:tcPr>
            <w:tcW w:w="5175" w:type="dxa"/>
          </w:tcPr>
          <w:p w14:paraId="2CA1C98D" w14:textId="77777777" w:rsidR="00041C33" w:rsidRPr="00041C33" w:rsidRDefault="00041C33" w:rsidP="00041C33">
            <w:pPr>
              <w:numPr>
                <w:ilvl w:val="0"/>
                <w:numId w:val="11"/>
              </w:numPr>
              <w:ind w:left="431" w:hanging="399"/>
              <w:rPr>
                <w:lang w:val="pl-PL"/>
              </w:rPr>
            </w:pPr>
            <w:r w:rsidRPr="00041C33">
              <w:rPr>
                <w:lang w:val="pl-PL"/>
              </w:rPr>
              <w:t>Oprogramowanie komputerowe wchodzące w skład platformy medycznej, która zawiera wspólną bazę danych dla spirometrii, holtera EKG, holtera ciśnieniowego, próby wysiłkowej i komputerowego EKG.</w:t>
            </w:r>
          </w:p>
          <w:p w14:paraId="55BDFD37" w14:textId="77777777" w:rsidR="00041C33" w:rsidRPr="00041C33" w:rsidRDefault="00041C33" w:rsidP="00BB3199">
            <w:pPr>
              <w:numPr>
                <w:ilvl w:val="0"/>
                <w:numId w:val="11"/>
              </w:numPr>
              <w:ind w:left="432" w:hanging="400"/>
              <w:rPr>
                <w:lang w:val="pl-PL"/>
              </w:rPr>
            </w:pPr>
            <w:r w:rsidRPr="00041C33">
              <w:rPr>
                <w:lang w:val="pl-PL"/>
              </w:rPr>
              <w:t xml:space="preserve">Pełna spirometria wdechowa i wydechowa, spirometria natężona, swobodna i MVV </w:t>
            </w:r>
          </w:p>
          <w:p w14:paraId="74A7FC65" w14:textId="77777777" w:rsidR="00041C33" w:rsidRPr="00041C33" w:rsidRDefault="00041C33" w:rsidP="00BB3199">
            <w:pPr>
              <w:numPr>
                <w:ilvl w:val="0"/>
                <w:numId w:val="11"/>
              </w:numPr>
              <w:ind w:left="432" w:hanging="400"/>
              <w:rPr>
                <w:lang w:val="pl-PL"/>
              </w:rPr>
            </w:pPr>
            <w:r w:rsidRPr="00041C33">
              <w:rPr>
                <w:lang w:val="pl-PL"/>
              </w:rPr>
              <w:t>Automatyczna interpretacja wg ATS, BTS, Enright</w:t>
            </w:r>
          </w:p>
          <w:p w14:paraId="6B8AB197" w14:textId="77777777" w:rsidR="00041C33" w:rsidRPr="00041C33" w:rsidRDefault="00041C33" w:rsidP="00BB3199">
            <w:pPr>
              <w:numPr>
                <w:ilvl w:val="0"/>
                <w:numId w:val="11"/>
              </w:numPr>
              <w:ind w:left="432" w:hanging="400"/>
              <w:rPr>
                <w:lang w:val="pl-PL"/>
              </w:rPr>
            </w:pPr>
            <w:r w:rsidRPr="00041C33">
              <w:rPr>
                <w:lang w:val="pl-PL"/>
              </w:rPr>
              <w:t>Korekcja BTPS – automatyczne pomiary warunków otoczenia</w:t>
            </w:r>
          </w:p>
          <w:p w14:paraId="42CBD448" w14:textId="77777777" w:rsidR="00041C33" w:rsidRPr="00041C33" w:rsidRDefault="00041C33" w:rsidP="00BB3199">
            <w:pPr>
              <w:numPr>
                <w:ilvl w:val="0"/>
                <w:numId w:val="11"/>
              </w:numPr>
              <w:ind w:left="432" w:hanging="400"/>
              <w:rPr>
                <w:lang w:val="pl-PL"/>
              </w:rPr>
            </w:pPr>
            <w:r w:rsidRPr="00041C33">
              <w:rPr>
                <w:lang w:val="pl-PL"/>
              </w:rPr>
              <w:t>Testy bronchoprowokacyjne PRE/POST</w:t>
            </w:r>
          </w:p>
          <w:p w14:paraId="209BB3B0" w14:textId="77777777" w:rsidR="00041C33" w:rsidRPr="00041C33" w:rsidRDefault="00041C33" w:rsidP="00BB3199">
            <w:pPr>
              <w:numPr>
                <w:ilvl w:val="0"/>
                <w:numId w:val="11"/>
              </w:numPr>
              <w:ind w:left="432" w:hanging="400"/>
              <w:rPr>
                <w:lang w:val="pl-PL"/>
              </w:rPr>
            </w:pPr>
            <w:r w:rsidRPr="00041C33">
              <w:rPr>
                <w:lang w:val="pl-PL"/>
              </w:rPr>
              <w:t>Zgodność ze standardami ATS/ERS 2005, EN 13826 i normami bezpieczeństwa EN60601-1</w:t>
            </w:r>
          </w:p>
          <w:p w14:paraId="10491F23" w14:textId="77777777" w:rsidR="00041C33" w:rsidRPr="00041C33" w:rsidRDefault="00041C33" w:rsidP="00BB3199">
            <w:pPr>
              <w:numPr>
                <w:ilvl w:val="0"/>
                <w:numId w:val="11"/>
              </w:numPr>
              <w:ind w:left="432" w:hanging="400"/>
              <w:rPr>
                <w:lang w:val="pl-PL"/>
              </w:rPr>
            </w:pPr>
            <w:r w:rsidRPr="00041C33">
              <w:rPr>
                <w:lang w:val="pl-PL"/>
              </w:rPr>
              <w:t>Spirometria natężona o następujących parametrach: FVC, Best FVC, FEV0.75, FEV1, Best FEV1, FEV3, FEV6, PEF, FEV0.75/FVC, FEV1/FVC, FEV3/FVC, FEV6/FVC, FEV0.75/SVC, FEV1/SVC, FEV3/SVC, FEV6/SVC, PIF, FIVC, FIV1, MEF75, MEF50, MEF25, FEF75, FEF50, FEF25, MMEF, FET25, FET50, MIF75, MIF50, MIF25, PEFT, FIF50, FEF50/FIF50, FEF50/ SVC, FEV0.75/ FEV6, FEV1/ FEV6, FIV1/FIVC, VEXT, Aex, FEV075/VC, FEV1/VC, FEV3/VC, FEV6/VC, FEF25-75, FEF50/VC, VEXT, T0/PEF, T200/PEF, VEXT/FVC, Wiek płuc</w:t>
            </w:r>
          </w:p>
          <w:p w14:paraId="603C3E08" w14:textId="77777777" w:rsidR="00041C33" w:rsidRPr="00041C33" w:rsidRDefault="00041C33" w:rsidP="00BB3199">
            <w:pPr>
              <w:numPr>
                <w:ilvl w:val="0"/>
                <w:numId w:val="11"/>
              </w:numPr>
              <w:ind w:left="432" w:hanging="404"/>
              <w:rPr>
                <w:lang w:val="pl-PL"/>
              </w:rPr>
            </w:pPr>
            <w:r w:rsidRPr="00041C33">
              <w:rPr>
                <w:lang w:val="pl-PL"/>
              </w:rPr>
              <w:t>Spirometria swobodna – SVC, ERV, IRV, TV, IC, IVC</w:t>
            </w:r>
          </w:p>
          <w:p w14:paraId="02249B37" w14:textId="77777777" w:rsidR="00041C33" w:rsidRPr="00041C33" w:rsidRDefault="00041C33" w:rsidP="00041C33">
            <w:pPr>
              <w:numPr>
                <w:ilvl w:val="0"/>
                <w:numId w:val="11"/>
              </w:numPr>
              <w:ind w:hanging="688"/>
              <w:rPr>
                <w:lang w:val="pl-PL"/>
              </w:rPr>
            </w:pPr>
            <w:r w:rsidRPr="00041C33">
              <w:rPr>
                <w:lang w:val="pl-PL"/>
              </w:rPr>
              <w:t>Maksymalna wentylacja dowolna MVV – MVV, MVVf, MRf</w:t>
            </w:r>
          </w:p>
          <w:p w14:paraId="51634C72" w14:textId="77777777" w:rsidR="00041C33" w:rsidRPr="00041C33" w:rsidRDefault="00041C33" w:rsidP="00041C33">
            <w:pPr>
              <w:numPr>
                <w:ilvl w:val="0"/>
                <w:numId w:val="11"/>
              </w:numPr>
              <w:ind w:hanging="688"/>
              <w:rPr>
                <w:lang w:val="pl-PL"/>
              </w:rPr>
            </w:pPr>
            <w:r w:rsidRPr="00041C33">
              <w:rPr>
                <w:lang w:val="pl-PL"/>
              </w:rPr>
              <w:t>Wartości wzorcowe: ECCS/ERS 1993, ECCS 1983, NHANES III, Knudson 1983, Knudson 1976, Roca 1986, CRAPO 1981, ITS Perreira – Brazylia, LAM, Gore – Australia, Zapletal 1977</w:t>
            </w:r>
          </w:p>
          <w:p w14:paraId="6978857C" w14:textId="77777777" w:rsidR="00041C33" w:rsidRPr="00041C33" w:rsidRDefault="00041C33" w:rsidP="00041C33">
            <w:pPr>
              <w:numPr>
                <w:ilvl w:val="0"/>
                <w:numId w:val="11"/>
              </w:numPr>
              <w:ind w:hanging="688"/>
              <w:rPr>
                <w:lang w:val="pl-PL"/>
              </w:rPr>
            </w:pPr>
            <w:r w:rsidRPr="00041C33">
              <w:rPr>
                <w:lang w:val="pl-PL"/>
              </w:rPr>
              <w:t>Pamięć zapisów:   nieograniczona ilość</w:t>
            </w:r>
          </w:p>
          <w:p w14:paraId="4FA5CF3F" w14:textId="77777777" w:rsidR="00041C33" w:rsidRPr="00041C33" w:rsidRDefault="00041C33" w:rsidP="00041C33">
            <w:pPr>
              <w:numPr>
                <w:ilvl w:val="0"/>
                <w:numId w:val="11"/>
              </w:numPr>
              <w:ind w:hanging="688"/>
              <w:rPr>
                <w:lang w:val="pl-PL"/>
              </w:rPr>
            </w:pPr>
            <w:r w:rsidRPr="00041C33">
              <w:rPr>
                <w:lang w:val="pl-PL"/>
              </w:rPr>
              <w:lastRenderedPageBreak/>
              <w:t>Podłączenie z komputerem poprzez interfejs USB.</w:t>
            </w:r>
          </w:p>
          <w:p w14:paraId="270C7EA0" w14:textId="77777777" w:rsidR="00041C33" w:rsidRPr="00041C33" w:rsidRDefault="00041C33" w:rsidP="00041C33">
            <w:pPr>
              <w:numPr>
                <w:ilvl w:val="0"/>
                <w:numId w:val="11"/>
              </w:numPr>
              <w:ind w:hanging="688"/>
              <w:rPr>
                <w:lang w:val="pl-PL"/>
              </w:rPr>
            </w:pPr>
            <w:r w:rsidRPr="00041C33">
              <w:rPr>
                <w:lang w:val="pl-PL"/>
              </w:rPr>
              <w:t>Profile użytkownika – nieograniczona ilość</w:t>
            </w:r>
          </w:p>
          <w:p w14:paraId="256298B1" w14:textId="77777777" w:rsidR="00041C33" w:rsidRPr="00041C33" w:rsidRDefault="00041C33" w:rsidP="00041C33">
            <w:pPr>
              <w:numPr>
                <w:ilvl w:val="0"/>
                <w:numId w:val="11"/>
              </w:numPr>
              <w:ind w:hanging="688"/>
              <w:rPr>
                <w:lang w:val="pl-PL"/>
              </w:rPr>
            </w:pPr>
            <w:r w:rsidRPr="00041C33">
              <w:rPr>
                <w:lang w:val="pl-PL"/>
              </w:rPr>
              <w:t>Zachęta dla dzieci (2 różne animacje)</w:t>
            </w:r>
          </w:p>
          <w:p w14:paraId="52888C9A" w14:textId="77777777" w:rsidR="00041C33" w:rsidRPr="00041C33" w:rsidRDefault="00041C33" w:rsidP="00041C33">
            <w:pPr>
              <w:numPr>
                <w:ilvl w:val="0"/>
                <w:numId w:val="11"/>
              </w:numPr>
              <w:ind w:hanging="688"/>
              <w:rPr>
                <w:lang w:val="pl-PL"/>
              </w:rPr>
            </w:pPr>
            <w:r w:rsidRPr="00041C33">
              <w:rPr>
                <w:lang w:val="pl-PL"/>
              </w:rPr>
              <w:t xml:space="preserve"> Zakres przepływu (litry/s) 16 l/s (wdech / wydech). Dokładność (50 ml/s do 16 l/s) ± 5 % lub 50 ml/s</w:t>
            </w:r>
          </w:p>
          <w:p w14:paraId="5B86C2AA" w14:textId="77777777" w:rsidR="00041C33" w:rsidRPr="00041C33" w:rsidRDefault="00041C33" w:rsidP="00041C33">
            <w:pPr>
              <w:numPr>
                <w:ilvl w:val="0"/>
                <w:numId w:val="11"/>
              </w:numPr>
              <w:ind w:hanging="688"/>
              <w:rPr>
                <w:lang w:val="pl-PL"/>
              </w:rPr>
            </w:pPr>
            <w:r w:rsidRPr="00041C33">
              <w:rPr>
                <w:lang w:val="pl-PL"/>
              </w:rPr>
              <w:t xml:space="preserve">Zakres objętości (litry) 0,025 do 8 litrów. Dokładność (0,025 do 8 l) ± 3 % lub 50 ml </w:t>
            </w:r>
          </w:p>
          <w:p w14:paraId="5BE6E1FA" w14:textId="77777777" w:rsidR="00041C33" w:rsidRPr="00041C33" w:rsidRDefault="00041C33" w:rsidP="00041C33">
            <w:pPr>
              <w:numPr>
                <w:ilvl w:val="0"/>
                <w:numId w:val="11"/>
              </w:numPr>
              <w:ind w:hanging="688"/>
              <w:rPr>
                <w:lang w:val="pl-PL"/>
              </w:rPr>
            </w:pPr>
            <w:r w:rsidRPr="00041C33">
              <w:rPr>
                <w:lang w:val="pl-PL"/>
              </w:rPr>
              <w:t>Opór przepływu &lt; 79 Pa / l/s</w:t>
            </w:r>
          </w:p>
          <w:p w14:paraId="43781514" w14:textId="77777777" w:rsidR="00041C33" w:rsidRPr="00041C33" w:rsidRDefault="00041C33" w:rsidP="00041C33">
            <w:pPr>
              <w:numPr>
                <w:ilvl w:val="0"/>
                <w:numId w:val="11"/>
              </w:numPr>
              <w:ind w:hanging="688"/>
              <w:rPr>
                <w:lang w:val="pl-PL"/>
              </w:rPr>
            </w:pPr>
            <w:r w:rsidRPr="00041C33">
              <w:rPr>
                <w:lang w:val="pl-PL"/>
              </w:rPr>
              <w:t>Czujnik temperatury + 10°C do + 40°C .Dokładność ± 3 % dla 25°C</w:t>
            </w:r>
          </w:p>
          <w:p w14:paraId="70CD7143" w14:textId="77777777" w:rsidR="00041C33" w:rsidRPr="00041C33" w:rsidRDefault="00041C33" w:rsidP="00041C33">
            <w:pPr>
              <w:numPr>
                <w:ilvl w:val="0"/>
                <w:numId w:val="11"/>
              </w:numPr>
              <w:ind w:hanging="688"/>
              <w:rPr>
                <w:lang w:val="pl-PL"/>
              </w:rPr>
            </w:pPr>
            <w:r w:rsidRPr="00041C33">
              <w:rPr>
                <w:lang w:val="pl-PL"/>
              </w:rPr>
              <w:t>Czujnik ciśnienia barometrycznego 700 – 1200 hPa dokładność ± 2 %</w:t>
            </w:r>
          </w:p>
          <w:p w14:paraId="147EFEBE" w14:textId="77777777" w:rsidR="00041C33" w:rsidRPr="00041C33" w:rsidRDefault="00041C33" w:rsidP="00041C33">
            <w:pPr>
              <w:numPr>
                <w:ilvl w:val="0"/>
                <w:numId w:val="11"/>
              </w:numPr>
              <w:ind w:hanging="688"/>
              <w:rPr>
                <w:lang w:val="pl-PL"/>
              </w:rPr>
            </w:pPr>
            <w:r w:rsidRPr="00041C33">
              <w:rPr>
                <w:lang w:val="pl-PL"/>
              </w:rPr>
              <w:t>Czujnik wilgotności względnej 0 do 100 % wilgotności.Dokładność ± 4 % dla 25°C, 30</w:t>
            </w:r>
          </w:p>
          <w:p w14:paraId="66FF8BF9" w14:textId="77777777" w:rsidR="00041C33" w:rsidRPr="00041C33" w:rsidRDefault="00041C33" w:rsidP="00041C33">
            <w:pPr>
              <w:ind w:hanging="688"/>
              <w:rPr>
                <w:lang w:val="pl-PL"/>
              </w:rPr>
            </w:pPr>
            <w:r w:rsidRPr="00041C33">
              <w:rPr>
                <w:lang w:val="pl-PL"/>
              </w:rPr>
              <w:t>do 80  % wilgotności</w:t>
            </w:r>
          </w:p>
          <w:p w14:paraId="74A9BE33" w14:textId="77777777" w:rsidR="00041C33" w:rsidRPr="00041C33" w:rsidRDefault="00041C33" w:rsidP="00041C33">
            <w:pPr>
              <w:numPr>
                <w:ilvl w:val="0"/>
                <w:numId w:val="11"/>
              </w:numPr>
              <w:ind w:hanging="688"/>
              <w:rPr>
                <w:lang w:val="pl-PL"/>
              </w:rPr>
            </w:pPr>
            <w:r w:rsidRPr="00041C33">
              <w:rPr>
                <w:lang w:val="pl-PL"/>
              </w:rPr>
              <w:t>Normy bezpieczeństwa: IEC 601 -1, IEC 601 -1 -2, IEC 601 -1 -4, ISO 14971</w:t>
            </w:r>
          </w:p>
          <w:p w14:paraId="55EDF549" w14:textId="2EF29633" w:rsidR="00043C9C" w:rsidRDefault="00041C33" w:rsidP="00041C33">
            <w:r w:rsidRPr="00041C33">
              <w:rPr>
                <w:lang w:val="pl-PL"/>
              </w:rPr>
              <w:t>W zestawie: 4 sensory z plastikowymi ustnikami, zacisk na nos, pompa kalibracyjna, 100x filtr antybakteryjny</w:t>
            </w:r>
          </w:p>
        </w:tc>
        <w:tc>
          <w:tcPr>
            <w:tcW w:w="1417" w:type="dxa"/>
          </w:tcPr>
          <w:p w14:paraId="24E7E4FC" w14:textId="77777777" w:rsidR="00043C9C" w:rsidRDefault="00043C9C"/>
        </w:tc>
      </w:tr>
      <w:tr w:rsidR="00043C9C" w14:paraId="7CB69537" w14:textId="77777777" w:rsidTr="00041C33">
        <w:tc>
          <w:tcPr>
            <w:tcW w:w="2588" w:type="dxa"/>
          </w:tcPr>
          <w:p w14:paraId="48AB9AB7" w14:textId="77777777" w:rsidR="00043C9C" w:rsidRDefault="00000000">
            <w:r>
              <w:t>Wyposażenie / funkcje</w:t>
            </w:r>
          </w:p>
        </w:tc>
        <w:tc>
          <w:tcPr>
            <w:tcW w:w="5175" w:type="dxa"/>
          </w:tcPr>
          <w:p w14:paraId="7A5B39D1" w14:textId="77777777" w:rsidR="00043C9C" w:rsidRDefault="00000000">
            <w:r>
              <w:t>Zintegrowana drukarka</w:t>
            </w:r>
          </w:p>
        </w:tc>
        <w:tc>
          <w:tcPr>
            <w:tcW w:w="1417" w:type="dxa"/>
          </w:tcPr>
          <w:p w14:paraId="18C5F0E1" w14:textId="77777777" w:rsidR="00043C9C" w:rsidRDefault="00043C9C"/>
        </w:tc>
      </w:tr>
      <w:tr w:rsidR="00043C9C" w14:paraId="5E85AE03" w14:textId="77777777" w:rsidTr="00041C33">
        <w:tc>
          <w:tcPr>
            <w:tcW w:w="2588" w:type="dxa"/>
          </w:tcPr>
          <w:p w14:paraId="03876901" w14:textId="77777777" w:rsidR="00043C9C" w:rsidRDefault="00000000">
            <w:r>
              <w:t>Certyfikat CE</w:t>
            </w:r>
          </w:p>
        </w:tc>
        <w:tc>
          <w:tcPr>
            <w:tcW w:w="5175" w:type="dxa"/>
          </w:tcPr>
          <w:p w14:paraId="7CD3EEF3" w14:textId="77777777" w:rsidR="00043C9C" w:rsidRDefault="00000000">
            <w:r>
              <w:t>Wymagany</w:t>
            </w:r>
          </w:p>
        </w:tc>
        <w:tc>
          <w:tcPr>
            <w:tcW w:w="1417" w:type="dxa"/>
          </w:tcPr>
          <w:p w14:paraId="6982EB31" w14:textId="77777777" w:rsidR="00043C9C" w:rsidRDefault="00043C9C"/>
        </w:tc>
      </w:tr>
      <w:tr w:rsidR="00043C9C" w14:paraId="755B293B" w14:textId="77777777" w:rsidTr="00041C33">
        <w:tc>
          <w:tcPr>
            <w:tcW w:w="2588" w:type="dxa"/>
          </w:tcPr>
          <w:p w14:paraId="4971828E" w14:textId="77777777" w:rsidR="00043C9C" w:rsidRDefault="00000000">
            <w:r>
              <w:t>Instrukcja obsługi</w:t>
            </w:r>
          </w:p>
        </w:tc>
        <w:tc>
          <w:tcPr>
            <w:tcW w:w="5175" w:type="dxa"/>
          </w:tcPr>
          <w:p w14:paraId="22AA56C8" w14:textId="77777777" w:rsidR="00043C9C" w:rsidRDefault="00000000">
            <w:r>
              <w:t>Język polski</w:t>
            </w:r>
          </w:p>
        </w:tc>
        <w:tc>
          <w:tcPr>
            <w:tcW w:w="1417" w:type="dxa"/>
          </w:tcPr>
          <w:p w14:paraId="7BCFFE49" w14:textId="77777777" w:rsidR="00043C9C" w:rsidRDefault="00043C9C"/>
        </w:tc>
      </w:tr>
      <w:tr w:rsidR="00043C9C" w14:paraId="76EBB667" w14:textId="77777777" w:rsidTr="00041C33">
        <w:tc>
          <w:tcPr>
            <w:tcW w:w="2588" w:type="dxa"/>
          </w:tcPr>
          <w:p w14:paraId="4549C03C" w14:textId="77777777" w:rsidR="00043C9C" w:rsidRDefault="00000000">
            <w:r>
              <w:t>Gwarancja</w:t>
            </w:r>
          </w:p>
        </w:tc>
        <w:tc>
          <w:tcPr>
            <w:tcW w:w="5175" w:type="dxa"/>
          </w:tcPr>
          <w:p w14:paraId="396084C1" w14:textId="77777777" w:rsidR="00043C9C" w:rsidRDefault="00000000">
            <w:r>
              <w:t>Min. 24 miesiące</w:t>
            </w:r>
          </w:p>
        </w:tc>
        <w:tc>
          <w:tcPr>
            <w:tcW w:w="1417" w:type="dxa"/>
          </w:tcPr>
          <w:p w14:paraId="46D1BA7A" w14:textId="77777777" w:rsidR="00043C9C" w:rsidRDefault="00043C9C"/>
        </w:tc>
      </w:tr>
    </w:tbl>
    <w:p w14:paraId="4BC196B0" w14:textId="77777777" w:rsidR="00043C9C" w:rsidRDefault="00000000">
      <w:pPr>
        <w:pStyle w:val="Nagwek2"/>
      </w:pPr>
      <w:r>
        <w:t>10. Diatermia chirurgiczna – 1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27"/>
        <w:gridCol w:w="3974"/>
        <w:gridCol w:w="2029"/>
      </w:tblGrid>
      <w:tr w:rsidR="00043C9C" w14:paraId="66B9B227" w14:textId="77777777" w:rsidTr="00041C33">
        <w:tc>
          <w:tcPr>
            <w:tcW w:w="2880" w:type="dxa"/>
          </w:tcPr>
          <w:p w14:paraId="5CBEAEC9" w14:textId="77777777" w:rsidR="00043C9C" w:rsidRDefault="00000000">
            <w:r>
              <w:t>Parametr</w:t>
            </w:r>
          </w:p>
        </w:tc>
        <w:tc>
          <w:tcPr>
            <w:tcW w:w="4316" w:type="dxa"/>
          </w:tcPr>
          <w:p w14:paraId="1A442E7D" w14:textId="77777777" w:rsidR="00043C9C" w:rsidRDefault="00000000">
            <w:r>
              <w:t>Wymaganie</w:t>
            </w:r>
          </w:p>
        </w:tc>
        <w:tc>
          <w:tcPr>
            <w:tcW w:w="1444" w:type="dxa"/>
          </w:tcPr>
          <w:p w14:paraId="44B8203E" w14:textId="77777777" w:rsidR="00043C9C" w:rsidRDefault="00000000">
            <w:r>
              <w:t>Spełnia (TAK/NIE/PODAĆ)</w:t>
            </w:r>
          </w:p>
        </w:tc>
      </w:tr>
      <w:tr w:rsidR="00043C9C" w14:paraId="63785AB2" w14:textId="77777777" w:rsidTr="00041C33">
        <w:tc>
          <w:tcPr>
            <w:tcW w:w="2880" w:type="dxa"/>
          </w:tcPr>
          <w:p w14:paraId="7CF474E1" w14:textId="77777777" w:rsidR="00043C9C" w:rsidRDefault="00000000">
            <w:r>
              <w:t>Nazwa produktu</w:t>
            </w:r>
          </w:p>
        </w:tc>
        <w:tc>
          <w:tcPr>
            <w:tcW w:w="4316" w:type="dxa"/>
          </w:tcPr>
          <w:p w14:paraId="4934DF76" w14:textId="77777777" w:rsidR="00043C9C" w:rsidRDefault="00000000">
            <w:r>
              <w:t>Podać</w:t>
            </w:r>
          </w:p>
        </w:tc>
        <w:tc>
          <w:tcPr>
            <w:tcW w:w="1444" w:type="dxa"/>
          </w:tcPr>
          <w:p w14:paraId="0C6D984C" w14:textId="77777777" w:rsidR="00043C9C" w:rsidRDefault="00043C9C"/>
        </w:tc>
      </w:tr>
      <w:tr w:rsidR="00043C9C" w14:paraId="3E811FEE" w14:textId="77777777" w:rsidTr="00041C33">
        <w:tc>
          <w:tcPr>
            <w:tcW w:w="2880" w:type="dxa"/>
          </w:tcPr>
          <w:p w14:paraId="1B3C5C9F" w14:textId="77777777" w:rsidR="00043C9C" w:rsidRDefault="00000000">
            <w:r>
              <w:t>Producent</w:t>
            </w:r>
          </w:p>
        </w:tc>
        <w:tc>
          <w:tcPr>
            <w:tcW w:w="4316" w:type="dxa"/>
          </w:tcPr>
          <w:p w14:paraId="75BA0032" w14:textId="77777777" w:rsidR="00043C9C" w:rsidRDefault="00000000">
            <w:r>
              <w:t>Podać</w:t>
            </w:r>
          </w:p>
        </w:tc>
        <w:tc>
          <w:tcPr>
            <w:tcW w:w="1444" w:type="dxa"/>
          </w:tcPr>
          <w:p w14:paraId="7BA68675" w14:textId="77777777" w:rsidR="00043C9C" w:rsidRDefault="00043C9C"/>
        </w:tc>
      </w:tr>
      <w:tr w:rsidR="00043C9C" w14:paraId="72471B3C" w14:textId="77777777" w:rsidTr="00041C33">
        <w:tc>
          <w:tcPr>
            <w:tcW w:w="2880" w:type="dxa"/>
          </w:tcPr>
          <w:p w14:paraId="7AB2B6D0" w14:textId="77777777" w:rsidR="00043C9C" w:rsidRDefault="00000000">
            <w:r>
              <w:t>Rok produkcji</w:t>
            </w:r>
          </w:p>
        </w:tc>
        <w:tc>
          <w:tcPr>
            <w:tcW w:w="4316" w:type="dxa"/>
          </w:tcPr>
          <w:p w14:paraId="351C4319" w14:textId="77777777" w:rsidR="00043C9C" w:rsidRDefault="00000000">
            <w:r>
              <w:t>Min. 2025, fabrycznie nowy</w:t>
            </w:r>
          </w:p>
        </w:tc>
        <w:tc>
          <w:tcPr>
            <w:tcW w:w="1444" w:type="dxa"/>
          </w:tcPr>
          <w:p w14:paraId="1846E18A" w14:textId="77777777" w:rsidR="00043C9C" w:rsidRDefault="00043C9C"/>
        </w:tc>
      </w:tr>
      <w:tr w:rsidR="00043C9C" w14:paraId="0F359E59" w14:textId="77777777" w:rsidTr="00041C33">
        <w:tc>
          <w:tcPr>
            <w:tcW w:w="2880" w:type="dxa"/>
          </w:tcPr>
          <w:p w14:paraId="2CECBE2A" w14:textId="0431051B" w:rsidR="00043C9C" w:rsidRDefault="00041C33">
            <w:r>
              <w:t>Diatermia</w:t>
            </w:r>
          </w:p>
        </w:tc>
        <w:tc>
          <w:tcPr>
            <w:tcW w:w="4316" w:type="dxa"/>
          </w:tcPr>
          <w:p w14:paraId="1148245B" w14:textId="57BC5AEA" w:rsidR="00043C9C" w:rsidRDefault="00041C33">
            <w:r>
              <w:t xml:space="preserve">Platforma elektrochirurgiczna dostarczająca energię RF ma potrzeby zabiegów chirurgicznych z użyciem energii mono- i bipolaralnej, a także zabieg +12:20ów zespalania tkanek I naczyń oraz zabiegów kadiologicznych. Platformaenergetyczna autmatycznie wykrywa narzędzia z zakodowanymi finkcjami I odpiwiednio dostosowuje swoją konfigurację. Wózek przxnaczony do platformy elekochirurgicznych, włącznik nożny monopolarny, dł. Przewodu min 4,6m, włącznik nożny </w:t>
            </w:r>
            <w:r>
              <w:lastRenderedPageBreak/>
              <w:t>bipolarny, dł. Przewodu min. 4,6m, klema wielorazowa do zabiegówoperacyjnych 1szt., nakładka na wielorazową klemę rekomendowana do zabiegów histerektomi vaginalnych, elektroda powrotna uniwersalna, jednorazowa 200szt., jednorazowa rękojeść 100szt.</w:t>
            </w:r>
          </w:p>
        </w:tc>
        <w:tc>
          <w:tcPr>
            <w:tcW w:w="1444" w:type="dxa"/>
          </w:tcPr>
          <w:p w14:paraId="17A77B65" w14:textId="77777777" w:rsidR="00043C9C" w:rsidRDefault="00043C9C"/>
        </w:tc>
      </w:tr>
      <w:tr w:rsidR="00043C9C" w14:paraId="0994FFCA" w14:textId="77777777" w:rsidTr="00041C33">
        <w:tc>
          <w:tcPr>
            <w:tcW w:w="2880" w:type="dxa"/>
          </w:tcPr>
          <w:p w14:paraId="170868D8" w14:textId="77777777" w:rsidR="00043C9C" w:rsidRDefault="00000000">
            <w:r>
              <w:t>Wyposażenie / funkcje</w:t>
            </w:r>
          </w:p>
        </w:tc>
        <w:tc>
          <w:tcPr>
            <w:tcW w:w="4316" w:type="dxa"/>
          </w:tcPr>
          <w:p w14:paraId="38AAD5E6" w14:textId="77777777" w:rsidR="00043C9C" w:rsidRDefault="00000000">
            <w:r>
              <w:t>Tryby pracy uniwersalne</w:t>
            </w:r>
          </w:p>
        </w:tc>
        <w:tc>
          <w:tcPr>
            <w:tcW w:w="1444" w:type="dxa"/>
          </w:tcPr>
          <w:p w14:paraId="0CDCB193" w14:textId="77777777" w:rsidR="00043C9C" w:rsidRDefault="00043C9C"/>
        </w:tc>
      </w:tr>
      <w:tr w:rsidR="00043C9C" w14:paraId="21F0688A" w14:textId="77777777" w:rsidTr="00041C33">
        <w:tc>
          <w:tcPr>
            <w:tcW w:w="2880" w:type="dxa"/>
          </w:tcPr>
          <w:p w14:paraId="3425A261" w14:textId="77777777" w:rsidR="00043C9C" w:rsidRDefault="00000000">
            <w:r>
              <w:t>Certyfikat CE</w:t>
            </w:r>
          </w:p>
        </w:tc>
        <w:tc>
          <w:tcPr>
            <w:tcW w:w="4316" w:type="dxa"/>
          </w:tcPr>
          <w:p w14:paraId="22D32D58" w14:textId="77777777" w:rsidR="00043C9C" w:rsidRDefault="00000000">
            <w:r>
              <w:t>Wymagany</w:t>
            </w:r>
          </w:p>
        </w:tc>
        <w:tc>
          <w:tcPr>
            <w:tcW w:w="1444" w:type="dxa"/>
          </w:tcPr>
          <w:p w14:paraId="1A7F5519" w14:textId="77777777" w:rsidR="00043C9C" w:rsidRDefault="00043C9C"/>
        </w:tc>
      </w:tr>
      <w:tr w:rsidR="00043C9C" w14:paraId="68729EC3" w14:textId="77777777" w:rsidTr="00041C33">
        <w:tc>
          <w:tcPr>
            <w:tcW w:w="2880" w:type="dxa"/>
          </w:tcPr>
          <w:p w14:paraId="1EE7426A" w14:textId="77777777" w:rsidR="00043C9C" w:rsidRDefault="00000000">
            <w:r>
              <w:t>Instrukcja obsługi</w:t>
            </w:r>
          </w:p>
        </w:tc>
        <w:tc>
          <w:tcPr>
            <w:tcW w:w="4316" w:type="dxa"/>
          </w:tcPr>
          <w:p w14:paraId="28EB8C8A" w14:textId="77777777" w:rsidR="00043C9C" w:rsidRDefault="00000000">
            <w:r>
              <w:t>Język polski</w:t>
            </w:r>
          </w:p>
        </w:tc>
        <w:tc>
          <w:tcPr>
            <w:tcW w:w="1444" w:type="dxa"/>
          </w:tcPr>
          <w:p w14:paraId="6F7B4E2A" w14:textId="77777777" w:rsidR="00043C9C" w:rsidRDefault="00043C9C"/>
        </w:tc>
      </w:tr>
      <w:tr w:rsidR="00043C9C" w14:paraId="134EA0F5" w14:textId="77777777" w:rsidTr="00041C33">
        <w:tc>
          <w:tcPr>
            <w:tcW w:w="2880" w:type="dxa"/>
          </w:tcPr>
          <w:p w14:paraId="10418246" w14:textId="77777777" w:rsidR="00043C9C" w:rsidRDefault="00000000">
            <w:r>
              <w:t>Gwarancja</w:t>
            </w:r>
          </w:p>
        </w:tc>
        <w:tc>
          <w:tcPr>
            <w:tcW w:w="4316" w:type="dxa"/>
          </w:tcPr>
          <w:p w14:paraId="3C2F6C54" w14:textId="77777777" w:rsidR="00043C9C" w:rsidRDefault="00000000">
            <w:r>
              <w:t>Min. 24 miesiące</w:t>
            </w:r>
          </w:p>
        </w:tc>
        <w:tc>
          <w:tcPr>
            <w:tcW w:w="1444" w:type="dxa"/>
          </w:tcPr>
          <w:p w14:paraId="025BB580" w14:textId="77777777" w:rsidR="00043C9C" w:rsidRDefault="00043C9C"/>
        </w:tc>
      </w:tr>
    </w:tbl>
    <w:p w14:paraId="4A8185FC" w14:textId="77777777" w:rsidR="00043C9C" w:rsidRDefault="00000000">
      <w:pPr>
        <w:pStyle w:val="Nagwek2"/>
      </w:pPr>
      <w:r>
        <w:t>11. Lampa zabiegowa – 2 szt.</w:t>
      </w:r>
    </w:p>
    <w:p w14:paraId="4BD71918" w14:textId="77777777" w:rsidR="00941822" w:rsidRDefault="00941822" w:rsidP="00941822">
      <w:pPr>
        <w:suppressAutoHyphens/>
        <w:overflowPunct w:val="0"/>
        <w:spacing w:after="0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57"/>
        <w:gridCol w:w="3944"/>
        <w:gridCol w:w="2029"/>
      </w:tblGrid>
      <w:tr w:rsidR="004D1A80" w14:paraId="0A5C1A40" w14:textId="77777777" w:rsidTr="00CC4587">
        <w:tc>
          <w:tcPr>
            <w:tcW w:w="2880" w:type="dxa"/>
          </w:tcPr>
          <w:p w14:paraId="6D682E41" w14:textId="77777777" w:rsidR="004D1A80" w:rsidRDefault="004D1A80" w:rsidP="00CC4587">
            <w:r>
              <w:t>Parametr</w:t>
            </w:r>
          </w:p>
        </w:tc>
        <w:tc>
          <w:tcPr>
            <w:tcW w:w="4316" w:type="dxa"/>
          </w:tcPr>
          <w:p w14:paraId="50C35B77" w14:textId="77777777" w:rsidR="004D1A80" w:rsidRDefault="004D1A80" w:rsidP="00CC4587">
            <w:r>
              <w:t>Wymaganie</w:t>
            </w:r>
          </w:p>
        </w:tc>
        <w:tc>
          <w:tcPr>
            <w:tcW w:w="1444" w:type="dxa"/>
          </w:tcPr>
          <w:p w14:paraId="7198B4C7" w14:textId="77777777" w:rsidR="004D1A80" w:rsidRDefault="004D1A80" w:rsidP="00CC4587">
            <w:r>
              <w:t>Spełnia (TAK/NIE/PODAĆ)</w:t>
            </w:r>
          </w:p>
        </w:tc>
      </w:tr>
      <w:tr w:rsidR="004D1A80" w14:paraId="6AA55BAC" w14:textId="77777777" w:rsidTr="00CC4587">
        <w:tc>
          <w:tcPr>
            <w:tcW w:w="2880" w:type="dxa"/>
          </w:tcPr>
          <w:p w14:paraId="0A67C8B8" w14:textId="77777777" w:rsidR="004D1A80" w:rsidRDefault="004D1A80" w:rsidP="00CC4587">
            <w:r>
              <w:t>Nazwa produktu</w:t>
            </w:r>
          </w:p>
        </w:tc>
        <w:tc>
          <w:tcPr>
            <w:tcW w:w="4316" w:type="dxa"/>
          </w:tcPr>
          <w:p w14:paraId="4A8BE88D" w14:textId="77777777" w:rsidR="004D1A80" w:rsidRDefault="004D1A80" w:rsidP="00CC4587">
            <w:r>
              <w:t>Podać</w:t>
            </w:r>
          </w:p>
        </w:tc>
        <w:tc>
          <w:tcPr>
            <w:tcW w:w="1444" w:type="dxa"/>
          </w:tcPr>
          <w:p w14:paraId="74653B6B" w14:textId="77777777" w:rsidR="004D1A80" w:rsidRDefault="004D1A80" w:rsidP="00CC4587"/>
        </w:tc>
      </w:tr>
      <w:tr w:rsidR="004D1A80" w14:paraId="487C226F" w14:textId="77777777" w:rsidTr="00CC4587">
        <w:tc>
          <w:tcPr>
            <w:tcW w:w="2880" w:type="dxa"/>
          </w:tcPr>
          <w:p w14:paraId="64BAD396" w14:textId="77777777" w:rsidR="004D1A80" w:rsidRDefault="004D1A80" w:rsidP="00CC4587">
            <w:r>
              <w:t>Producent</w:t>
            </w:r>
          </w:p>
        </w:tc>
        <w:tc>
          <w:tcPr>
            <w:tcW w:w="4316" w:type="dxa"/>
          </w:tcPr>
          <w:p w14:paraId="6E54163A" w14:textId="77777777" w:rsidR="004D1A80" w:rsidRDefault="004D1A80" w:rsidP="00CC4587">
            <w:r>
              <w:t>Podać</w:t>
            </w:r>
          </w:p>
        </w:tc>
        <w:tc>
          <w:tcPr>
            <w:tcW w:w="1444" w:type="dxa"/>
          </w:tcPr>
          <w:p w14:paraId="2AE5AF20" w14:textId="77777777" w:rsidR="004D1A80" w:rsidRDefault="004D1A80" w:rsidP="00CC4587"/>
        </w:tc>
      </w:tr>
      <w:tr w:rsidR="004D1A80" w14:paraId="1E1EF25E" w14:textId="77777777" w:rsidTr="00CC4587">
        <w:tc>
          <w:tcPr>
            <w:tcW w:w="2880" w:type="dxa"/>
          </w:tcPr>
          <w:p w14:paraId="5D41E4EC" w14:textId="77777777" w:rsidR="004D1A80" w:rsidRDefault="004D1A80" w:rsidP="00CC4587">
            <w:r>
              <w:t>Rok produkcji</w:t>
            </w:r>
          </w:p>
        </w:tc>
        <w:tc>
          <w:tcPr>
            <w:tcW w:w="4316" w:type="dxa"/>
          </w:tcPr>
          <w:p w14:paraId="43F82174" w14:textId="77777777" w:rsidR="004D1A80" w:rsidRDefault="004D1A80" w:rsidP="00CC4587">
            <w:r>
              <w:t>Min. 2025, fabrycznie nowy</w:t>
            </w:r>
          </w:p>
        </w:tc>
        <w:tc>
          <w:tcPr>
            <w:tcW w:w="1444" w:type="dxa"/>
          </w:tcPr>
          <w:p w14:paraId="21283250" w14:textId="77777777" w:rsidR="004D1A80" w:rsidRDefault="004D1A80" w:rsidP="00CC4587"/>
        </w:tc>
      </w:tr>
      <w:tr w:rsidR="004D1A80" w14:paraId="637DC6DA" w14:textId="77777777" w:rsidTr="00CC4587">
        <w:tc>
          <w:tcPr>
            <w:tcW w:w="2880" w:type="dxa"/>
          </w:tcPr>
          <w:p w14:paraId="2444C8AE" w14:textId="6B143F54" w:rsidR="004D1A80" w:rsidRDefault="004D1A80" w:rsidP="00CC4587">
            <w:r>
              <w:t>Lampa zabiegowa</w:t>
            </w:r>
          </w:p>
        </w:tc>
        <w:tc>
          <w:tcPr>
            <w:tcW w:w="4316" w:type="dxa"/>
          </w:tcPr>
          <w:p w14:paraId="6836CD90" w14:textId="7D7EE6E2" w:rsidR="004D1A80" w:rsidRPr="00F22FED" w:rsidRDefault="004D1A80" w:rsidP="00CC4587">
            <w:pPr>
              <w:rPr>
                <w:rFonts w:cs="Times New Roman"/>
                <w:color w:val="000000"/>
              </w:rPr>
            </w:pPr>
            <w:r w:rsidRPr="00F22FED">
              <w:rPr>
                <w:rFonts w:cs="Times New Roman"/>
                <w:color w:val="000000"/>
              </w:rPr>
              <w:t>Lampa operacyjna jednoczaszowa</w:t>
            </w:r>
          </w:p>
          <w:p w14:paraId="4210DA2F" w14:textId="0C8EA3DF" w:rsidR="004D1A80" w:rsidRPr="00F22FED" w:rsidRDefault="004D1A80" w:rsidP="00CC4587">
            <w:pPr>
              <w:rPr>
                <w:rFonts w:cs="Times New Roman"/>
                <w:color w:val="000000"/>
              </w:rPr>
            </w:pPr>
            <w:r w:rsidRPr="00F22FED">
              <w:rPr>
                <w:rFonts w:cs="Times New Roman"/>
                <w:color w:val="000000"/>
              </w:rPr>
              <w:t>Diodowa lampa operacyjna o wysokiej bezcieniowości, dedykowana do sali operacyjnej, przeznaczona do oświetlenia pola operacyjnego: płytkiego, głębokiego, rozległego.</w:t>
            </w:r>
          </w:p>
          <w:p w14:paraId="526D451E" w14:textId="2B836892" w:rsidR="004D1A80" w:rsidRPr="00F22FED" w:rsidRDefault="004D1A80" w:rsidP="00CC4587">
            <w:r w:rsidRPr="00F22FED">
              <w:t>Czasza zawieszona na obrotowym wysięgniku dwuramiennym. Wysięgnik wyposażony w jedno ramię uchylne, umożliwiające regulację wysokości. System ramion umożliwiający pełen obrót 360 stopni w osi lampy.</w:t>
            </w:r>
          </w:p>
          <w:p w14:paraId="434A9014" w14:textId="77777777" w:rsidR="004D1A80" w:rsidRPr="00F22FED" w:rsidRDefault="004D1A80" w:rsidP="00CC4587"/>
          <w:p w14:paraId="1DEEEAF2" w14:textId="03DEAB69" w:rsidR="004D1A80" w:rsidRPr="00F22FED" w:rsidRDefault="004D1A80" w:rsidP="00CC4587">
            <w:r w:rsidRPr="00F22FED">
              <w:t>Czasza z elementami oświetleniowymi emitujące światło, w których diody są białe i czerwone. Diody czerwone mają na celu poprawę wizualizacji czerwonej tkanki. Możliwość całkowitego wygaszenia barwy czerwonej oświetlenia w celu uzyskania białej barwy światła.</w:t>
            </w:r>
          </w:p>
          <w:p w14:paraId="31A9E88E" w14:textId="7B478B60" w:rsidR="004D1A80" w:rsidRPr="00F22FED" w:rsidRDefault="004D1A80" w:rsidP="00CC4587">
            <w:r w:rsidRPr="00F22FED">
              <w:rPr>
                <w:rFonts w:cs="Times New Roman"/>
                <w:color w:val="000000"/>
              </w:rPr>
              <w:t>Natężenie światła Ec max. z odległości 1m: 160 000 lux.</w:t>
            </w:r>
          </w:p>
          <w:p w14:paraId="3C6B2608" w14:textId="3179903A" w:rsidR="004D1A80" w:rsidRPr="00F22FED" w:rsidRDefault="004D1A80" w:rsidP="00CC4587">
            <w:r w:rsidRPr="00F22FED">
              <w:rPr>
                <w:rFonts w:cs="Times New Roman"/>
                <w:color w:val="000000"/>
              </w:rPr>
              <w:t>Natężenie światła po przysłonięciu jedną maską [%]   - min. 59%. Ec max</w:t>
            </w:r>
          </w:p>
          <w:p w14:paraId="69D327B6" w14:textId="442DB2F5" w:rsidR="004D1A80" w:rsidRPr="00F22FED" w:rsidRDefault="004D1A80" w:rsidP="00CC4587">
            <w:r w:rsidRPr="00F22FED">
              <w:t>Natężenie światła po przysłonięciu dwiema maskami [%] - min. 47%. Ec max</w:t>
            </w:r>
          </w:p>
          <w:p w14:paraId="6A046033" w14:textId="16BAD4DD" w:rsidR="004D1A80" w:rsidRPr="00F22FED" w:rsidRDefault="004D1A80" w:rsidP="00CC4587">
            <w:r w:rsidRPr="00F22FED">
              <w:rPr>
                <w:rFonts w:cs="Times New Roman"/>
              </w:rPr>
              <w:lastRenderedPageBreak/>
              <w:t>Natężenie światła na dnie standardowej tuby po przysłonięciu jedną maską [%]   - min. 56%. Ec max</w:t>
            </w:r>
          </w:p>
          <w:p w14:paraId="05E431C7" w14:textId="617689A8" w:rsidR="004D1A80" w:rsidRPr="00F22FED" w:rsidRDefault="004D1A80" w:rsidP="00CC4587">
            <w:r w:rsidRPr="00F22FED">
              <w:rPr>
                <w:rFonts w:cs="Times New Roman"/>
              </w:rPr>
              <w:t>Natężenie światła na dnie standardowej tuby po przysłonięciu dwoma maskami [%] - min. 48%. Ec max</w:t>
            </w:r>
          </w:p>
          <w:p w14:paraId="6F19F39A" w14:textId="772F4B46" w:rsidR="004D1A80" w:rsidRPr="00F22FED" w:rsidRDefault="004D1A80" w:rsidP="00CC4587">
            <w:r w:rsidRPr="00F22FED">
              <w:rPr>
                <w:rFonts w:cs="Times New Roman"/>
              </w:rPr>
              <w:t>Współczynnik odwzorowania barwy światła słonecznego   Ra: ≥ 95</w:t>
            </w:r>
          </w:p>
          <w:p w14:paraId="7E9144BA" w14:textId="534653A7" w:rsidR="004D1A80" w:rsidRPr="00F22FED" w:rsidRDefault="004D1A80" w:rsidP="00CC4587">
            <w:r w:rsidRPr="00F22FED">
              <w:rPr>
                <w:rFonts w:cs="Times New Roman"/>
                <w:color w:val="000000"/>
              </w:rPr>
              <w:t>Współczynnik odwzorowania barwy czerwonej R9: ≥ 95</w:t>
            </w:r>
          </w:p>
          <w:p w14:paraId="64828EB5" w14:textId="7572AE4C" w:rsidR="004D1A80" w:rsidRPr="00F22FED" w:rsidRDefault="004D1A80" w:rsidP="00CC4587">
            <w:r w:rsidRPr="00F22FED">
              <w:rPr>
                <w:rFonts w:cs="Times New Roman"/>
                <w:color w:val="000000"/>
              </w:rPr>
              <w:t>Głębokość oświetlenia (L1+L2) dla Ec: 20%: min. 1300 [mm]</w:t>
            </w:r>
          </w:p>
          <w:p w14:paraId="2A8B82A3" w14:textId="59D5B7CC" w:rsidR="004D1A80" w:rsidRPr="00F22FED" w:rsidRDefault="004D1A80" w:rsidP="00CC4587">
            <w:r w:rsidRPr="00F22FED">
              <w:rPr>
                <w:rFonts w:cs="Times New Roman"/>
                <w:color w:val="000000"/>
              </w:rPr>
              <w:t>Ilość diod w czaszy min. 90 [szt.]</w:t>
            </w:r>
          </w:p>
          <w:p w14:paraId="630E9A1F" w14:textId="42BA9566" w:rsidR="004D1A80" w:rsidRPr="00F22FED" w:rsidRDefault="004D1A80" w:rsidP="00CC4587">
            <w:r w:rsidRPr="00F22FED">
              <w:rPr>
                <w:rFonts w:cs="Times New Roman"/>
                <w:color w:val="000000"/>
              </w:rPr>
              <w:t>Elektroniczna regulacja temperatury barwowej światła min. w 5 krokach w minimalnym zakresie  3100 – 5000 [K].</w:t>
            </w:r>
            <w:r w:rsidRPr="00F22FED">
              <w:rPr>
                <w:rFonts w:cs="Times New Roman"/>
                <w:color w:val="000000"/>
              </w:rPr>
              <w:br/>
              <w:t>UWAGA: Nie dopuszcza się regulacji mechanicznej</w:t>
            </w:r>
          </w:p>
          <w:p w14:paraId="1AE40E56" w14:textId="0AE0C9DB" w:rsidR="004D1A80" w:rsidRPr="00F22FED" w:rsidRDefault="004D1A80" w:rsidP="00CC4587">
            <w:r w:rsidRPr="00F22FED">
              <w:t>Możliwość płynnej regulacji temperatury barwowej w pełnym zakresie.</w:t>
            </w:r>
          </w:p>
          <w:p w14:paraId="6444D22E" w14:textId="320A4F03" w:rsidR="004D1A80" w:rsidRPr="00F22FED" w:rsidRDefault="004D1A80" w:rsidP="00CC4587">
            <w:r w:rsidRPr="00F22FED">
              <w:rPr>
                <w:rFonts w:cs="Times New Roman"/>
                <w:color w:val="000000"/>
              </w:rPr>
              <w:t>Możliwość ustawienia oświetlenia do zabiegów endoskopowych poprzez obniżenie wartości natężenia do wartości minimalnej (5%). Oświetlenie endoskopowe o barwie białej.</w:t>
            </w:r>
          </w:p>
          <w:p w14:paraId="1AF30897" w14:textId="637B4D72" w:rsidR="004D1A80" w:rsidRPr="00F22FED" w:rsidRDefault="004D1A80" w:rsidP="00CC4587">
            <w:r w:rsidRPr="00F22FED">
              <w:t>Czasza wyposażona w technologię oświetlenia, która wokół plamy świetlnej tworzy delikatną poświatę o max. średnicy 200 cm, która zmniejsza kontrast pomiędzy plamą świetlną a oświetleniem ogólnym w sali operacyjnej, czym przyczynia się do zmniejszenia zmęczenia oczu chirurga.</w:t>
            </w:r>
          </w:p>
          <w:p w14:paraId="7DD96E9E" w14:textId="4FDE8A74" w:rsidR="004D1A80" w:rsidRPr="00F22FED" w:rsidRDefault="004D1A80" w:rsidP="00CC4587">
            <w:r w:rsidRPr="00F22FED">
              <w:rPr>
                <w:rFonts w:cs="Times New Roman"/>
                <w:color w:val="000000"/>
              </w:rPr>
              <w:t>Panel sterowania umieszczony na czaszy.</w:t>
            </w:r>
          </w:p>
          <w:p w14:paraId="5D578B96" w14:textId="77777777" w:rsidR="004D1A80" w:rsidRPr="00F22FED" w:rsidRDefault="004D1A80" w:rsidP="004D1A80">
            <w:pPr>
              <w:pStyle w:val="Domylny"/>
              <w:widowControl w:val="0"/>
              <w:shd w:val="clear" w:color="auto" w:fill="FFFFFF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  <w:r w:rsidRPr="00F22FED">
              <w:rPr>
                <w:rFonts w:asciiTheme="minorHAnsi" w:hAnsiTheme="minorHAnsi" w:cs="Times New Roman"/>
                <w:color w:val="000000"/>
                <w:sz w:val="22"/>
                <w:szCs w:val="22"/>
              </w:rPr>
              <w:t xml:space="preserve">Panel sterujący oświetleniem powinien być ergonomiczny, umożliwiający intuicyjną i prostą regulację bez potrzeby zagłębiania się w wielopoziomowe menu lub korzystania z instrukcji obsługi. </w:t>
            </w:r>
          </w:p>
          <w:p w14:paraId="44486D3B" w14:textId="0292D1C3" w:rsidR="004D1A80" w:rsidRPr="00F22FED" w:rsidRDefault="004D1A80" w:rsidP="004D1A80">
            <w:r w:rsidRPr="00F22FED">
              <w:rPr>
                <w:rFonts w:cs="Times New Roman"/>
                <w:color w:val="000000"/>
              </w:rPr>
              <w:t>Podstawowy panel sterowania posiadający funkcje: min. włącz/wyłącz, regulacja natężenia światła, regulacja średnicy pola światła, regulacja temperatury barwowej,</w:t>
            </w:r>
          </w:p>
          <w:p w14:paraId="1227F605" w14:textId="0AFDF756" w:rsidR="004D1A80" w:rsidRPr="00F22FED" w:rsidRDefault="004D1A80" w:rsidP="00CC4587">
            <w:r w:rsidRPr="00F22FED">
              <w:lastRenderedPageBreak/>
              <w:t>Elektroniczna regulacja średnicy pola bezcieniowego za pomocą centralnego uchwytu sterylnego.</w:t>
            </w:r>
          </w:p>
          <w:p w14:paraId="2903F6D2" w14:textId="6B130C96" w:rsidR="004D1A80" w:rsidRPr="00F22FED" w:rsidRDefault="00F22FED" w:rsidP="00CC4587">
            <w:r w:rsidRPr="00F22FED">
              <w:t>Pozycjonowanie czaszy wielorazowym, sterylizowanym uchwytem (umieszczonym w punkcie centralnym lampy).</w:t>
            </w:r>
          </w:p>
          <w:p w14:paraId="3593BBE2" w14:textId="2E7CD8AF" w:rsidR="004D1A80" w:rsidRPr="00F22FED" w:rsidRDefault="00F22FED" w:rsidP="00CC4587">
            <w:r w:rsidRPr="00F22FED">
              <w:t>Zasilanie: 230V (+/-) 10%, 50 [Hz]</w:t>
            </w:r>
          </w:p>
          <w:p w14:paraId="0DE80530" w14:textId="2552FCCF" w:rsidR="004D1A80" w:rsidRPr="00F22FED" w:rsidRDefault="00F22FED" w:rsidP="00CC4587">
            <w:r w:rsidRPr="00F22FED">
              <w:t>Czasza zasilana napięciem z zasilacza stabilizowanego 20-28 VDC</w:t>
            </w:r>
          </w:p>
          <w:p w14:paraId="582CD786" w14:textId="62B0DB45" w:rsidR="004D1A80" w:rsidRPr="00F22FED" w:rsidRDefault="00F22FED" w:rsidP="00CC4587">
            <w:r w:rsidRPr="00F22FED">
              <w:t>Pobór mocy głowicy świetlnej powinien być jak najmniejszy i nie przekraczać 46W.</w:t>
            </w:r>
          </w:p>
          <w:p w14:paraId="17BA0C3C" w14:textId="4E6A9840" w:rsidR="004D1A80" w:rsidRPr="00F22FED" w:rsidRDefault="00F22FED" w:rsidP="00CC4587">
            <w:r w:rsidRPr="00F22FED">
              <w:t>Stopień ochrony czaszy: min. IP 54.</w:t>
            </w:r>
          </w:p>
          <w:p w14:paraId="1A33C7D8" w14:textId="3A4E8E26" w:rsidR="004D1A80" w:rsidRPr="00F22FED" w:rsidRDefault="00F22FED" w:rsidP="00CC4587">
            <w:r w:rsidRPr="00F22FED">
              <w:t>Żywotność źródeł światła ≥ 60 000 [godz.]</w:t>
            </w:r>
          </w:p>
          <w:p w14:paraId="03B9B7F2" w14:textId="77777777" w:rsidR="00F22FED" w:rsidRPr="00F22FED" w:rsidRDefault="00F22FED" w:rsidP="00F22FED">
            <w:r w:rsidRPr="00F22FED">
              <w:t>Powierzchnia czaszy gładka, bez widocznych śrub lub nitów mocujących, wykonana z materiałów odpornych na działanie środków dezynfekujących.</w:t>
            </w:r>
          </w:p>
          <w:p w14:paraId="67C5C29B" w14:textId="06D2782A" w:rsidR="00F22FED" w:rsidRPr="00F22FED" w:rsidRDefault="00F22FED" w:rsidP="00F22FED">
            <w:r w:rsidRPr="00F22FED">
              <w:t>UWAGA: Nie dopuszcza się czasz z widocznymi śrubami oraz szczelinami.</w:t>
            </w:r>
          </w:p>
          <w:p w14:paraId="074E0AF9" w14:textId="74F57491" w:rsidR="00F22FED" w:rsidRPr="00F22FED" w:rsidRDefault="00F22FED" w:rsidP="00F22FED">
            <w:r w:rsidRPr="00F22FED">
              <w:t>Obudowa czaszy wykonana z poliwęglanu z dodatkami antybakteryjnymi, które zapobiegają rozwoju mikroorganizmów na ich powierzchni.</w:t>
            </w:r>
          </w:p>
          <w:p w14:paraId="3B0AB5C0" w14:textId="77EFBA7A" w:rsidR="00F22FED" w:rsidRPr="00F22FED" w:rsidRDefault="00F22FED" w:rsidP="00F22FED">
            <w:r w:rsidRPr="00F22FED">
              <w:t>Obudowa czaszy wykonana z poliwęglanu z dodatkami antybakteryjnymi, które zapobiegają rozwoju mikroorganizmów na ich powierzchni.</w:t>
            </w:r>
          </w:p>
          <w:p w14:paraId="751ACE5F" w14:textId="1BB27E4D" w:rsidR="004D1A80" w:rsidRPr="00F22FED" w:rsidRDefault="00F22FED" w:rsidP="00CC4587">
            <w:r w:rsidRPr="00F22FED">
              <w:t>Obudowa czaszy wykonana z poliwęglanu z dodatkami antybakteryjnymi, które zapobiegają rozwoju mikroorganizmów na ich powierzchni.</w:t>
            </w:r>
          </w:p>
          <w:p w14:paraId="69EC2CB2" w14:textId="4F06F574" w:rsidR="004D1A80" w:rsidRPr="00F22FED" w:rsidRDefault="00F22FED" w:rsidP="00CC4587">
            <w:r w:rsidRPr="00F22FED">
              <w:t>Obudowa czaszy wykonana z poliwęglanu z dodatkami antybakteryjnymi, które zapobiegają rozwoju mikroorganizmów na ich powierzchni</w:t>
            </w:r>
          </w:p>
          <w:p w14:paraId="6C303BE3" w14:textId="424FBA8C" w:rsidR="00F22FED" w:rsidRPr="00F22FED" w:rsidRDefault="00F22FED" w:rsidP="00CC4587">
            <w:pPr>
              <w:rPr>
                <w:rFonts w:cs="Times New Roman"/>
                <w:color w:val="000000"/>
              </w:rPr>
            </w:pPr>
            <w:r w:rsidRPr="00F22FED">
              <w:rPr>
                <w:rFonts w:cs="Times New Roman"/>
                <w:color w:val="000000"/>
              </w:rPr>
              <w:t>Szyba osłaniająca zespoły diod LED wykonana z poliwęglanu.</w:t>
            </w:r>
          </w:p>
          <w:p w14:paraId="2BEF1411" w14:textId="53E3398F" w:rsidR="00F22FED" w:rsidRPr="00F22FED" w:rsidRDefault="00F22FED" w:rsidP="00CC4587">
            <w:pPr>
              <w:rPr>
                <w:rFonts w:cs="Times New Roman"/>
                <w:color w:val="000000"/>
              </w:rPr>
            </w:pPr>
            <w:r w:rsidRPr="00F22FED">
              <w:rPr>
                <w:rFonts w:cs="Times New Roman"/>
                <w:color w:val="000000"/>
              </w:rPr>
              <w:t>Czasza zawierająca min. 6 modułów, z których każdy posiada min. 15 diod LED</w:t>
            </w:r>
          </w:p>
          <w:p w14:paraId="238F40C9" w14:textId="52992901" w:rsidR="00F22FED" w:rsidRPr="00F22FED" w:rsidRDefault="00F22FED" w:rsidP="00CC4587">
            <w:r w:rsidRPr="00F22FED">
              <w:t xml:space="preserve">Czasze o konstrukcji zwartej, jednoczęściowej tj. bez fizycznych </w:t>
            </w:r>
            <w:r w:rsidRPr="00F22FED">
              <w:lastRenderedPageBreak/>
              <w:t>przerw i odstępów pomiędzy segmentami czaszy.</w:t>
            </w:r>
          </w:p>
          <w:p w14:paraId="076002F6" w14:textId="10F72EF6" w:rsidR="00F22FED" w:rsidRPr="00F22FED" w:rsidRDefault="00F22FED" w:rsidP="00CC4587">
            <w:r w:rsidRPr="00F22FED">
              <w:t>Obudowa czasz przystosowana do współpracy z nawiewem laminarnym.</w:t>
            </w:r>
          </w:p>
          <w:p w14:paraId="7ED21003" w14:textId="22D00BE7" w:rsidR="00F22FED" w:rsidRPr="00F22FED" w:rsidRDefault="00F22FED" w:rsidP="00CC4587">
            <w:r w:rsidRPr="00F22FED">
              <w:t>Wielorazowe uchwyty sterylizowane – 5 [szt.] na każdą z czasz.</w:t>
            </w:r>
          </w:p>
          <w:p w14:paraId="3484D02D" w14:textId="2EE4BB46" w:rsidR="004D1A80" w:rsidRPr="00F22FED" w:rsidRDefault="00F22FED" w:rsidP="00CC4587">
            <w:r w:rsidRPr="00F22FED">
              <w:t>Mocowanie wielorazowego uchwytu sterylizowanego na zatrzask „klikowy” realizowany za pomocą jednej ręki.</w:t>
            </w:r>
          </w:p>
          <w:p w14:paraId="7DD38E74" w14:textId="11B86134" w:rsidR="004D1A80" w:rsidRPr="00F22FED" w:rsidRDefault="004D1A80" w:rsidP="00CC4587"/>
        </w:tc>
        <w:tc>
          <w:tcPr>
            <w:tcW w:w="1444" w:type="dxa"/>
          </w:tcPr>
          <w:p w14:paraId="380CF0C7" w14:textId="77777777" w:rsidR="004D1A80" w:rsidRDefault="004D1A80" w:rsidP="00CC4587"/>
        </w:tc>
      </w:tr>
      <w:tr w:rsidR="004D1A80" w14:paraId="687AA79B" w14:textId="77777777" w:rsidTr="00CC4587">
        <w:tc>
          <w:tcPr>
            <w:tcW w:w="2880" w:type="dxa"/>
          </w:tcPr>
          <w:p w14:paraId="6B427AC0" w14:textId="77777777" w:rsidR="004D1A80" w:rsidRDefault="004D1A80" w:rsidP="00CC4587">
            <w:r>
              <w:lastRenderedPageBreak/>
              <w:t>Wyposażenie / funkcje</w:t>
            </w:r>
          </w:p>
        </w:tc>
        <w:tc>
          <w:tcPr>
            <w:tcW w:w="4316" w:type="dxa"/>
          </w:tcPr>
          <w:p w14:paraId="706C049E" w14:textId="77777777" w:rsidR="004D1A80" w:rsidRDefault="004D1A80" w:rsidP="00CC4587">
            <w:r>
              <w:t>Tryby pracy uniwersalne</w:t>
            </w:r>
          </w:p>
        </w:tc>
        <w:tc>
          <w:tcPr>
            <w:tcW w:w="1444" w:type="dxa"/>
          </w:tcPr>
          <w:p w14:paraId="7AFA1EC0" w14:textId="77777777" w:rsidR="004D1A80" w:rsidRDefault="004D1A80" w:rsidP="00CC4587"/>
        </w:tc>
      </w:tr>
      <w:tr w:rsidR="004D1A80" w14:paraId="230561B5" w14:textId="77777777" w:rsidTr="00CC4587">
        <w:tc>
          <w:tcPr>
            <w:tcW w:w="2880" w:type="dxa"/>
          </w:tcPr>
          <w:p w14:paraId="447CC8E3" w14:textId="77777777" w:rsidR="004D1A80" w:rsidRDefault="004D1A80" w:rsidP="00CC4587">
            <w:r>
              <w:t>Certyfikat CE</w:t>
            </w:r>
          </w:p>
        </w:tc>
        <w:tc>
          <w:tcPr>
            <w:tcW w:w="4316" w:type="dxa"/>
          </w:tcPr>
          <w:p w14:paraId="023395AB" w14:textId="77777777" w:rsidR="004D1A80" w:rsidRDefault="004D1A80" w:rsidP="00CC4587">
            <w:r>
              <w:t>Wymagany</w:t>
            </w:r>
          </w:p>
        </w:tc>
        <w:tc>
          <w:tcPr>
            <w:tcW w:w="1444" w:type="dxa"/>
          </w:tcPr>
          <w:p w14:paraId="10017580" w14:textId="77777777" w:rsidR="004D1A80" w:rsidRDefault="004D1A80" w:rsidP="00CC4587"/>
        </w:tc>
      </w:tr>
      <w:tr w:rsidR="004D1A80" w14:paraId="32A293C7" w14:textId="77777777" w:rsidTr="00CC4587">
        <w:tc>
          <w:tcPr>
            <w:tcW w:w="2880" w:type="dxa"/>
          </w:tcPr>
          <w:p w14:paraId="20821BB2" w14:textId="77777777" w:rsidR="004D1A80" w:rsidRDefault="004D1A80" w:rsidP="00CC4587">
            <w:r>
              <w:t>Instrukcja obsługi</w:t>
            </w:r>
          </w:p>
        </w:tc>
        <w:tc>
          <w:tcPr>
            <w:tcW w:w="4316" w:type="dxa"/>
          </w:tcPr>
          <w:p w14:paraId="3A6D4552" w14:textId="77777777" w:rsidR="004D1A80" w:rsidRDefault="004D1A80" w:rsidP="00CC4587">
            <w:r>
              <w:t>Język polski</w:t>
            </w:r>
          </w:p>
        </w:tc>
        <w:tc>
          <w:tcPr>
            <w:tcW w:w="1444" w:type="dxa"/>
          </w:tcPr>
          <w:p w14:paraId="0D092379" w14:textId="77777777" w:rsidR="004D1A80" w:rsidRDefault="004D1A80" w:rsidP="00CC4587"/>
        </w:tc>
      </w:tr>
      <w:tr w:rsidR="004D1A80" w14:paraId="147C107C" w14:textId="77777777" w:rsidTr="00CC4587">
        <w:tc>
          <w:tcPr>
            <w:tcW w:w="2880" w:type="dxa"/>
          </w:tcPr>
          <w:p w14:paraId="220C0353" w14:textId="77777777" w:rsidR="004D1A80" w:rsidRDefault="004D1A80" w:rsidP="00CC4587">
            <w:r>
              <w:t>Gwarancja</w:t>
            </w:r>
          </w:p>
        </w:tc>
        <w:tc>
          <w:tcPr>
            <w:tcW w:w="4316" w:type="dxa"/>
          </w:tcPr>
          <w:p w14:paraId="41E84C50" w14:textId="77777777" w:rsidR="004D1A80" w:rsidRDefault="004D1A80" w:rsidP="00CC4587">
            <w:r>
              <w:t>Min. 24 miesiące</w:t>
            </w:r>
          </w:p>
        </w:tc>
        <w:tc>
          <w:tcPr>
            <w:tcW w:w="1444" w:type="dxa"/>
          </w:tcPr>
          <w:p w14:paraId="07C465A5" w14:textId="77777777" w:rsidR="004D1A80" w:rsidRDefault="004D1A80" w:rsidP="00CC4587"/>
        </w:tc>
      </w:tr>
    </w:tbl>
    <w:p w14:paraId="31D950A3" w14:textId="77777777" w:rsidR="00043C9C" w:rsidRDefault="00000000">
      <w:pPr>
        <w:pStyle w:val="Nagwek2"/>
      </w:pPr>
      <w:r>
        <w:t>12. Wideogastroskop – 2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13"/>
        <w:gridCol w:w="3888"/>
        <w:gridCol w:w="2029"/>
      </w:tblGrid>
      <w:tr w:rsidR="00043C9C" w14:paraId="65C79814" w14:textId="77777777" w:rsidTr="0026522A">
        <w:tc>
          <w:tcPr>
            <w:tcW w:w="2775" w:type="dxa"/>
          </w:tcPr>
          <w:p w14:paraId="78F75BC6" w14:textId="77777777" w:rsidR="00043C9C" w:rsidRDefault="00000000">
            <w:r>
              <w:t>Parametr</w:t>
            </w:r>
          </w:p>
        </w:tc>
        <w:tc>
          <w:tcPr>
            <w:tcW w:w="4052" w:type="dxa"/>
          </w:tcPr>
          <w:p w14:paraId="4488B49D" w14:textId="77777777" w:rsidR="00043C9C" w:rsidRDefault="00000000">
            <w:r>
              <w:t>Wymaganie</w:t>
            </w:r>
          </w:p>
        </w:tc>
        <w:tc>
          <w:tcPr>
            <w:tcW w:w="2029" w:type="dxa"/>
          </w:tcPr>
          <w:p w14:paraId="4B85C446" w14:textId="77777777" w:rsidR="00043C9C" w:rsidRDefault="00000000">
            <w:r>
              <w:t>Spełnia (TAK/NIE/PODAĆ)</w:t>
            </w:r>
          </w:p>
        </w:tc>
      </w:tr>
      <w:tr w:rsidR="00043C9C" w14:paraId="71D5A133" w14:textId="77777777" w:rsidTr="0026522A">
        <w:tc>
          <w:tcPr>
            <w:tcW w:w="2775" w:type="dxa"/>
          </w:tcPr>
          <w:p w14:paraId="352231A0" w14:textId="77777777" w:rsidR="00043C9C" w:rsidRDefault="00000000">
            <w:r>
              <w:t>Nazwa produktu</w:t>
            </w:r>
          </w:p>
        </w:tc>
        <w:tc>
          <w:tcPr>
            <w:tcW w:w="4052" w:type="dxa"/>
          </w:tcPr>
          <w:p w14:paraId="7BD6925A" w14:textId="77777777" w:rsidR="00043C9C" w:rsidRDefault="00000000">
            <w:r>
              <w:t>Podać</w:t>
            </w:r>
          </w:p>
        </w:tc>
        <w:tc>
          <w:tcPr>
            <w:tcW w:w="2029" w:type="dxa"/>
          </w:tcPr>
          <w:p w14:paraId="71B96E9E" w14:textId="77777777" w:rsidR="00043C9C" w:rsidRDefault="00043C9C"/>
        </w:tc>
      </w:tr>
      <w:tr w:rsidR="00043C9C" w14:paraId="5249A3B6" w14:textId="77777777" w:rsidTr="0026522A">
        <w:tc>
          <w:tcPr>
            <w:tcW w:w="2775" w:type="dxa"/>
          </w:tcPr>
          <w:p w14:paraId="2B9620D5" w14:textId="77777777" w:rsidR="00043C9C" w:rsidRDefault="00000000">
            <w:r>
              <w:t>Producent</w:t>
            </w:r>
          </w:p>
        </w:tc>
        <w:tc>
          <w:tcPr>
            <w:tcW w:w="4052" w:type="dxa"/>
          </w:tcPr>
          <w:p w14:paraId="3976563C" w14:textId="77777777" w:rsidR="00043C9C" w:rsidRDefault="00000000">
            <w:r>
              <w:t>Podać</w:t>
            </w:r>
          </w:p>
        </w:tc>
        <w:tc>
          <w:tcPr>
            <w:tcW w:w="2029" w:type="dxa"/>
          </w:tcPr>
          <w:p w14:paraId="0BD700E2" w14:textId="77777777" w:rsidR="00043C9C" w:rsidRDefault="00043C9C"/>
        </w:tc>
      </w:tr>
      <w:tr w:rsidR="00043C9C" w14:paraId="08852BB3" w14:textId="77777777" w:rsidTr="0026522A">
        <w:tc>
          <w:tcPr>
            <w:tcW w:w="2775" w:type="dxa"/>
          </w:tcPr>
          <w:p w14:paraId="6E1A4D23" w14:textId="77777777" w:rsidR="00043C9C" w:rsidRDefault="00000000">
            <w:r>
              <w:t>Rok produkcji</w:t>
            </w:r>
          </w:p>
        </w:tc>
        <w:tc>
          <w:tcPr>
            <w:tcW w:w="4052" w:type="dxa"/>
          </w:tcPr>
          <w:p w14:paraId="020E379F" w14:textId="77777777" w:rsidR="00043C9C" w:rsidRDefault="00000000">
            <w:r>
              <w:t>Min. 2025, fabrycznie nowy</w:t>
            </w:r>
          </w:p>
        </w:tc>
        <w:tc>
          <w:tcPr>
            <w:tcW w:w="2029" w:type="dxa"/>
          </w:tcPr>
          <w:p w14:paraId="767884A2" w14:textId="77777777" w:rsidR="00043C9C" w:rsidRDefault="00043C9C"/>
        </w:tc>
      </w:tr>
      <w:tr w:rsidR="00043C9C" w14:paraId="11A02F03" w14:textId="77777777" w:rsidTr="0026522A">
        <w:tc>
          <w:tcPr>
            <w:tcW w:w="2775" w:type="dxa"/>
          </w:tcPr>
          <w:p w14:paraId="77EA2B58" w14:textId="44FAF15C" w:rsidR="00043C9C" w:rsidRDefault="00300476">
            <w:r>
              <w:t>Wideogastroskop</w:t>
            </w:r>
          </w:p>
        </w:tc>
        <w:tc>
          <w:tcPr>
            <w:tcW w:w="4052" w:type="dxa"/>
          </w:tcPr>
          <w:p w14:paraId="55E4F97E" w14:textId="44B6F633" w:rsidR="00300476" w:rsidRDefault="00300476" w:rsidP="00300476">
            <w:r>
              <w:t>Kąt obserwacji min. 140</w:t>
            </w:r>
            <w:r w:rsidR="006802FD">
              <w:t>stopni</w:t>
            </w:r>
          </w:p>
          <w:p w14:paraId="4C4441EC" w14:textId="77777777" w:rsidR="00300476" w:rsidRDefault="00300476" w:rsidP="00300476">
            <w:r>
              <w:t>Głębia ostrości min. 2-100 mm</w:t>
            </w:r>
          </w:p>
          <w:p w14:paraId="71A1CAD4" w14:textId="77777777" w:rsidR="00300476" w:rsidRDefault="00300476" w:rsidP="00300476">
            <w:r>
              <w:t>Średnica zewnętrzna tuby wziernikowej: max. 9,3 mm</w:t>
            </w:r>
          </w:p>
          <w:p w14:paraId="66EF2DE2" w14:textId="77777777" w:rsidR="00300476" w:rsidRDefault="00300476" w:rsidP="00300476">
            <w:r>
              <w:t xml:space="preserve">Średnica zewnętrzna końcówki dystalnej: max. 9,3 mm </w:t>
            </w:r>
          </w:p>
          <w:p w14:paraId="00C03583" w14:textId="77777777" w:rsidR="00300476" w:rsidRDefault="00300476" w:rsidP="00300476">
            <w:r>
              <w:t>Długość robocza 1080-1100 mm</w:t>
            </w:r>
          </w:p>
          <w:p w14:paraId="68D1801C" w14:textId="77777777" w:rsidR="00300476" w:rsidRDefault="00300476" w:rsidP="00300476">
            <w:r>
              <w:t>Średnica kanału roboczego: min. 2,8 mm</w:t>
            </w:r>
          </w:p>
          <w:p w14:paraId="482CA1BE" w14:textId="77777777" w:rsidR="00300476" w:rsidRDefault="00300476" w:rsidP="00300476">
            <w:r>
              <w:t>Kąt zagięcia końcówki endoskopu min.:</w:t>
            </w:r>
          </w:p>
          <w:p w14:paraId="7345C6B8" w14:textId="53A404C7" w:rsidR="00300476" w:rsidRDefault="00300476" w:rsidP="00300476">
            <w:r>
              <w:t>-w górę 210</w:t>
            </w:r>
            <w:r w:rsidR="006802FD">
              <w:t xml:space="preserve"> stopni</w:t>
            </w:r>
          </w:p>
          <w:p w14:paraId="56E572BC" w14:textId="4C2F74E3" w:rsidR="00300476" w:rsidRDefault="00300476" w:rsidP="00300476">
            <w:r>
              <w:t>-w dół 90</w:t>
            </w:r>
            <w:r w:rsidR="006802FD">
              <w:t xml:space="preserve"> stopni</w:t>
            </w:r>
          </w:p>
          <w:p w14:paraId="3B6F73BC" w14:textId="4EF452E4" w:rsidR="00300476" w:rsidRDefault="00300476" w:rsidP="00300476">
            <w:r>
              <w:t>-w lewo 100</w:t>
            </w:r>
            <w:r w:rsidR="006802FD">
              <w:t xml:space="preserve"> stopni</w:t>
            </w:r>
          </w:p>
          <w:p w14:paraId="3DB7BA2E" w14:textId="6D22A99B" w:rsidR="00300476" w:rsidRDefault="00300476" w:rsidP="00300476">
            <w:r>
              <w:t>-w prawo 100</w:t>
            </w:r>
            <w:r w:rsidR="006802FD">
              <w:t xml:space="preserve"> stopni</w:t>
            </w:r>
          </w:p>
          <w:p w14:paraId="4C6E4A1B" w14:textId="77777777" w:rsidR="00300476" w:rsidRDefault="00300476" w:rsidP="00300476">
            <w:r>
              <w:t>Dodatkowy kanał do spłukiwania pola (Water Jet)</w:t>
            </w:r>
          </w:p>
          <w:p w14:paraId="3E1DCE04" w14:textId="77777777" w:rsidR="00300476" w:rsidRDefault="00300476" w:rsidP="00300476">
            <w:r>
              <w:t>Technologia – wbudowany przetwornik obrazu CMOS</w:t>
            </w:r>
          </w:p>
          <w:p w14:paraId="187551FD" w14:textId="77777777" w:rsidR="00300476" w:rsidRDefault="00300476" w:rsidP="00300476">
            <w:r>
              <w:t>Aparat wyposażony w światłowody, bez wbudowanych diod LED w końcówce dystalnej</w:t>
            </w:r>
          </w:p>
          <w:p w14:paraId="67D704EA" w14:textId="77777777" w:rsidR="00300476" w:rsidRDefault="00300476" w:rsidP="00300476">
            <w:r>
              <w:t>Cztery programowalne przyciski endoskopowe</w:t>
            </w:r>
          </w:p>
          <w:p w14:paraId="3EE47314" w14:textId="77777777" w:rsidR="00300476" w:rsidRDefault="00300476" w:rsidP="00300476">
            <w:r>
              <w:t>Kompatybilny z trybem obrazowania BLI, LCI</w:t>
            </w:r>
          </w:p>
          <w:p w14:paraId="5D1F9996" w14:textId="77777777" w:rsidR="00300476" w:rsidRDefault="00300476" w:rsidP="00300476">
            <w:r>
              <w:t xml:space="preserve">Przekaz sygnału z kamery endoskopu do procesora obrazu złączem </w:t>
            </w:r>
            <w:r>
              <w:lastRenderedPageBreak/>
              <w:t>optycznym – brak elektrycznego podłączenia endoskop – procesor</w:t>
            </w:r>
          </w:p>
          <w:p w14:paraId="2053E8BC" w14:textId="77777777" w:rsidR="00300476" w:rsidRDefault="00300476" w:rsidP="00300476">
            <w:r>
              <w:t>Aparat w pełni zanurzalny, nie wymagający nakładek uszczelniających</w:t>
            </w:r>
          </w:p>
          <w:p w14:paraId="4E143496" w14:textId="77777777" w:rsidR="00300476" w:rsidRDefault="00300476" w:rsidP="00300476">
            <w:r>
              <w:t>Typ konektora – jednogniazdowy</w:t>
            </w:r>
          </w:p>
          <w:p w14:paraId="6D8DCD72" w14:textId="4DCAC42C" w:rsidR="00043C9C" w:rsidRDefault="00300476" w:rsidP="00300476">
            <w:r>
              <w:t>Bezpośrednie i bezpieczne podłączenie do posiadanego videoprocesora EP-6000. Kompatybilny z ko</w:t>
            </w:r>
            <w:r w:rsidR="0026522A">
              <w:t>lumną</w:t>
            </w:r>
            <w:r>
              <w:t xml:space="preserve"> ednoskopową</w:t>
            </w:r>
            <w:r w:rsidR="0026522A">
              <w:t xml:space="preserve"> zamawiającego</w:t>
            </w:r>
          </w:p>
        </w:tc>
        <w:tc>
          <w:tcPr>
            <w:tcW w:w="2029" w:type="dxa"/>
          </w:tcPr>
          <w:p w14:paraId="740F7FA1" w14:textId="77777777" w:rsidR="00043C9C" w:rsidRDefault="00043C9C"/>
        </w:tc>
      </w:tr>
      <w:tr w:rsidR="00043C9C" w14:paraId="3B639B77" w14:textId="77777777" w:rsidTr="0026522A">
        <w:tc>
          <w:tcPr>
            <w:tcW w:w="2775" w:type="dxa"/>
          </w:tcPr>
          <w:p w14:paraId="4C1F510F" w14:textId="77777777" w:rsidR="00043C9C" w:rsidRDefault="00000000">
            <w:r>
              <w:t>Certyfikat CE</w:t>
            </w:r>
          </w:p>
        </w:tc>
        <w:tc>
          <w:tcPr>
            <w:tcW w:w="4052" w:type="dxa"/>
          </w:tcPr>
          <w:p w14:paraId="68758CCE" w14:textId="77777777" w:rsidR="00043C9C" w:rsidRDefault="00000000">
            <w:r>
              <w:t>Wymagany</w:t>
            </w:r>
          </w:p>
        </w:tc>
        <w:tc>
          <w:tcPr>
            <w:tcW w:w="2029" w:type="dxa"/>
          </w:tcPr>
          <w:p w14:paraId="00A7AB4F" w14:textId="77777777" w:rsidR="00043C9C" w:rsidRDefault="00043C9C"/>
        </w:tc>
      </w:tr>
      <w:tr w:rsidR="00043C9C" w14:paraId="5500BC0D" w14:textId="77777777" w:rsidTr="0026522A">
        <w:tc>
          <w:tcPr>
            <w:tcW w:w="2775" w:type="dxa"/>
          </w:tcPr>
          <w:p w14:paraId="774FECAF" w14:textId="77777777" w:rsidR="00043C9C" w:rsidRDefault="00000000">
            <w:r>
              <w:t>Instrukcja obsługi</w:t>
            </w:r>
          </w:p>
        </w:tc>
        <w:tc>
          <w:tcPr>
            <w:tcW w:w="4052" w:type="dxa"/>
          </w:tcPr>
          <w:p w14:paraId="5037F3AE" w14:textId="77777777" w:rsidR="00043C9C" w:rsidRDefault="00000000">
            <w:r>
              <w:t>Język polski</w:t>
            </w:r>
          </w:p>
        </w:tc>
        <w:tc>
          <w:tcPr>
            <w:tcW w:w="2029" w:type="dxa"/>
          </w:tcPr>
          <w:p w14:paraId="0D8C28AA" w14:textId="77777777" w:rsidR="00043C9C" w:rsidRDefault="00043C9C"/>
        </w:tc>
      </w:tr>
      <w:tr w:rsidR="00043C9C" w14:paraId="0F7FF744" w14:textId="77777777" w:rsidTr="0026522A">
        <w:tc>
          <w:tcPr>
            <w:tcW w:w="2775" w:type="dxa"/>
          </w:tcPr>
          <w:p w14:paraId="183B24B4" w14:textId="77777777" w:rsidR="00043C9C" w:rsidRDefault="00000000">
            <w:r>
              <w:t>Gwarancja</w:t>
            </w:r>
          </w:p>
        </w:tc>
        <w:tc>
          <w:tcPr>
            <w:tcW w:w="4052" w:type="dxa"/>
          </w:tcPr>
          <w:p w14:paraId="2FFBC909" w14:textId="79C0F602" w:rsidR="00043C9C" w:rsidRDefault="00000000">
            <w:r>
              <w:t xml:space="preserve">Min. </w:t>
            </w:r>
            <w:r w:rsidR="006802FD">
              <w:t>36</w:t>
            </w:r>
            <w:r>
              <w:t xml:space="preserve"> miesi</w:t>
            </w:r>
            <w:r w:rsidR="006802FD">
              <w:t>ę</w:t>
            </w:r>
            <w:r>
              <w:t>c</w:t>
            </w:r>
            <w:r w:rsidR="006B2FF0">
              <w:t>y</w:t>
            </w:r>
          </w:p>
        </w:tc>
        <w:tc>
          <w:tcPr>
            <w:tcW w:w="2029" w:type="dxa"/>
          </w:tcPr>
          <w:p w14:paraId="695C2839" w14:textId="77777777" w:rsidR="00043C9C" w:rsidRDefault="00043C9C"/>
        </w:tc>
      </w:tr>
      <w:tr w:rsidR="00F40575" w14:paraId="6A4BFEAD" w14:textId="77777777" w:rsidTr="0026522A">
        <w:tc>
          <w:tcPr>
            <w:tcW w:w="2775" w:type="dxa"/>
          </w:tcPr>
          <w:p w14:paraId="56F670FF" w14:textId="225DF9FB" w:rsidR="00F40575" w:rsidRDefault="00F40575" w:rsidP="00F40575">
            <w:r>
              <w:rPr>
                <w:rFonts w:cstheme="minorHAnsi"/>
              </w:rPr>
              <w:t>Walizki transportowe</w:t>
            </w:r>
          </w:p>
        </w:tc>
        <w:tc>
          <w:tcPr>
            <w:tcW w:w="4052" w:type="dxa"/>
          </w:tcPr>
          <w:p w14:paraId="4759BC5B" w14:textId="73E08FAE" w:rsidR="00F40575" w:rsidRDefault="00F40575" w:rsidP="00F40575">
            <w:r>
              <w:t>Zestaw</w:t>
            </w:r>
          </w:p>
        </w:tc>
        <w:tc>
          <w:tcPr>
            <w:tcW w:w="2029" w:type="dxa"/>
          </w:tcPr>
          <w:p w14:paraId="589BC11B" w14:textId="77777777" w:rsidR="00F40575" w:rsidRDefault="00F40575" w:rsidP="00F40575"/>
        </w:tc>
      </w:tr>
      <w:tr w:rsidR="00F40575" w14:paraId="5E5AC11F" w14:textId="77777777" w:rsidTr="0026522A">
        <w:tc>
          <w:tcPr>
            <w:tcW w:w="2775" w:type="dxa"/>
          </w:tcPr>
          <w:p w14:paraId="55E6B721" w14:textId="04911E96" w:rsidR="00F40575" w:rsidRDefault="00F40575" w:rsidP="00F40575">
            <w:r>
              <w:rPr>
                <w:rFonts w:cstheme="minorHAnsi"/>
              </w:rPr>
              <w:t>Adaptery do mycia wstępnego</w:t>
            </w:r>
          </w:p>
        </w:tc>
        <w:tc>
          <w:tcPr>
            <w:tcW w:w="4052" w:type="dxa"/>
          </w:tcPr>
          <w:p w14:paraId="0F0C42DC" w14:textId="08F4FFF9" w:rsidR="00F40575" w:rsidRDefault="00F40575" w:rsidP="00F40575">
            <w:r>
              <w:t>Zestaw</w:t>
            </w:r>
          </w:p>
        </w:tc>
        <w:tc>
          <w:tcPr>
            <w:tcW w:w="2029" w:type="dxa"/>
          </w:tcPr>
          <w:p w14:paraId="646DAB8A" w14:textId="77777777" w:rsidR="00F40575" w:rsidRDefault="00F40575" w:rsidP="00F40575"/>
        </w:tc>
      </w:tr>
      <w:tr w:rsidR="00F40575" w14:paraId="42C574FF" w14:textId="77777777" w:rsidTr="0026522A">
        <w:tc>
          <w:tcPr>
            <w:tcW w:w="2775" w:type="dxa"/>
          </w:tcPr>
          <w:p w14:paraId="5E6A6AC3" w14:textId="615486D5" w:rsidR="00F40575" w:rsidRDefault="00F40575" w:rsidP="00F40575">
            <w:r>
              <w:rPr>
                <w:rFonts w:cstheme="minorHAnsi"/>
              </w:rPr>
              <w:t>Szafa do przechowywania endoskopów w warunkach czystości mikrobiologicznej przez min. 72h</w:t>
            </w:r>
          </w:p>
        </w:tc>
        <w:tc>
          <w:tcPr>
            <w:tcW w:w="4052" w:type="dxa"/>
          </w:tcPr>
          <w:p w14:paraId="338E9BE0" w14:textId="3A0CAD61" w:rsidR="00F40575" w:rsidRDefault="00F40575" w:rsidP="00F40575">
            <w:r>
              <w:t xml:space="preserve">1 szt. </w:t>
            </w:r>
          </w:p>
        </w:tc>
        <w:tc>
          <w:tcPr>
            <w:tcW w:w="2029" w:type="dxa"/>
          </w:tcPr>
          <w:p w14:paraId="00FE9C79" w14:textId="77777777" w:rsidR="00F40575" w:rsidRDefault="00F40575" w:rsidP="00F40575"/>
        </w:tc>
      </w:tr>
      <w:tr w:rsidR="00F40575" w14:paraId="5E88E7F6" w14:textId="77777777" w:rsidTr="0026522A">
        <w:tc>
          <w:tcPr>
            <w:tcW w:w="2775" w:type="dxa"/>
          </w:tcPr>
          <w:p w14:paraId="03D04557" w14:textId="6C632990" w:rsidR="00F40575" w:rsidRDefault="00F40575" w:rsidP="00F40575">
            <w:r>
              <w:rPr>
                <w:rFonts w:cstheme="minorHAnsi"/>
              </w:rPr>
              <w:t>Szczotki do kanału roboczego</w:t>
            </w:r>
          </w:p>
        </w:tc>
        <w:tc>
          <w:tcPr>
            <w:tcW w:w="4052" w:type="dxa"/>
          </w:tcPr>
          <w:p w14:paraId="6800D951" w14:textId="13642561" w:rsidR="00F40575" w:rsidRDefault="00F40575" w:rsidP="00F40575">
            <w:r>
              <w:t>Zestaw</w:t>
            </w:r>
          </w:p>
        </w:tc>
        <w:tc>
          <w:tcPr>
            <w:tcW w:w="2029" w:type="dxa"/>
          </w:tcPr>
          <w:p w14:paraId="039DF9E8" w14:textId="77777777" w:rsidR="00F40575" w:rsidRDefault="00F40575" w:rsidP="00F40575"/>
        </w:tc>
      </w:tr>
      <w:tr w:rsidR="00F40575" w14:paraId="617B070E" w14:textId="77777777" w:rsidTr="0026522A">
        <w:tc>
          <w:tcPr>
            <w:tcW w:w="2775" w:type="dxa"/>
          </w:tcPr>
          <w:p w14:paraId="7CEFA4FB" w14:textId="68215B1B" w:rsidR="00F40575" w:rsidRDefault="00F40575" w:rsidP="00F40575">
            <w:pPr>
              <w:rPr>
                <w:rFonts w:cstheme="minorHAnsi"/>
              </w:rPr>
            </w:pPr>
            <w:r>
              <w:rPr>
                <w:rFonts w:cstheme="minorHAnsi"/>
              </w:rPr>
              <w:t>Ręczny tester szczelności</w:t>
            </w:r>
          </w:p>
        </w:tc>
        <w:tc>
          <w:tcPr>
            <w:tcW w:w="4052" w:type="dxa"/>
          </w:tcPr>
          <w:p w14:paraId="10991B0F" w14:textId="77777777" w:rsidR="00F40575" w:rsidRDefault="00F40575" w:rsidP="00F40575"/>
        </w:tc>
        <w:tc>
          <w:tcPr>
            <w:tcW w:w="2029" w:type="dxa"/>
          </w:tcPr>
          <w:p w14:paraId="5CAFDB40" w14:textId="77777777" w:rsidR="00F40575" w:rsidRDefault="00F40575" w:rsidP="00F40575"/>
        </w:tc>
      </w:tr>
    </w:tbl>
    <w:p w14:paraId="3B3D960A" w14:textId="77777777" w:rsidR="00043C9C" w:rsidRDefault="00000000">
      <w:pPr>
        <w:pStyle w:val="Nagwek2"/>
      </w:pPr>
      <w:r>
        <w:t>13. Wideokolonoskop – 2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88"/>
        <w:gridCol w:w="3813"/>
        <w:gridCol w:w="2029"/>
      </w:tblGrid>
      <w:tr w:rsidR="00043C9C" w14:paraId="6CC82262" w14:textId="77777777" w:rsidTr="0026522A">
        <w:tc>
          <w:tcPr>
            <w:tcW w:w="2855" w:type="dxa"/>
          </w:tcPr>
          <w:p w14:paraId="44B1C929" w14:textId="77777777" w:rsidR="00043C9C" w:rsidRDefault="00000000">
            <w:r>
              <w:t>Parametr</w:t>
            </w:r>
          </w:p>
        </w:tc>
        <w:tc>
          <w:tcPr>
            <w:tcW w:w="3972" w:type="dxa"/>
          </w:tcPr>
          <w:p w14:paraId="737F0754" w14:textId="77777777" w:rsidR="00043C9C" w:rsidRDefault="00000000">
            <w:r>
              <w:t>Wymaganie</w:t>
            </w:r>
          </w:p>
        </w:tc>
        <w:tc>
          <w:tcPr>
            <w:tcW w:w="2029" w:type="dxa"/>
          </w:tcPr>
          <w:p w14:paraId="6B490EC2" w14:textId="77777777" w:rsidR="00043C9C" w:rsidRDefault="00000000">
            <w:r>
              <w:t>Spełnia (TAK/NIE/PODAĆ)</w:t>
            </w:r>
          </w:p>
        </w:tc>
      </w:tr>
      <w:tr w:rsidR="00043C9C" w14:paraId="79A795D9" w14:textId="77777777" w:rsidTr="0026522A">
        <w:tc>
          <w:tcPr>
            <w:tcW w:w="2855" w:type="dxa"/>
          </w:tcPr>
          <w:p w14:paraId="54DBF7D2" w14:textId="77777777" w:rsidR="00043C9C" w:rsidRDefault="00000000">
            <w:r>
              <w:t>Nazwa produktu</w:t>
            </w:r>
          </w:p>
        </w:tc>
        <w:tc>
          <w:tcPr>
            <w:tcW w:w="3972" w:type="dxa"/>
          </w:tcPr>
          <w:p w14:paraId="15BF14A0" w14:textId="77777777" w:rsidR="00043C9C" w:rsidRDefault="00000000">
            <w:r>
              <w:t>Podać</w:t>
            </w:r>
          </w:p>
        </w:tc>
        <w:tc>
          <w:tcPr>
            <w:tcW w:w="2029" w:type="dxa"/>
          </w:tcPr>
          <w:p w14:paraId="5E86EFBA" w14:textId="77777777" w:rsidR="00043C9C" w:rsidRDefault="00043C9C"/>
        </w:tc>
      </w:tr>
      <w:tr w:rsidR="00043C9C" w14:paraId="38662FEA" w14:textId="77777777" w:rsidTr="0026522A">
        <w:tc>
          <w:tcPr>
            <w:tcW w:w="2855" w:type="dxa"/>
          </w:tcPr>
          <w:p w14:paraId="2D2C9986" w14:textId="77777777" w:rsidR="00043C9C" w:rsidRDefault="00000000">
            <w:r>
              <w:t>Producent</w:t>
            </w:r>
          </w:p>
        </w:tc>
        <w:tc>
          <w:tcPr>
            <w:tcW w:w="3972" w:type="dxa"/>
          </w:tcPr>
          <w:p w14:paraId="230A6E8A" w14:textId="77777777" w:rsidR="00043C9C" w:rsidRDefault="00000000">
            <w:r>
              <w:t>Podać</w:t>
            </w:r>
          </w:p>
        </w:tc>
        <w:tc>
          <w:tcPr>
            <w:tcW w:w="2029" w:type="dxa"/>
          </w:tcPr>
          <w:p w14:paraId="623F7B33" w14:textId="77777777" w:rsidR="00043C9C" w:rsidRDefault="00043C9C"/>
        </w:tc>
      </w:tr>
      <w:tr w:rsidR="00043C9C" w14:paraId="541CC4FC" w14:textId="77777777" w:rsidTr="0026522A">
        <w:tc>
          <w:tcPr>
            <w:tcW w:w="2855" w:type="dxa"/>
          </w:tcPr>
          <w:p w14:paraId="4348FC6C" w14:textId="77777777" w:rsidR="00043C9C" w:rsidRDefault="00000000">
            <w:r>
              <w:t>Rok produkcji</w:t>
            </w:r>
          </w:p>
        </w:tc>
        <w:tc>
          <w:tcPr>
            <w:tcW w:w="3972" w:type="dxa"/>
          </w:tcPr>
          <w:p w14:paraId="6208A1F6" w14:textId="77777777" w:rsidR="00043C9C" w:rsidRDefault="00000000">
            <w:r>
              <w:t>Min. 2025, fabrycznie nowy</w:t>
            </w:r>
          </w:p>
        </w:tc>
        <w:tc>
          <w:tcPr>
            <w:tcW w:w="2029" w:type="dxa"/>
          </w:tcPr>
          <w:p w14:paraId="003A3556" w14:textId="77777777" w:rsidR="00043C9C" w:rsidRDefault="00043C9C"/>
        </w:tc>
      </w:tr>
      <w:tr w:rsidR="00043C9C" w14:paraId="356B6C8C" w14:textId="77777777" w:rsidTr="0026522A">
        <w:tc>
          <w:tcPr>
            <w:tcW w:w="2855" w:type="dxa"/>
          </w:tcPr>
          <w:p w14:paraId="6EBDDFD9" w14:textId="0A2DBF92" w:rsidR="00043C9C" w:rsidRDefault="0026522A">
            <w:r>
              <w:t>Wideokolonoskop</w:t>
            </w:r>
          </w:p>
        </w:tc>
        <w:tc>
          <w:tcPr>
            <w:tcW w:w="3972" w:type="dxa"/>
          </w:tcPr>
          <w:p w14:paraId="47D1B6CA" w14:textId="74C090AC" w:rsidR="0026522A" w:rsidRDefault="0026522A" w:rsidP="0026522A">
            <w:r>
              <w:t>Kąt obserwacji min. 170</w:t>
            </w:r>
            <w:r w:rsidR="006802FD">
              <w:t xml:space="preserve"> stopni</w:t>
            </w:r>
          </w:p>
          <w:p w14:paraId="535E314F" w14:textId="77777777" w:rsidR="0026522A" w:rsidRDefault="0026522A" w:rsidP="0026522A">
            <w:r>
              <w:t>Głębia ostrości min. 2-100 mm</w:t>
            </w:r>
          </w:p>
          <w:p w14:paraId="5F9679F1" w14:textId="77777777" w:rsidR="0026522A" w:rsidRDefault="0026522A" w:rsidP="0026522A">
            <w:r>
              <w:t>Średnica zewnętrzna wziernika max. 12,0 mm</w:t>
            </w:r>
          </w:p>
          <w:p w14:paraId="2AD0EF04" w14:textId="77777777" w:rsidR="0026522A" w:rsidRDefault="0026522A" w:rsidP="0026522A">
            <w:r>
              <w:t>Średnica zewnętrzna końcówki dystalnej max. 12,0 mm</w:t>
            </w:r>
          </w:p>
          <w:p w14:paraId="2C6E257A" w14:textId="77777777" w:rsidR="0026522A" w:rsidRDefault="0026522A" w:rsidP="0026522A">
            <w:r>
              <w:t>Długość robocza min. 1500 mm</w:t>
            </w:r>
          </w:p>
          <w:p w14:paraId="18A07591" w14:textId="77777777" w:rsidR="0026522A" w:rsidRDefault="0026522A" w:rsidP="0026522A">
            <w:r>
              <w:t>Średnica kanału roboczego: min. 3,8 mm</w:t>
            </w:r>
          </w:p>
          <w:p w14:paraId="5ECAF0A6" w14:textId="77777777" w:rsidR="0026522A" w:rsidRDefault="0026522A" w:rsidP="0026522A">
            <w:r>
              <w:t>Kąt zagięcia końcówki endoskopu min.:</w:t>
            </w:r>
          </w:p>
          <w:p w14:paraId="2A7EFA41" w14:textId="01989FC2" w:rsidR="0026522A" w:rsidRDefault="0026522A" w:rsidP="0026522A">
            <w:r>
              <w:t>-w górę.  180</w:t>
            </w:r>
            <w:r w:rsidR="006802FD">
              <w:t xml:space="preserve"> stopni</w:t>
            </w:r>
          </w:p>
          <w:p w14:paraId="6453634E" w14:textId="70871044" w:rsidR="0026522A" w:rsidRDefault="0026522A" w:rsidP="0026522A">
            <w:r>
              <w:t>-w dół.  180</w:t>
            </w:r>
            <w:r w:rsidR="006802FD">
              <w:t xml:space="preserve"> stopni</w:t>
            </w:r>
          </w:p>
          <w:p w14:paraId="6E15A36A" w14:textId="259C6BEF" w:rsidR="0026522A" w:rsidRDefault="0026522A" w:rsidP="0026522A">
            <w:r>
              <w:t>-w lewo 160</w:t>
            </w:r>
            <w:r w:rsidR="006802FD">
              <w:t xml:space="preserve"> stopni</w:t>
            </w:r>
          </w:p>
          <w:p w14:paraId="4F2B11EB" w14:textId="26D0F6CA" w:rsidR="0026522A" w:rsidRDefault="0026522A" w:rsidP="0026522A">
            <w:r>
              <w:t>-w prawo 160</w:t>
            </w:r>
            <w:r w:rsidR="006802FD">
              <w:t xml:space="preserve"> stopni</w:t>
            </w:r>
          </w:p>
          <w:p w14:paraId="425B3A50" w14:textId="77777777" w:rsidR="0026522A" w:rsidRDefault="0026522A" w:rsidP="0026522A">
            <w:r>
              <w:t>Dodatkowy kanał do spłukiwania pola (Water Jet)</w:t>
            </w:r>
          </w:p>
          <w:p w14:paraId="40D8F604" w14:textId="77777777" w:rsidR="0026522A" w:rsidRDefault="0026522A" w:rsidP="0026522A">
            <w:r>
              <w:lastRenderedPageBreak/>
              <w:t>Technologia – wbudowany przetwornik obrazu CMOS</w:t>
            </w:r>
          </w:p>
          <w:p w14:paraId="5E62C0F5" w14:textId="77777777" w:rsidR="0026522A" w:rsidRDefault="0026522A" w:rsidP="0026522A">
            <w:r>
              <w:t>Aparat wyposażony w światłowody, bez wbudowanych diod LED w końcówce dystalnej</w:t>
            </w:r>
          </w:p>
          <w:p w14:paraId="0D91581D" w14:textId="77777777" w:rsidR="0026522A" w:rsidRDefault="0026522A" w:rsidP="0026522A">
            <w:r>
              <w:t>Cztery programowalne przyciski endoskopowe</w:t>
            </w:r>
          </w:p>
          <w:p w14:paraId="1BEE1399" w14:textId="77777777" w:rsidR="0026522A" w:rsidRDefault="0026522A" w:rsidP="0026522A">
            <w:r>
              <w:t>Kompatybilny z trybem obrazowania BLI, LCI</w:t>
            </w:r>
          </w:p>
          <w:p w14:paraId="17729DDD" w14:textId="77777777" w:rsidR="0026522A" w:rsidRDefault="0026522A" w:rsidP="0026522A">
            <w:r>
              <w:t>Przekaz sygnału z kamery endoskopu do procesora obrazu złączem optycznym – brak elektrycznego podłączenia endoskop – procesor</w:t>
            </w:r>
          </w:p>
          <w:p w14:paraId="231EF37D" w14:textId="77777777" w:rsidR="0026522A" w:rsidRDefault="0026522A" w:rsidP="0026522A">
            <w:r>
              <w:t>Aparat w pełni zanurzalny, nie wymagający nakładek uszczelniających</w:t>
            </w:r>
          </w:p>
          <w:p w14:paraId="756FD1D5" w14:textId="77777777" w:rsidR="0026522A" w:rsidRDefault="0026522A" w:rsidP="0026522A">
            <w:r>
              <w:t>Typ konektora – jednogniazdowy</w:t>
            </w:r>
          </w:p>
          <w:p w14:paraId="5DD1C6E6" w14:textId="77777777" w:rsidR="0026522A" w:rsidRDefault="0026522A" w:rsidP="0026522A">
            <w:r>
              <w:t>Regulowana manualnie sztywność sondy wziernikowej pierścieniem na rękojeści endoskopu</w:t>
            </w:r>
          </w:p>
          <w:p w14:paraId="05416A11" w14:textId="6B7BF369" w:rsidR="00043C9C" w:rsidRDefault="0026522A" w:rsidP="0026522A">
            <w:r>
              <w:t>Bezpośrednie i bezpieczne podłączenie do posiadanego videoprocesora EP-6000. Kompatybilny z kolumną ednoskopową zamawiającego</w:t>
            </w:r>
          </w:p>
        </w:tc>
        <w:tc>
          <w:tcPr>
            <w:tcW w:w="2029" w:type="dxa"/>
          </w:tcPr>
          <w:p w14:paraId="398EC6BF" w14:textId="77777777" w:rsidR="00043C9C" w:rsidRDefault="00043C9C"/>
        </w:tc>
      </w:tr>
      <w:tr w:rsidR="00043C9C" w14:paraId="38B2A4D2" w14:textId="77777777" w:rsidTr="0026522A">
        <w:tc>
          <w:tcPr>
            <w:tcW w:w="2855" w:type="dxa"/>
          </w:tcPr>
          <w:p w14:paraId="2961AC0F" w14:textId="77777777" w:rsidR="00043C9C" w:rsidRDefault="00000000">
            <w:r>
              <w:t>Certyfikat CE</w:t>
            </w:r>
          </w:p>
        </w:tc>
        <w:tc>
          <w:tcPr>
            <w:tcW w:w="3972" w:type="dxa"/>
          </w:tcPr>
          <w:p w14:paraId="23129358" w14:textId="77777777" w:rsidR="00043C9C" w:rsidRDefault="00000000">
            <w:r>
              <w:t>Wymagany</w:t>
            </w:r>
          </w:p>
        </w:tc>
        <w:tc>
          <w:tcPr>
            <w:tcW w:w="2029" w:type="dxa"/>
          </w:tcPr>
          <w:p w14:paraId="1AAB4CEB" w14:textId="77777777" w:rsidR="00043C9C" w:rsidRDefault="00043C9C"/>
        </w:tc>
      </w:tr>
      <w:tr w:rsidR="00043C9C" w14:paraId="39463875" w14:textId="77777777" w:rsidTr="0026522A">
        <w:tc>
          <w:tcPr>
            <w:tcW w:w="2855" w:type="dxa"/>
          </w:tcPr>
          <w:p w14:paraId="3869D0C6" w14:textId="77777777" w:rsidR="00043C9C" w:rsidRDefault="00000000">
            <w:r>
              <w:t>Instrukcja obsługi</w:t>
            </w:r>
          </w:p>
        </w:tc>
        <w:tc>
          <w:tcPr>
            <w:tcW w:w="3972" w:type="dxa"/>
          </w:tcPr>
          <w:p w14:paraId="4E7B1684" w14:textId="77777777" w:rsidR="00043C9C" w:rsidRDefault="00000000">
            <w:r>
              <w:t>Język polski</w:t>
            </w:r>
          </w:p>
        </w:tc>
        <w:tc>
          <w:tcPr>
            <w:tcW w:w="2029" w:type="dxa"/>
          </w:tcPr>
          <w:p w14:paraId="631BB6F1" w14:textId="77777777" w:rsidR="00043C9C" w:rsidRDefault="00043C9C"/>
        </w:tc>
      </w:tr>
      <w:tr w:rsidR="00043C9C" w14:paraId="71B0BA07" w14:textId="77777777" w:rsidTr="0026522A">
        <w:tc>
          <w:tcPr>
            <w:tcW w:w="2855" w:type="dxa"/>
          </w:tcPr>
          <w:p w14:paraId="55F0B279" w14:textId="77777777" w:rsidR="00043C9C" w:rsidRDefault="00000000">
            <w:r>
              <w:t>Gwarancja</w:t>
            </w:r>
          </w:p>
        </w:tc>
        <w:tc>
          <w:tcPr>
            <w:tcW w:w="3972" w:type="dxa"/>
          </w:tcPr>
          <w:p w14:paraId="0DFBC139" w14:textId="17D14034" w:rsidR="00043C9C" w:rsidRDefault="00000000">
            <w:r>
              <w:t xml:space="preserve">Min. </w:t>
            </w:r>
            <w:r w:rsidR="006802FD">
              <w:t>3</w:t>
            </w:r>
            <w:r w:rsidR="006B2FF0">
              <w:t>6</w:t>
            </w:r>
            <w:r>
              <w:t xml:space="preserve"> miesi</w:t>
            </w:r>
            <w:r w:rsidR="006802FD">
              <w:t>ę</w:t>
            </w:r>
            <w:r>
              <w:t>c</w:t>
            </w:r>
            <w:r w:rsidR="006B2FF0">
              <w:t>y</w:t>
            </w:r>
          </w:p>
        </w:tc>
        <w:tc>
          <w:tcPr>
            <w:tcW w:w="2029" w:type="dxa"/>
          </w:tcPr>
          <w:p w14:paraId="0E306574" w14:textId="77777777" w:rsidR="00043C9C" w:rsidRDefault="00043C9C"/>
        </w:tc>
      </w:tr>
      <w:tr w:rsidR="00982A59" w14:paraId="08DA03C2" w14:textId="77777777" w:rsidTr="0026522A">
        <w:tc>
          <w:tcPr>
            <w:tcW w:w="2855" w:type="dxa"/>
          </w:tcPr>
          <w:p w14:paraId="26DB8779" w14:textId="287AE922" w:rsidR="00982A59" w:rsidRDefault="00982A59" w:rsidP="00982A59">
            <w:r>
              <w:rPr>
                <w:rFonts w:cstheme="minorHAnsi"/>
              </w:rPr>
              <w:t>Walizki transportowe</w:t>
            </w:r>
          </w:p>
        </w:tc>
        <w:tc>
          <w:tcPr>
            <w:tcW w:w="3972" w:type="dxa"/>
          </w:tcPr>
          <w:p w14:paraId="4EE8F5DD" w14:textId="6A1CF380" w:rsidR="00982A59" w:rsidRDefault="00F40575" w:rsidP="00982A59">
            <w:r>
              <w:t>Zestaw</w:t>
            </w:r>
          </w:p>
        </w:tc>
        <w:tc>
          <w:tcPr>
            <w:tcW w:w="2029" w:type="dxa"/>
          </w:tcPr>
          <w:p w14:paraId="5A2CEF02" w14:textId="77777777" w:rsidR="00982A59" w:rsidRDefault="00982A59" w:rsidP="00982A59"/>
        </w:tc>
      </w:tr>
      <w:tr w:rsidR="00982A59" w14:paraId="11B863E5" w14:textId="77777777" w:rsidTr="0026522A">
        <w:tc>
          <w:tcPr>
            <w:tcW w:w="2855" w:type="dxa"/>
          </w:tcPr>
          <w:p w14:paraId="3B1E8CAF" w14:textId="69DD10F2" w:rsidR="00982A59" w:rsidRDefault="00982A59" w:rsidP="00982A59">
            <w:pPr>
              <w:rPr>
                <w:rFonts w:cstheme="minorHAnsi"/>
              </w:rPr>
            </w:pPr>
            <w:r>
              <w:rPr>
                <w:rFonts w:cstheme="minorHAnsi"/>
              </w:rPr>
              <w:t>Adaptery do mycia wstępnego</w:t>
            </w:r>
          </w:p>
        </w:tc>
        <w:tc>
          <w:tcPr>
            <w:tcW w:w="3972" w:type="dxa"/>
          </w:tcPr>
          <w:p w14:paraId="1E07E6A6" w14:textId="2BB548C8" w:rsidR="00982A59" w:rsidRDefault="00F40575" w:rsidP="00982A59">
            <w:r>
              <w:t>Zestaw</w:t>
            </w:r>
          </w:p>
        </w:tc>
        <w:tc>
          <w:tcPr>
            <w:tcW w:w="2029" w:type="dxa"/>
          </w:tcPr>
          <w:p w14:paraId="30283650" w14:textId="77777777" w:rsidR="00982A59" w:rsidRDefault="00982A59" w:rsidP="00982A59"/>
        </w:tc>
      </w:tr>
      <w:tr w:rsidR="00982A59" w14:paraId="389E6DAC" w14:textId="77777777" w:rsidTr="0026522A">
        <w:tc>
          <w:tcPr>
            <w:tcW w:w="2855" w:type="dxa"/>
          </w:tcPr>
          <w:p w14:paraId="244E7F1A" w14:textId="30E2216C" w:rsidR="00982A59" w:rsidRDefault="00982A59" w:rsidP="00982A59">
            <w:pPr>
              <w:rPr>
                <w:rFonts w:cstheme="minorHAnsi"/>
              </w:rPr>
            </w:pPr>
            <w:r>
              <w:rPr>
                <w:rFonts w:cstheme="minorHAnsi"/>
              </w:rPr>
              <w:t>Szafa do przechowywania endoskopów w warunkach czystości mikrobiologicznej przez min. 72h</w:t>
            </w:r>
          </w:p>
        </w:tc>
        <w:tc>
          <w:tcPr>
            <w:tcW w:w="3972" w:type="dxa"/>
          </w:tcPr>
          <w:p w14:paraId="726EBFBD" w14:textId="552C32D2" w:rsidR="00982A59" w:rsidRDefault="00F40575" w:rsidP="00982A59">
            <w:r>
              <w:t xml:space="preserve">1 szt. </w:t>
            </w:r>
          </w:p>
        </w:tc>
        <w:tc>
          <w:tcPr>
            <w:tcW w:w="2029" w:type="dxa"/>
          </w:tcPr>
          <w:p w14:paraId="1DBEB7D0" w14:textId="77777777" w:rsidR="00982A59" w:rsidRDefault="00982A59" w:rsidP="00982A59"/>
        </w:tc>
      </w:tr>
      <w:tr w:rsidR="00982A59" w14:paraId="2568B27C" w14:textId="77777777" w:rsidTr="0026522A">
        <w:tc>
          <w:tcPr>
            <w:tcW w:w="2855" w:type="dxa"/>
          </w:tcPr>
          <w:p w14:paraId="678EE17D" w14:textId="3C9405EE" w:rsidR="00982A59" w:rsidRDefault="00982A59" w:rsidP="00982A59">
            <w:pPr>
              <w:rPr>
                <w:rFonts w:cstheme="minorHAnsi"/>
              </w:rPr>
            </w:pPr>
            <w:r>
              <w:rPr>
                <w:rFonts w:cstheme="minorHAnsi"/>
              </w:rPr>
              <w:t>Szczotki do kanału roboczego</w:t>
            </w:r>
          </w:p>
        </w:tc>
        <w:tc>
          <w:tcPr>
            <w:tcW w:w="3972" w:type="dxa"/>
          </w:tcPr>
          <w:p w14:paraId="6F6D6F78" w14:textId="114774C9" w:rsidR="00982A59" w:rsidRDefault="00F40575" w:rsidP="00982A59">
            <w:r>
              <w:t>Zestaw</w:t>
            </w:r>
          </w:p>
        </w:tc>
        <w:tc>
          <w:tcPr>
            <w:tcW w:w="2029" w:type="dxa"/>
          </w:tcPr>
          <w:p w14:paraId="545A407C" w14:textId="77777777" w:rsidR="00982A59" w:rsidRDefault="00982A59" w:rsidP="00982A59"/>
        </w:tc>
      </w:tr>
    </w:tbl>
    <w:p w14:paraId="23DD82CD" w14:textId="77777777" w:rsidR="00043C9C" w:rsidRDefault="00000000">
      <w:pPr>
        <w:pStyle w:val="Nagwek2"/>
      </w:pPr>
      <w:r>
        <w:t>14. Stół zabiegowy – 2 szt.</w:t>
      </w:r>
    </w:p>
    <w:tbl>
      <w:tblPr>
        <w:tblW w:w="9781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968"/>
        <w:gridCol w:w="2552"/>
      </w:tblGrid>
      <w:tr w:rsidR="004D1A80" w:rsidRPr="004D1A80" w14:paraId="31DE95F9" w14:textId="77777777" w:rsidTr="00F772FC">
        <w:trPr>
          <w:trHeight w:val="7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EE6DA" w14:textId="6F01492D" w:rsidR="004D1A80" w:rsidRPr="004D1A80" w:rsidRDefault="004D1A80" w:rsidP="004D1A80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val="pl-PL" w:eastAsia="pl-PL"/>
              </w:rPr>
            </w:pPr>
            <w:r w:rsidRPr="004D1A80">
              <w:t>Parametr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58258" w14:textId="77777777" w:rsidR="004D1A80" w:rsidRDefault="004D1A80" w:rsidP="004D1A80">
            <w:pPr>
              <w:spacing w:after="0" w:line="240" w:lineRule="auto"/>
              <w:jc w:val="center"/>
            </w:pPr>
          </w:p>
          <w:p w14:paraId="2FAB1462" w14:textId="4E6DF7BA" w:rsidR="004D1A80" w:rsidRPr="004D1A80" w:rsidRDefault="004D1A80" w:rsidP="004D1A80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val="pl-PL" w:eastAsia="pl-PL"/>
              </w:rPr>
            </w:pPr>
            <w:r w:rsidRPr="004D1A80">
              <w:t>Wymaganie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9CF9D" w14:textId="20AE1D9C" w:rsidR="004D1A80" w:rsidRPr="004D1A80" w:rsidRDefault="004D1A80" w:rsidP="004D1A80">
            <w:pPr>
              <w:spacing w:after="0" w:line="240" w:lineRule="auto"/>
              <w:jc w:val="center"/>
              <w:rPr>
                <w:rFonts w:eastAsia="Times New Roman" w:cs="Times New Roman"/>
                <w:lang w:val="pl-PL" w:eastAsia="pl-PL"/>
              </w:rPr>
            </w:pPr>
            <w:r w:rsidRPr="004D1A80">
              <w:t>Spełnia (TAK/NIE/PODAĆ)</w:t>
            </w:r>
          </w:p>
        </w:tc>
      </w:tr>
      <w:tr w:rsidR="004D1A80" w:rsidRPr="004D1A80" w14:paraId="67FB4159" w14:textId="77777777" w:rsidTr="00F772FC">
        <w:trPr>
          <w:cantSplit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395C5" w14:textId="56660244" w:rsidR="004D1A80" w:rsidRPr="004D1A80" w:rsidRDefault="004D1A80" w:rsidP="004D1A80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  <w:r w:rsidRPr="004D1A80">
              <w:t>Nazwa produktu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56F65" w14:textId="2271E06B" w:rsidR="004D1A80" w:rsidRPr="004D1A80" w:rsidRDefault="004D1A80" w:rsidP="004D1A80">
            <w:pPr>
              <w:spacing w:before="60" w:after="0" w:line="240" w:lineRule="auto"/>
              <w:jc w:val="center"/>
              <w:rPr>
                <w:rFonts w:eastAsia="Times New Roman" w:cs="Times New Roman"/>
                <w:lang w:val="pl-PL" w:eastAsia="pl-PL"/>
              </w:rPr>
            </w:pPr>
            <w:r w:rsidRPr="004D1A80">
              <w:t>Podać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F64CF" w14:textId="77777777" w:rsidR="004D1A80" w:rsidRPr="004D1A80" w:rsidRDefault="004D1A80" w:rsidP="004D1A80">
            <w:pPr>
              <w:spacing w:before="60" w:after="0" w:line="240" w:lineRule="auto"/>
              <w:jc w:val="center"/>
              <w:rPr>
                <w:rFonts w:eastAsia="Times New Roman" w:cs="Times New Roman"/>
                <w:lang w:val="pl-PL" w:eastAsia="pl-PL"/>
              </w:rPr>
            </w:pPr>
          </w:p>
        </w:tc>
      </w:tr>
      <w:tr w:rsidR="004D1A80" w:rsidRPr="004D1A80" w14:paraId="6D9015D9" w14:textId="77777777" w:rsidTr="00F772FC">
        <w:trPr>
          <w:cantSplit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C0C00" w14:textId="05BB2A10" w:rsidR="004D1A80" w:rsidRPr="004D1A80" w:rsidRDefault="004D1A80" w:rsidP="004D1A80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  <w:r w:rsidRPr="004D1A80">
              <w:t>Producent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2EDF" w14:textId="78495C56" w:rsidR="004D1A80" w:rsidRPr="004D1A80" w:rsidRDefault="004D1A80" w:rsidP="004D1A80">
            <w:pPr>
              <w:spacing w:before="60" w:after="0" w:line="240" w:lineRule="auto"/>
              <w:jc w:val="center"/>
              <w:rPr>
                <w:rFonts w:eastAsia="Times New Roman" w:cs="Times New Roman"/>
                <w:lang w:val="pl-PL" w:eastAsia="pl-PL"/>
              </w:rPr>
            </w:pPr>
            <w:r w:rsidRPr="004D1A80">
              <w:t>Podać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3F6CF" w14:textId="77777777" w:rsidR="004D1A80" w:rsidRPr="004D1A80" w:rsidRDefault="004D1A80" w:rsidP="004D1A80">
            <w:pPr>
              <w:spacing w:before="60" w:after="0" w:line="240" w:lineRule="auto"/>
              <w:jc w:val="center"/>
              <w:rPr>
                <w:rFonts w:eastAsia="Times New Roman" w:cs="Times New Roman"/>
                <w:lang w:val="pl-PL" w:eastAsia="pl-PL"/>
              </w:rPr>
            </w:pPr>
          </w:p>
        </w:tc>
      </w:tr>
      <w:tr w:rsidR="004D1A80" w:rsidRPr="004D1A80" w14:paraId="20063154" w14:textId="77777777" w:rsidTr="00F772FC">
        <w:trPr>
          <w:cantSplit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07B60" w14:textId="316835BF" w:rsidR="004D1A80" w:rsidRPr="004D1A80" w:rsidRDefault="004D1A80" w:rsidP="004D1A80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  <w:r w:rsidRPr="004D1A80">
              <w:t>Rok produkcji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9D3E4" w14:textId="05E2A673" w:rsidR="004D1A80" w:rsidRPr="004D1A80" w:rsidRDefault="004D1A80" w:rsidP="004D1A80">
            <w:pPr>
              <w:spacing w:before="60" w:after="0" w:line="240" w:lineRule="auto"/>
              <w:jc w:val="center"/>
              <w:rPr>
                <w:rFonts w:eastAsia="Times New Roman" w:cs="Times New Roman"/>
                <w:lang w:val="pl-PL" w:eastAsia="pl-PL"/>
              </w:rPr>
            </w:pPr>
            <w:r w:rsidRPr="004D1A80">
              <w:t>Min. 2025, fabrycznie nowy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28647" w14:textId="77777777" w:rsidR="004D1A80" w:rsidRPr="004D1A80" w:rsidRDefault="004D1A80" w:rsidP="004D1A80">
            <w:pPr>
              <w:spacing w:before="60" w:after="0" w:line="240" w:lineRule="auto"/>
              <w:jc w:val="center"/>
              <w:rPr>
                <w:rFonts w:eastAsia="Times New Roman" w:cs="Times New Roman"/>
                <w:lang w:val="pl-PL" w:eastAsia="pl-PL"/>
              </w:rPr>
            </w:pPr>
          </w:p>
        </w:tc>
      </w:tr>
      <w:tr w:rsidR="00F772FC" w:rsidRPr="00F772FC" w14:paraId="5177FA06" w14:textId="77777777" w:rsidTr="00F772FC">
        <w:trPr>
          <w:cantSplit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6761F" w14:textId="5AD24886" w:rsidR="00F772FC" w:rsidRPr="00F772FC" w:rsidRDefault="00F772FC" w:rsidP="004D1A80">
            <w:pPr>
              <w:spacing w:before="60" w:after="0" w:line="240" w:lineRule="auto"/>
            </w:pPr>
            <w:r w:rsidRPr="00F772FC">
              <w:lastRenderedPageBreak/>
              <w:t>Stół zabiegowy</w:t>
            </w:r>
            <w:r>
              <w:t xml:space="preserve"> – 2 szt.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7EEC9" w14:textId="77777777" w:rsidR="00F772FC" w:rsidRPr="00F772FC" w:rsidRDefault="00F772FC" w:rsidP="00543B8C">
            <w:pPr>
              <w:spacing w:before="60" w:after="0" w:line="240" w:lineRule="auto"/>
            </w:pPr>
            <w:r w:rsidRPr="00F772FC">
              <w:t>Stół do zabiegów opatrunkowych i operacji</w:t>
            </w:r>
          </w:p>
          <w:p w14:paraId="4A709320" w14:textId="77777777" w:rsidR="00F772FC" w:rsidRPr="00F772FC" w:rsidRDefault="00F772FC" w:rsidP="00543B8C">
            <w:pPr>
              <w:spacing w:before="60" w:after="0" w:line="240" w:lineRule="auto"/>
            </w:pPr>
            <w:r w:rsidRPr="00F772FC">
              <w:t>Długość stołu : 2050 mm (±30 mm )</w:t>
            </w:r>
          </w:p>
          <w:p w14:paraId="5BC90100" w14:textId="77777777" w:rsidR="00F772FC" w:rsidRPr="00F772FC" w:rsidRDefault="00F772FC" w:rsidP="00543B8C">
            <w:pPr>
              <w:spacing w:before="60" w:after="0" w:line="240" w:lineRule="auto"/>
            </w:pPr>
            <w:r w:rsidRPr="00F772FC">
              <w:t xml:space="preserve">Całkowita szerokość blatu : 680 mm </w:t>
            </w:r>
          </w:p>
          <w:p w14:paraId="493836B0" w14:textId="77777777" w:rsidR="00F772FC" w:rsidRPr="00F772FC" w:rsidRDefault="00F772FC" w:rsidP="00543B8C">
            <w:pPr>
              <w:spacing w:before="60" w:after="0" w:line="240" w:lineRule="auto"/>
            </w:pPr>
            <w:r w:rsidRPr="00F772FC">
              <w:t>( ± 30 mm )</w:t>
            </w:r>
          </w:p>
          <w:p w14:paraId="0C96E80A" w14:textId="77777777" w:rsidR="00F772FC" w:rsidRPr="00F772FC" w:rsidRDefault="00F772FC" w:rsidP="00543B8C">
            <w:pPr>
              <w:spacing w:before="60" w:after="0" w:line="240" w:lineRule="auto"/>
            </w:pPr>
            <w:r w:rsidRPr="00F772FC">
              <w:t>Regulacja wysokości (bez materaca) : 670 do 1000 mm ( ± 30 mm )</w:t>
            </w:r>
          </w:p>
          <w:p w14:paraId="145082E7" w14:textId="77777777" w:rsidR="00F772FC" w:rsidRPr="00F772FC" w:rsidRDefault="00F772FC" w:rsidP="00543B8C">
            <w:pPr>
              <w:spacing w:before="60" w:after="0" w:line="240" w:lineRule="auto"/>
            </w:pPr>
            <w:r w:rsidRPr="00F772FC">
              <w:t xml:space="preserve">Regulacja oparcia pleców: - 450 do 850  </w:t>
            </w:r>
          </w:p>
          <w:p w14:paraId="6FBAA564" w14:textId="77777777" w:rsidR="00F772FC" w:rsidRPr="00F772FC" w:rsidRDefault="00F772FC" w:rsidP="00543B8C">
            <w:pPr>
              <w:spacing w:before="60" w:after="0" w:line="240" w:lineRule="auto"/>
            </w:pPr>
            <w:r w:rsidRPr="00F772FC">
              <w:t>( ± 50 )</w:t>
            </w:r>
          </w:p>
          <w:p w14:paraId="6667E67C" w14:textId="77777777" w:rsidR="00F772FC" w:rsidRPr="00F772FC" w:rsidRDefault="00F772FC" w:rsidP="00543B8C">
            <w:pPr>
              <w:spacing w:before="60" w:after="0" w:line="240" w:lineRule="auto"/>
            </w:pPr>
            <w:r w:rsidRPr="00F772FC">
              <w:t>Regulacja podgłówka: - 650 do 500  ( ± 50 )</w:t>
            </w:r>
          </w:p>
          <w:p w14:paraId="3B02184F" w14:textId="77777777" w:rsidR="00F772FC" w:rsidRPr="00F772FC" w:rsidRDefault="00F772FC" w:rsidP="00543B8C">
            <w:pPr>
              <w:spacing w:before="60" w:after="0" w:line="240" w:lineRule="auto"/>
            </w:pPr>
            <w:r w:rsidRPr="00F772FC">
              <w:t>Przechył Trendelenburga : 250  ( ± 50 )</w:t>
            </w:r>
          </w:p>
          <w:p w14:paraId="5A6B72CD" w14:textId="77777777" w:rsidR="00F772FC" w:rsidRPr="00F772FC" w:rsidRDefault="00F772FC" w:rsidP="00543B8C">
            <w:pPr>
              <w:spacing w:before="60" w:after="0" w:line="240" w:lineRule="auto"/>
            </w:pPr>
            <w:r w:rsidRPr="00F772FC">
              <w:t>Przechył anty-Trendelenburga : 250  (± 50 )</w:t>
            </w:r>
          </w:p>
          <w:p w14:paraId="67201616" w14:textId="77777777" w:rsidR="00F772FC" w:rsidRPr="00F772FC" w:rsidRDefault="00F772FC" w:rsidP="00543B8C">
            <w:pPr>
              <w:spacing w:before="60" w:after="0" w:line="240" w:lineRule="auto"/>
            </w:pPr>
            <w:r w:rsidRPr="00F772FC">
              <w:t xml:space="preserve">Przechył boczny w obie strony po : </w:t>
            </w:r>
          </w:p>
          <w:p w14:paraId="54FC2E3F" w14:textId="77777777" w:rsidR="00F772FC" w:rsidRPr="00F772FC" w:rsidRDefault="00F772FC" w:rsidP="00543B8C">
            <w:pPr>
              <w:spacing w:before="60" w:after="0" w:line="240" w:lineRule="auto"/>
            </w:pPr>
            <w:r w:rsidRPr="00F772FC">
              <w:t>25° (± 50 )</w:t>
            </w:r>
          </w:p>
          <w:p w14:paraId="69870212" w14:textId="77777777" w:rsidR="00F772FC" w:rsidRPr="00F772FC" w:rsidRDefault="00F772FC" w:rsidP="00543B8C">
            <w:pPr>
              <w:spacing w:before="60" w:after="0" w:line="240" w:lineRule="auto"/>
            </w:pPr>
            <w:r w:rsidRPr="00F772FC">
              <w:t>Regulacja kąta nachylenia podnóżka :</w:t>
            </w:r>
          </w:p>
          <w:p w14:paraId="6B0D32F5" w14:textId="77777777" w:rsidR="00F772FC" w:rsidRPr="00F772FC" w:rsidRDefault="00F772FC" w:rsidP="00543B8C">
            <w:pPr>
              <w:spacing w:before="60" w:after="0" w:line="240" w:lineRule="auto"/>
            </w:pPr>
            <w:r w:rsidRPr="00F772FC">
              <w:t xml:space="preserve"> - 900 do 250 (± 50 )</w:t>
            </w:r>
          </w:p>
          <w:p w14:paraId="43E0B953" w14:textId="77777777" w:rsidR="00F772FC" w:rsidRPr="00F772FC" w:rsidRDefault="00F772FC" w:rsidP="00543B8C">
            <w:pPr>
              <w:spacing w:before="60" w:after="0" w:line="240" w:lineRule="auto"/>
            </w:pPr>
            <w:r w:rsidRPr="00F772FC">
              <w:t xml:space="preserve">Regulacja wysokości, przechyłów wzdłużnych oraz bocznych blatu za pomocą siłowników elektrycznych. Sterowanie z ręcznego pilota przewodowego. </w:t>
            </w:r>
          </w:p>
          <w:p w14:paraId="1F32788D" w14:textId="77777777" w:rsidR="00F772FC" w:rsidRPr="00F772FC" w:rsidRDefault="00F772FC" w:rsidP="00543B8C">
            <w:pPr>
              <w:spacing w:before="60" w:after="0" w:line="240" w:lineRule="auto"/>
            </w:pPr>
            <w:r w:rsidRPr="00F772FC">
              <w:t xml:space="preserve">Ręczny pilot przewodowy wyposażony w funkcję zapamiętania min. trzech dodatkowych pozycji blatu. Każda zapamiętana pozycja uzyskiwana jest poprzez naciśnięcie i przytrzymanie jednego (oddzielnego dla każdej pozycji) przycisku na pilocie.  </w:t>
            </w:r>
          </w:p>
          <w:p w14:paraId="6E477311" w14:textId="77777777" w:rsidR="00F772FC" w:rsidRPr="00F772FC" w:rsidRDefault="00F772FC" w:rsidP="00543B8C">
            <w:pPr>
              <w:spacing w:before="60" w:after="0" w:line="240" w:lineRule="auto"/>
            </w:pPr>
            <w:r w:rsidRPr="00F772FC">
              <w:t>Regulacja segmentu oparcia pleców, podgłówka oraz podnóżka – manualne, wspomagane sprężynami gazowymi z blokadą</w:t>
            </w:r>
          </w:p>
          <w:p w14:paraId="461635B5" w14:textId="77777777" w:rsidR="00F772FC" w:rsidRPr="00F772FC" w:rsidRDefault="00F772FC" w:rsidP="00543B8C">
            <w:pPr>
              <w:spacing w:before="60" w:after="0" w:line="240" w:lineRule="auto"/>
            </w:pPr>
            <w:r w:rsidRPr="00F772FC">
              <w:t xml:space="preserve">Konstrukcja stołu wykonana ze stali węglowej lakierowanej proszkowo </w:t>
            </w:r>
          </w:p>
          <w:p w14:paraId="5D173532" w14:textId="77777777" w:rsidR="00F772FC" w:rsidRPr="00F772FC" w:rsidRDefault="00F772FC" w:rsidP="00543B8C">
            <w:pPr>
              <w:spacing w:before="60" w:after="0" w:line="240" w:lineRule="auto"/>
            </w:pPr>
            <w:r w:rsidRPr="00F772FC">
              <w:t xml:space="preserve">Podstawa stołu osłonięta obudową z tworzywa. </w:t>
            </w:r>
          </w:p>
          <w:p w14:paraId="71C3578E" w14:textId="2C8F4F12" w:rsidR="00F772FC" w:rsidRPr="00F772FC" w:rsidRDefault="00F772FC" w:rsidP="00543B8C">
            <w:pPr>
              <w:spacing w:before="60" w:after="0" w:line="240" w:lineRule="auto"/>
            </w:pPr>
            <w:r w:rsidRPr="00F772FC">
              <w:t>Dokument potwierdzający antybakteryjność tworzywa (dołączyć do oferty)</w:t>
            </w:r>
          </w:p>
          <w:p w14:paraId="7C87565F" w14:textId="77777777" w:rsidR="00F772FC" w:rsidRPr="00F772FC" w:rsidRDefault="00F772FC" w:rsidP="00F772FC">
            <w:pPr>
              <w:spacing w:before="60" w:after="0" w:line="240" w:lineRule="auto"/>
              <w:jc w:val="center"/>
            </w:pPr>
          </w:p>
          <w:p w14:paraId="5A5688FC" w14:textId="77777777" w:rsidR="00F772FC" w:rsidRPr="00F772FC" w:rsidRDefault="00F772FC" w:rsidP="00F772FC">
            <w:pPr>
              <w:spacing w:before="60" w:after="0" w:line="240" w:lineRule="auto"/>
              <w:jc w:val="center"/>
            </w:pPr>
          </w:p>
          <w:p w14:paraId="490B6E4A" w14:textId="77777777" w:rsidR="00F772FC" w:rsidRPr="00F772FC" w:rsidRDefault="00F772FC" w:rsidP="00F772FC">
            <w:pPr>
              <w:spacing w:before="60" w:after="0" w:line="240" w:lineRule="auto"/>
              <w:jc w:val="center"/>
            </w:pPr>
          </w:p>
          <w:p w14:paraId="5EEEBEC1" w14:textId="77777777" w:rsidR="00F772FC" w:rsidRPr="00F772FC" w:rsidRDefault="00F772FC" w:rsidP="00F772FC">
            <w:pPr>
              <w:spacing w:before="60" w:after="0" w:line="240" w:lineRule="auto"/>
              <w:jc w:val="center"/>
            </w:pPr>
          </w:p>
          <w:p w14:paraId="4C8E6006" w14:textId="7B676EE9" w:rsidR="00F772FC" w:rsidRPr="00F772FC" w:rsidRDefault="00F772FC" w:rsidP="00F772FC">
            <w:pPr>
              <w:spacing w:before="60" w:after="0" w:line="240" w:lineRule="auto"/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69B14" w14:textId="77777777" w:rsidR="00F772FC" w:rsidRPr="00F772FC" w:rsidRDefault="00F772FC" w:rsidP="004D1A80">
            <w:pPr>
              <w:spacing w:before="60" w:after="0" w:line="240" w:lineRule="auto"/>
              <w:jc w:val="center"/>
              <w:rPr>
                <w:rFonts w:eastAsia="Times New Roman" w:cs="Times New Roman"/>
                <w:lang w:val="pl-PL" w:eastAsia="pl-PL"/>
              </w:rPr>
            </w:pPr>
          </w:p>
        </w:tc>
      </w:tr>
      <w:tr w:rsidR="004D1A80" w:rsidRPr="004D1A80" w14:paraId="4A72ACD6" w14:textId="77777777" w:rsidTr="00F772FC">
        <w:trPr>
          <w:cantSplit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9CB1" w14:textId="5721C581" w:rsidR="004D1A80" w:rsidRPr="004D1A80" w:rsidRDefault="004D1A80" w:rsidP="004D1A80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AFA16" w14:textId="77777777" w:rsidR="004D1A80" w:rsidRDefault="00F772FC" w:rsidP="00543B8C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  <w:r w:rsidRPr="00F772FC">
              <w:rPr>
                <w:rFonts w:eastAsia="Times New Roman" w:cs="Times New Roman"/>
                <w:lang w:val="pl-PL" w:eastAsia="pl-PL"/>
              </w:rPr>
              <w:t xml:space="preserve">Blat stołu podzielony na cztery segmenty: podgłówek, oparcie pleców, segment siedzenia, podnóżki dzielone (podnóżek lewy i prawy). Segmenty oparcia pleców, siedzenia oraz podnóżki wyposażone w listwy boczne wykonane ze stali nierdzewnej do mocowania wyposażenia dodatkowego.   </w:t>
            </w:r>
          </w:p>
          <w:p w14:paraId="6E174BF3" w14:textId="77777777" w:rsidR="00F772FC" w:rsidRPr="00F772FC" w:rsidRDefault="00F772FC" w:rsidP="00543B8C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  <w:r w:rsidRPr="00F772FC">
              <w:rPr>
                <w:rFonts w:eastAsia="Times New Roman" w:cs="Times New Roman"/>
                <w:lang w:val="pl-PL" w:eastAsia="pl-PL"/>
              </w:rPr>
              <w:t xml:space="preserve">Odejmowane materace wykonane z pianki poliuretanowej, pokryte skajem antystatycznym, odporne na działanie środków dezynfekcyjnych. Materace o właściwościach przeciwodleżynowych, z tzw. „pamięcią kształtu”, grubość min. </w:t>
            </w:r>
          </w:p>
          <w:p w14:paraId="52C2A6BB" w14:textId="77777777" w:rsidR="00F772FC" w:rsidRDefault="00F772FC" w:rsidP="00543B8C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  <w:r w:rsidRPr="00F772FC">
              <w:rPr>
                <w:rFonts w:eastAsia="Times New Roman" w:cs="Times New Roman"/>
                <w:lang w:val="pl-PL" w:eastAsia="pl-PL"/>
              </w:rPr>
              <w:t>60 mm</w:t>
            </w:r>
          </w:p>
          <w:p w14:paraId="6D366409" w14:textId="77777777" w:rsidR="00F772FC" w:rsidRPr="00F772FC" w:rsidRDefault="00F772FC" w:rsidP="00543B8C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  <w:r w:rsidRPr="00F772FC">
              <w:rPr>
                <w:rFonts w:eastAsia="Times New Roman" w:cs="Times New Roman"/>
                <w:lang w:val="pl-PL" w:eastAsia="pl-PL"/>
              </w:rPr>
              <w:t>Stół przejezdny  - mobilny z centralną blokadą kół i funkcją jednego koła do jazdy na wprost</w:t>
            </w:r>
          </w:p>
          <w:p w14:paraId="5AA897D1" w14:textId="77777777" w:rsidR="00F772FC" w:rsidRPr="00F772FC" w:rsidRDefault="00F772FC" w:rsidP="00543B8C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  <w:r w:rsidRPr="00F772FC">
              <w:rPr>
                <w:rFonts w:eastAsia="Times New Roman" w:cs="Times New Roman"/>
                <w:lang w:val="pl-PL" w:eastAsia="pl-PL"/>
              </w:rPr>
              <w:t>Segmentu blatu  przenikalne  dla promieni RTG z możliwością wykonywania zdjęć</w:t>
            </w:r>
          </w:p>
          <w:p w14:paraId="10D51228" w14:textId="77777777" w:rsidR="00F772FC" w:rsidRPr="00F772FC" w:rsidRDefault="00F772FC" w:rsidP="00543B8C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  <w:r w:rsidRPr="00F772FC">
              <w:rPr>
                <w:rFonts w:eastAsia="Times New Roman" w:cs="Times New Roman"/>
                <w:lang w:val="pl-PL" w:eastAsia="pl-PL"/>
              </w:rPr>
              <w:t xml:space="preserve">Dopuszczalne obciążenie – min. 200kg </w:t>
            </w:r>
          </w:p>
          <w:p w14:paraId="59264B37" w14:textId="77777777" w:rsidR="00F772FC" w:rsidRPr="00F772FC" w:rsidRDefault="00F772FC" w:rsidP="00543B8C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  <w:r w:rsidRPr="00F772FC">
              <w:rPr>
                <w:rFonts w:eastAsia="Times New Roman" w:cs="Times New Roman"/>
                <w:lang w:val="pl-PL" w:eastAsia="pl-PL"/>
              </w:rPr>
              <w:t xml:space="preserve">Wyposażenie stołu :      </w:t>
            </w:r>
          </w:p>
          <w:p w14:paraId="212E7463" w14:textId="77777777" w:rsidR="00F772FC" w:rsidRDefault="00F772FC" w:rsidP="00543B8C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  <w:r w:rsidRPr="00F772FC">
              <w:rPr>
                <w:rFonts w:eastAsia="Times New Roman" w:cs="Times New Roman"/>
                <w:lang w:val="pl-PL" w:eastAsia="pl-PL"/>
              </w:rPr>
              <w:t>- podpórka ręki z uchwytem mocującym – 2 szt.</w:t>
            </w:r>
          </w:p>
          <w:p w14:paraId="0E33BB61" w14:textId="77777777" w:rsidR="00F772FC" w:rsidRPr="004D1A80" w:rsidRDefault="00F772FC" w:rsidP="00543B8C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  <w:r w:rsidRPr="004D1A80">
              <w:rPr>
                <w:rFonts w:eastAsia="Times New Roman" w:cs="Times New Roman"/>
                <w:lang w:val="pl-PL" w:eastAsia="pl-PL"/>
              </w:rPr>
              <w:t xml:space="preserve">Odejmowane materace wykonane z pianki poliuretanowej, pokryte skajem antystatycznym, odporne na działanie środków dezynfekcyjnych. Materace o właściwościach przeciwodleżynowych, z tzw. „pamięcią kształtu”, grubość min. </w:t>
            </w:r>
          </w:p>
          <w:p w14:paraId="4B2CBBE0" w14:textId="77777777" w:rsidR="00F772FC" w:rsidRDefault="00F772FC" w:rsidP="00543B8C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  <w:r w:rsidRPr="004D1A80">
              <w:rPr>
                <w:rFonts w:eastAsia="Times New Roman" w:cs="Times New Roman"/>
                <w:lang w:val="pl-PL" w:eastAsia="pl-PL"/>
              </w:rPr>
              <w:t>60 mm</w:t>
            </w:r>
          </w:p>
          <w:p w14:paraId="655E6B1B" w14:textId="77777777" w:rsidR="00F772FC" w:rsidRPr="00F772FC" w:rsidRDefault="00F772FC" w:rsidP="00543B8C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  <w:r w:rsidRPr="00F772FC">
              <w:rPr>
                <w:rFonts w:eastAsia="Times New Roman" w:cs="Times New Roman"/>
                <w:lang w:val="pl-PL" w:eastAsia="pl-PL"/>
              </w:rPr>
              <w:t xml:space="preserve">Dopuszczalne obciążenie – min. 200kg </w:t>
            </w:r>
          </w:p>
          <w:p w14:paraId="723FEAC9" w14:textId="77777777" w:rsidR="00F772FC" w:rsidRPr="00F772FC" w:rsidRDefault="00F772FC" w:rsidP="00543B8C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  <w:r w:rsidRPr="00F772FC">
              <w:rPr>
                <w:rFonts w:eastAsia="Times New Roman" w:cs="Times New Roman"/>
                <w:lang w:val="pl-PL" w:eastAsia="pl-PL"/>
              </w:rPr>
              <w:t xml:space="preserve">Wyposażenie stołu :      </w:t>
            </w:r>
          </w:p>
          <w:p w14:paraId="191F0427" w14:textId="77777777" w:rsidR="00F772FC" w:rsidRPr="00F772FC" w:rsidRDefault="00F772FC" w:rsidP="00543B8C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  <w:r w:rsidRPr="00F772FC">
              <w:rPr>
                <w:rFonts w:eastAsia="Times New Roman" w:cs="Times New Roman"/>
                <w:lang w:val="pl-PL" w:eastAsia="pl-PL"/>
              </w:rPr>
              <w:t>- podpórka ręki z uchwytem mocującym – 2 szt.</w:t>
            </w:r>
          </w:p>
          <w:p w14:paraId="55EF0BA2" w14:textId="221BB9CE" w:rsidR="00F772FC" w:rsidRPr="00F772FC" w:rsidRDefault="00F772FC" w:rsidP="00543B8C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  <w:r w:rsidRPr="00F772FC">
              <w:rPr>
                <w:rFonts w:eastAsia="Times New Roman" w:cs="Times New Roman"/>
                <w:lang w:val="pl-PL" w:eastAsia="pl-PL"/>
              </w:rPr>
              <w:t>Dokument</w:t>
            </w:r>
            <w:r w:rsidR="00543B8C">
              <w:rPr>
                <w:rFonts w:eastAsia="Times New Roman" w:cs="Times New Roman"/>
                <w:lang w:val="pl-PL" w:eastAsia="pl-PL"/>
              </w:rPr>
              <w:t xml:space="preserve"> </w:t>
            </w:r>
            <w:r w:rsidRPr="00F772FC">
              <w:rPr>
                <w:rFonts w:eastAsia="Times New Roman" w:cs="Times New Roman"/>
                <w:lang w:val="pl-PL" w:eastAsia="pl-PL"/>
              </w:rPr>
              <w:t>potwierdzający antybakteryjność tworzywa (dołączyć do oferty)</w:t>
            </w:r>
          </w:p>
          <w:p w14:paraId="4E9E19EC" w14:textId="77777777" w:rsidR="00F772FC" w:rsidRPr="00F772FC" w:rsidRDefault="00F772FC" w:rsidP="00543B8C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  <w:r w:rsidRPr="00F772FC">
              <w:rPr>
                <w:rFonts w:eastAsia="Times New Roman" w:cs="Times New Roman"/>
                <w:lang w:val="pl-PL" w:eastAsia="pl-PL"/>
              </w:rPr>
              <w:t>Stół dostarczony w oryginalnym opakowaniu producenta</w:t>
            </w:r>
          </w:p>
          <w:p w14:paraId="566B9DCA" w14:textId="77777777" w:rsidR="00F772FC" w:rsidRDefault="00F772FC" w:rsidP="00543B8C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  <w:r w:rsidRPr="00F772FC">
              <w:rPr>
                <w:rFonts w:eastAsia="Times New Roman" w:cs="Times New Roman"/>
                <w:lang w:val="pl-PL" w:eastAsia="pl-PL"/>
              </w:rPr>
              <w:t>Powierzchnie stołu odporne na środki dezynfekcyjne</w:t>
            </w:r>
          </w:p>
          <w:p w14:paraId="7105E4A6" w14:textId="79912812" w:rsidR="00F772FC" w:rsidRPr="004D1A80" w:rsidRDefault="00F772FC" w:rsidP="00543B8C">
            <w:pPr>
              <w:spacing w:before="60" w:after="0" w:line="240" w:lineRule="auto"/>
              <w:rPr>
                <w:rFonts w:eastAsia="Times New Roman" w:cs="Times New Roman"/>
                <w:lang w:val="pl-PL" w:eastAsia="pl-PL"/>
              </w:rPr>
            </w:pPr>
            <w:r w:rsidRPr="004D1A80">
              <w:rPr>
                <w:rFonts w:eastAsia="Times New Roman" w:cs="Arial"/>
                <w:lang w:val="pl-PL" w:eastAsia="pl-PL"/>
              </w:rPr>
              <w:t xml:space="preserve">Gwarancja udzielona przez producenta nie obejmuje elementów zużywalnych i </w:t>
            </w:r>
            <w:r w:rsidRPr="004D1A80">
              <w:rPr>
                <w:rFonts w:eastAsia="Times New Roman" w:cs="Arial"/>
                <w:lang w:val="pl-PL" w:eastAsia="pl-PL"/>
              </w:rPr>
              <w:lastRenderedPageBreak/>
              <w:t>eksploatacyjnych (akumulatory i materace).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1B6E9" w14:textId="77777777" w:rsidR="004D1A80" w:rsidRPr="004D1A80" w:rsidRDefault="004D1A80" w:rsidP="004D1A80">
            <w:pPr>
              <w:spacing w:before="60" w:after="0" w:line="240" w:lineRule="auto"/>
              <w:jc w:val="center"/>
              <w:rPr>
                <w:rFonts w:eastAsia="Times New Roman" w:cs="Times New Roman"/>
                <w:lang w:val="pl-PL" w:eastAsia="pl-PL"/>
              </w:rPr>
            </w:pPr>
          </w:p>
        </w:tc>
      </w:tr>
      <w:tr w:rsidR="004D1A80" w:rsidRPr="004D1A80" w14:paraId="259C9CB7" w14:textId="77777777" w:rsidTr="00F772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261" w:type="dxa"/>
          </w:tcPr>
          <w:p w14:paraId="4ED2AE95" w14:textId="77777777" w:rsidR="004D1A80" w:rsidRPr="004D1A80" w:rsidRDefault="004D1A80" w:rsidP="004D1A80">
            <w:pPr>
              <w:spacing w:after="0" w:line="240" w:lineRule="auto"/>
              <w:ind w:right="144"/>
              <w:rPr>
                <w:rFonts w:eastAsia="Times New Roman" w:cs="Times New Roman"/>
                <w:lang w:val="pl-PL" w:eastAsia="pl-PL"/>
              </w:rPr>
            </w:pPr>
            <w:r w:rsidRPr="004D1A80">
              <w:rPr>
                <w:rFonts w:eastAsia="Times New Roman" w:cs="Arial"/>
                <w:lang w:val="pl-PL" w:eastAsia="pl-PL"/>
              </w:rPr>
              <w:t>Deklaracja Zgodności</w:t>
            </w:r>
          </w:p>
        </w:tc>
        <w:tc>
          <w:tcPr>
            <w:tcW w:w="3968" w:type="dxa"/>
          </w:tcPr>
          <w:p w14:paraId="03807714" w14:textId="5B9215FA" w:rsidR="004D1A80" w:rsidRPr="004D1A80" w:rsidRDefault="004D1A80" w:rsidP="004D1A80">
            <w:pPr>
              <w:spacing w:before="120" w:after="0" w:line="240" w:lineRule="auto"/>
              <w:ind w:left="144" w:right="144"/>
              <w:jc w:val="center"/>
              <w:rPr>
                <w:rFonts w:eastAsia="Times New Roman" w:cs="Arial"/>
                <w:lang w:val="pl-PL" w:eastAsia="pl-PL"/>
              </w:rPr>
            </w:pPr>
          </w:p>
        </w:tc>
        <w:tc>
          <w:tcPr>
            <w:tcW w:w="2552" w:type="dxa"/>
          </w:tcPr>
          <w:p w14:paraId="7264F1C9" w14:textId="77777777" w:rsidR="004D1A80" w:rsidRPr="004D1A80" w:rsidRDefault="004D1A80" w:rsidP="004D1A80">
            <w:pPr>
              <w:spacing w:before="120" w:after="0" w:line="240" w:lineRule="auto"/>
              <w:ind w:left="144" w:right="144"/>
              <w:jc w:val="center"/>
              <w:rPr>
                <w:rFonts w:eastAsia="Times New Roman" w:cs="Times New Roman"/>
                <w:b/>
                <w:lang w:val="pl-PL" w:eastAsia="pl-PL"/>
              </w:rPr>
            </w:pPr>
          </w:p>
        </w:tc>
      </w:tr>
      <w:tr w:rsidR="004D1A80" w:rsidRPr="004D1A80" w14:paraId="46BD5491" w14:textId="77777777" w:rsidTr="00F772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261" w:type="dxa"/>
          </w:tcPr>
          <w:p w14:paraId="0424CCC4" w14:textId="7F1DEBB4" w:rsidR="004D1A80" w:rsidRPr="004D1A80" w:rsidRDefault="004D1A80" w:rsidP="004D1A80">
            <w:pPr>
              <w:spacing w:after="0" w:line="240" w:lineRule="auto"/>
              <w:ind w:right="144"/>
              <w:rPr>
                <w:rFonts w:eastAsia="Times New Roman" w:cs="Arial"/>
                <w:lang w:val="pl-PL" w:eastAsia="pl-PL"/>
              </w:rPr>
            </w:pPr>
            <w:r w:rsidRPr="004D1A80">
              <w:rPr>
                <w:rFonts w:eastAsia="Times New Roman" w:cs="Arial"/>
                <w:lang w:val="pl-PL" w:eastAsia="pl-PL"/>
              </w:rPr>
              <w:t>Instrukcja obsługi</w:t>
            </w:r>
          </w:p>
        </w:tc>
        <w:tc>
          <w:tcPr>
            <w:tcW w:w="3968" w:type="dxa"/>
          </w:tcPr>
          <w:p w14:paraId="12D02877" w14:textId="0FCC9657" w:rsidR="004D1A80" w:rsidRPr="004D1A80" w:rsidRDefault="004D1A80" w:rsidP="004D1A80">
            <w:pPr>
              <w:spacing w:before="120" w:after="0" w:line="240" w:lineRule="auto"/>
              <w:ind w:left="144" w:right="144"/>
              <w:jc w:val="center"/>
              <w:rPr>
                <w:rFonts w:eastAsia="Times New Roman" w:cs="Arial"/>
                <w:lang w:val="pl-PL" w:eastAsia="pl-PL"/>
              </w:rPr>
            </w:pPr>
            <w:r w:rsidRPr="004D1A80">
              <w:rPr>
                <w:rFonts w:eastAsia="Times New Roman" w:cs="Arial"/>
                <w:lang w:val="pl-PL" w:eastAsia="pl-PL"/>
              </w:rPr>
              <w:t>Język Polski</w:t>
            </w:r>
          </w:p>
        </w:tc>
        <w:tc>
          <w:tcPr>
            <w:tcW w:w="2552" w:type="dxa"/>
          </w:tcPr>
          <w:p w14:paraId="56AD059E" w14:textId="77777777" w:rsidR="004D1A80" w:rsidRPr="004D1A80" w:rsidRDefault="004D1A80" w:rsidP="004D1A80">
            <w:pPr>
              <w:spacing w:before="120" w:after="0" w:line="240" w:lineRule="auto"/>
              <w:ind w:left="144" w:right="144"/>
              <w:jc w:val="center"/>
              <w:rPr>
                <w:rFonts w:eastAsia="Times New Roman" w:cs="Times New Roman"/>
                <w:b/>
                <w:lang w:val="pl-PL" w:eastAsia="pl-PL"/>
              </w:rPr>
            </w:pPr>
          </w:p>
        </w:tc>
      </w:tr>
      <w:tr w:rsidR="004D1A80" w:rsidRPr="004D1A80" w14:paraId="374148D5" w14:textId="77777777" w:rsidTr="00F772F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261" w:type="dxa"/>
          </w:tcPr>
          <w:p w14:paraId="4328DC5C" w14:textId="42EAF227" w:rsidR="004D1A80" w:rsidRPr="004D1A80" w:rsidRDefault="004D1A80" w:rsidP="004D1A80">
            <w:pPr>
              <w:spacing w:after="0" w:line="240" w:lineRule="auto"/>
              <w:ind w:right="144"/>
              <w:rPr>
                <w:rFonts w:eastAsia="Times New Roman" w:cs="Arial"/>
                <w:lang w:val="pl-PL" w:eastAsia="pl-PL"/>
              </w:rPr>
            </w:pPr>
            <w:r w:rsidRPr="004D1A80">
              <w:t>Gwarancja</w:t>
            </w:r>
          </w:p>
        </w:tc>
        <w:tc>
          <w:tcPr>
            <w:tcW w:w="3968" w:type="dxa"/>
          </w:tcPr>
          <w:p w14:paraId="119A8200" w14:textId="4A58A479" w:rsidR="004D1A80" w:rsidRPr="004D1A80" w:rsidRDefault="004D1A80" w:rsidP="004D1A80">
            <w:pPr>
              <w:spacing w:before="120" w:after="0" w:line="240" w:lineRule="auto"/>
              <w:ind w:left="144" w:right="144"/>
              <w:jc w:val="center"/>
              <w:rPr>
                <w:rFonts w:eastAsia="Times New Roman" w:cs="Arial"/>
                <w:lang w:val="pl-PL" w:eastAsia="pl-PL"/>
              </w:rPr>
            </w:pPr>
            <w:r w:rsidRPr="004D1A80">
              <w:t>Min. 60 miesiący</w:t>
            </w:r>
          </w:p>
        </w:tc>
        <w:tc>
          <w:tcPr>
            <w:tcW w:w="2552" w:type="dxa"/>
          </w:tcPr>
          <w:p w14:paraId="6F7A05E6" w14:textId="77777777" w:rsidR="004D1A80" w:rsidRPr="004D1A80" w:rsidRDefault="004D1A80" w:rsidP="004D1A80">
            <w:pPr>
              <w:spacing w:before="120" w:after="0" w:line="240" w:lineRule="auto"/>
              <w:ind w:left="144" w:right="144"/>
              <w:jc w:val="center"/>
              <w:rPr>
                <w:rFonts w:eastAsia="Times New Roman" w:cs="Times New Roman"/>
                <w:b/>
                <w:lang w:val="pl-PL" w:eastAsia="pl-PL"/>
              </w:rPr>
            </w:pPr>
          </w:p>
        </w:tc>
      </w:tr>
    </w:tbl>
    <w:p w14:paraId="573730E0" w14:textId="77777777" w:rsidR="004D1A80" w:rsidRDefault="004D1A80" w:rsidP="004D1A80"/>
    <w:p w14:paraId="6B80F1A5" w14:textId="77777777" w:rsidR="004D1A80" w:rsidRPr="004D1A80" w:rsidRDefault="004D1A80" w:rsidP="004D1A8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043C9C" w14:paraId="10C09568" w14:textId="77777777">
        <w:tc>
          <w:tcPr>
            <w:tcW w:w="2880" w:type="dxa"/>
          </w:tcPr>
          <w:p w14:paraId="03EFA773" w14:textId="77777777" w:rsidR="00043C9C" w:rsidRDefault="00000000">
            <w:r>
              <w:t>Parametr</w:t>
            </w:r>
          </w:p>
        </w:tc>
        <w:tc>
          <w:tcPr>
            <w:tcW w:w="2880" w:type="dxa"/>
          </w:tcPr>
          <w:p w14:paraId="1BF7AA5D" w14:textId="77777777" w:rsidR="00043C9C" w:rsidRDefault="00000000">
            <w:r>
              <w:t>Wymaganie</w:t>
            </w:r>
          </w:p>
        </w:tc>
        <w:tc>
          <w:tcPr>
            <w:tcW w:w="2880" w:type="dxa"/>
          </w:tcPr>
          <w:p w14:paraId="074F857C" w14:textId="77777777" w:rsidR="00043C9C" w:rsidRDefault="00000000">
            <w:r>
              <w:t>Spełnia (TAK/NIE/PODAĆ)</w:t>
            </w:r>
          </w:p>
        </w:tc>
      </w:tr>
      <w:tr w:rsidR="00043C9C" w14:paraId="628849CD" w14:textId="77777777">
        <w:tc>
          <w:tcPr>
            <w:tcW w:w="2880" w:type="dxa"/>
          </w:tcPr>
          <w:p w14:paraId="47306277" w14:textId="77777777" w:rsidR="00043C9C" w:rsidRDefault="00000000">
            <w:r>
              <w:t>Nazwa produktu</w:t>
            </w:r>
          </w:p>
        </w:tc>
        <w:tc>
          <w:tcPr>
            <w:tcW w:w="2880" w:type="dxa"/>
          </w:tcPr>
          <w:p w14:paraId="263E451A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3DEDB011" w14:textId="77777777" w:rsidR="00043C9C" w:rsidRDefault="00043C9C"/>
        </w:tc>
      </w:tr>
      <w:tr w:rsidR="00043C9C" w14:paraId="565502D1" w14:textId="77777777">
        <w:tc>
          <w:tcPr>
            <w:tcW w:w="2880" w:type="dxa"/>
          </w:tcPr>
          <w:p w14:paraId="21841E35" w14:textId="77777777" w:rsidR="00043C9C" w:rsidRDefault="00000000">
            <w:r>
              <w:t>Producent</w:t>
            </w:r>
          </w:p>
        </w:tc>
        <w:tc>
          <w:tcPr>
            <w:tcW w:w="2880" w:type="dxa"/>
          </w:tcPr>
          <w:p w14:paraId="64879DD6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41BEF8A1" w14:textId="77777777" w:rsidR="00043C9C" w:rsidRDefault="00043C9C"/>
        </w:tc>
      </w:tr>
      <w:tr w:rsidR="00043C9C" w14:paraId="4E99EBE5" w14:textId="77777777">
        <w:tc>
          <w:tcPr>
            <w:tcW w:w="2880" w:type="dxa"/>
          </w:tcPr>
          <w:p w14:paraId="1659ECF6" w14:textId="77777777" w:rsidR="00043C9C" w:rsidRDefault="00000000">
            <w:r>
              <w:t>Rok produkcji</w:t>
            </w:r>
          </w:p>
        </w:tc>
        <w:tc>
          <w:tcPr>
            <w:tcW w:w="2880" w:type="dxa"/>
          </w:tcPr>
          <w:p w14:paraId="12E45576" w14:textId="77777777" w:rsidR="00043C9C" w:rsidRDefault="00000000">
            <w:r>
              <w:t>Min. 2025, fabrycznie nowy</w:t>
            </w:r>
          </w:p>
        </w:tc>
        <w:tc>
          <w:tcPr>
            <w:tcW w:w="2880" w:type="dxa"/>
          </w:tcPr>
          <w:p w14:paraId="5CAF5D44" w14:textId="77777777" w:rsidR="00043C9C" w:rsidRDefault="00043C9C"/>
        </w:tc>
      </w:tr>
      <w:tr w:rsidR="00043C9C" w14:paraId="5918721B" w14:textId="77777777">
        <w:tc>
          <w:tcPr>
            <w:tcW w:w="2880" w:type="dxa"/>
          </w:tcPr>
          <w:p w14:paraId="01FB8324" w14:textId="4207D489" w:rsidR="00043C9C" w:rsidRDefault="0026522A">
            <w:r>
              <w:t>Stół zabiegowy</w:t>
            </w:r>
          </w:p>
        </w:tc>
        <w:tc>
          <w:tcPr>
            <w:tcW w:w="2880" w:type="dxa"/>
          </w:tcPr>
          <w:p w14:paraId="28E2B27A" w14:textId="02B6D5D5" w:rsidR="00043C9C" w:rsidRDefault="00000000">
            <w:r>
              <w:t>4-segmentowy</w:t>
            </w:r>
            <w:r w:rsidR="0026522A">
              <w:t xml:space="preserve"> blat z jednoczęściowym segmentem nóg, </w:t>
            </w:r>
          </w:p>
        </w:tc>
        <w:tc>
          <w:tcPr>
            <w:tcW w:w="2880" w:type="dxa"/>
          </w:tcPr>
          <w:p w14:paraId="1BE5C738" w14:textId="77777777" w:rsidR="00043C9C" w:rsidRDefault="00043C9C"/>
        </w:tc>
      </w:tr>
      <w:tr w:rsidR="00043C9C" w14:paraId="686B196B" w14:textId="77777777">
        <w:tc>
          <w:tcPr>
            <w:tcW w:w="2880" w:type="dxa"/>
          </w:tcPr>
          <w:p w14:paraId="19DE4995" w14:textId="77777777" w:rsidR="00043C9C" w:rsidRDefault="00000000">
            <w:r>
              <w:t>Wyposażenie / funkcje</w:t>
            </w:r>
          </w:p>
        </w:tc>
        <w:tc>
          <w:tcPr>
            <w:tcW w:w="2880" w:type="dxa"/>
          </w:tcPr>
          <w:p w14:paraId="7FB98F73" w14:textId="77777777" w:rsidR="00043C9C" w:rsidRDefault="00000000">
            <w:r>
              <w:t>Regulacja sprężynami gazowymi</w:t>
            </w:r>
          </w:p>
        </w:tc>
        <w:tc>
          <w:tcPr>
            <w:tcW w:w="2880" w:type="dxa"/>
          </w:tcPr>
          <w:p w14:paraId="0CC12312" w14:textId="77777777" w:rsidR="00043C9C" w:rsidRDefault="00043C9C"/>
        </w:tc>
      </w:tr>
      <w:tr w:rsidR="00043C9C" w14:paraId="3CCE1933" w14:textId="77777777">
        <w:tc>
          <w:tcPr>
            <w:tcW w:w="2880" w:type="dxa"/>
          </w:tcPr>
          <w:p w14:paraId="6FBAFA54" w14:textId="77777777" w:rsidR="00043C9C" w:rsidRDefault="00000000">
            <w:r>
              <w:t>Certyfikat CE</w:t>
            </w:r>
          </w:p>
        </w:tc>
        <w:tc>
          <w:tcPr>
            <w:tcW w:w="2880" w:type="dxa"/>
          </w:tcPr>
          <w:p w14:paraId="73226E43" w14:textId="77777777" w:rsidR="00043C9C" w:rsidRDefault="00000000">
            <w:r>
              <w:t>Wymagany</w:t>
            </w:r>
          </w:p>
        </w:tc>
        <w:tc>
          <w:tcPr>
            <w:tcW w:w="2880" w:type="dxa"/>
          </w:tcPr>
          <w:p w14:paraId="0AECE306" w14:textId="77777777" w:rsidR="00043C9C" w:rsidRDefault="00043C9C"/>
        </w:tc>
      </w:tr>
      <w:tr w:rsidR="00043C9C" w14:paraId="49E367EB" w14:textId="77777777">
        <w:tc>
          <w:tcPr>
            <w:tcW w:w="2880" w:type="dxa"/>
          </w:tcPr>
          <w:p w14:paraId="49A97FF6" w14:textId="77777777" w:rsidR="00043C9C" w:rsidRDefault="00000000">
            <w:r>
              <w:t>Instrukcja obsługi</w:t>
            </w:r>
          </w:p>
        </w:tc>
        <w:tc>
          <w:tcPr>
            <w:tcW w:w="2880" w:type="dxa"/>
          </w:tcPr>
          <w:p w14:paraId="069ED052" w14:textId="77777777" w:rsidR="00043C9C" w:rsidRDefault="00000000">
            <w:r>
              <w:t>Język polski</w:t>
            </w:r>
          </w:p>
        </w:tc>
        <w:tc>
          <w:tcPr>
            <w:tcW w:w="2880" w:type="dxa"/>
          </w:tcPr>
          <w:p w14:paraId="15AA8600" w14:textId="77777777" w:rsidR="00043C9C" w:rsidRDefault="00043C9C"/>
        </w:tc>
      </w:tr>
      <w:tr w:rsidR="00043C9C" w14:paraId="05775309" w14:textId="77777777">
        <w:tc>
          <w:tcPr>
            <w:tcW w:w="2880" w:type="dxa"/>
          </w:tcPr>
          <w:p w14:paraId="34168BDF" w14:textId="77777777" w:rsidR="00043C9C" w:rsidRDefault="00000000">
            <w:r>
              <w:t>Gwarancja</w:t>
            </w:r>
          </w:p>
        </w:tc>
        <w:tc>
          <w:tcPr>
            <w:tcW w:w="2880" w:type="dxa"/>
          </w:tcPr>
          <w:p w14:paraId="6000BA42" w14:textId="77777777" w:rsidR="00043C9C" w:rsidRDefault="00000000">
            <w:r>
              <w:t>Min. 24 miesiące</w:t>
            </w:r>
          </w:p>
        </w:tc>
        <w:tc>
          <w:tcPr>
            <w:tcW w:w="2880" w:type="dxa"/>
          </w:tcPr>
          <w:p w14:paraId="16F6646C" w14:textId="77777777" w:rsidR="00043C9C" w:rsidRDefault="00043C9C"/>
        </w:tc>
      </w:tr>
    </w:tbl>
    <w:p w14:paraId="4DB944E7" w14:textId="77777777" w:rsidR="00043C9C" w:rsidRDefault="00000000">
      <w:pPr>
        <w:pStyle w:val="Nagwek2"/>
      </w:pPr>
      <w:r>
        <w:t>15. Aparat EEG – 1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69"/>
        <w:gridCol w:w="3732"/>
        <w:gridCol w:w="2029"/>
      </w:tblGrid>
      <w:tr w:rsidR="00043C9C" w14:paraId="459A0E22" w14:textId="77777777" w:rsidTr="00C63D58">
        <w:tc>
          <w:tcPr>
            <w:tcW w:w="2880" w:type="dxa"/>
          </w:tcPr>
          <w:p w14:paraId="57953A71" w14:textId="77777777" w:rsidR="00043C9C" w:rsidRDefault="00000000">
            <w:r>
              <w:t>Parametr</w:t>
            </w:r>
          </w:p>
        </w:tc>
        <w:tc>
          <w:tcPr>
            <w:tcW w:w="3749" w:type="dxa"/>
          </w:tcPr>
          <w:p w14:paraId="12EFE9CE" w14:textId="77777777" w:rsidR="00043C9C" w:rsidRDefault="00000000">
            <w:r>
              <w:t>Wymaganie</w:t>
            </w:r>
          </w:p>
        </w:tc>
        <w:tc>
          <w:tcPr>
            <w:tcW w:w="2011" w:type="dxa"/>
          </w:tcPr>
          <w:p w14:paraId="18E934C4" w14:textId="77777777" w:rsidR="00043C9C" w:rsidRDefault="00000000">
            <w:r>
              <w:t>Spełnia (TAK/NIE/PODAĆ)</w:t>
            </w:r>
          </w:p>
        </w:tc>
      </w:tr>
      <w:tr w:rsidR="00043C9C" w14:paraId="7CAE0752" w14:textId="77777777" w:rsidTr="00C63D58">
        <w:tc>
          <w:tcPr>
            <w:tcW w:w="2880" w:type="dxa"/>
          </w:tcPr>
          <w:p w14:paraId="421CFA67" w14:textId="77777777" w:rsidR="00043C9C" w:rsidRDefault="00000000">
            <w:r>
              <w:t>Nazwa produktu</w:t>
            </w:r>
          </w:p>
        </w:tc>
        <w:tc>
          <w:tcPr>
            <w:tcW w:w="3749" w:type="dxa"/>
          </w:tcPr>
          <w:p w14:paraId="6CBF2944" w14:textId="77777777" w:rsidR="00043C9C" w:rsidRDefault="00000000">
            <w:r>
              <w:t>Podać</w:t>
            </w:r>
          </w:p>
        </w:tc>
        <w:tc>
          <w:tcPr>
            <w:tcW w:w="2011" w:type="dxa"/>
          </w:tcPr>
          <w:p w14:paraId="7C9F0C76" w14:textId="77777777" w:rsidR="00043C9C" w:rsidRDefault="00043C9C"/>
        </w:tc>
      </w:tr>
      <w:tr w:rsidR="00043C9C" w14:paraId="3248400A" w14:textId="77777777" w:rsidTr="00C63D58">
        <w:tc>
          <w:tcPr>
            <w:tcW w:w="2880" w:type="dxa"/>
          </w:tcPr>
          <w:p w14:paraId="3B5BC9C1" w14:textId="77777777" w:rsidR="00043C9C" w:rsidRDefault="00000000">
            <w:r>
              <w:t>Producent</w:t>
            </w:r>
          </w:p>
        </w:tc>
        <w:tc>
          <w:tcPr>
            <w:tcW w:w="3749" w:type="dxa"/>
          </w:tcPr>
          <w:p w14:paraId="4B57B96B" w14:textId="77777777" w:rsidR="00043C9C" w:rsidRDefault="00000000">
            <w:r>
              <w:t>Podać</w:t>
            </w:r>
          </w:p>
        </w:tc>
        <w:tc>
          <w:tcPr>
            <w:tcW w:w="2011" w:type="dxa"/>
          </w:tcPr>
          <w:p w14:paraId="7F712292" w14:textId="77777777" w:rsidR="00043C9C" w:rsidRDefault="00043C9C"/>
        </w:tc>
      </w:tr>
      <w:tr w:rsidR="00043C9C" w14:paraId="3F64C622" w14:textId="77777777" w:rsidTr="00C63D58">
        <w:tc>
          <w:tcPr>
            <w:tcW w:w="2880" w:type="dxa"/>
          </w:tcPr>
          <w:p w14:paraId="18CD82FF" w14:textId="77777777" w:rsidR="00043C9C" w:rsidRDefault="00000000">
            <w:r>
              <w:t>Rok produkcji</w:t>
            </w:r>
          </w:p>
        </w:tc>
        <w:tc>
          <w:tcPr>
            <w:tcW w:w="3749" w:type="dxa"/>
          </w:tcPr>
          <w:p w14:paraId="1F272F6E" w14:textId="77777777" w:rsidR="00043C9C" w:rsidRDefault="00000000">
            <w:r>
              <w:t>Min. 2025, fabrycznie nowy</w:t>
            </w:r>
          </w:p>
        </w:tc>
        <w:tc>
          <w:tcPr>
            <w:tcW w:w="2011" w:type="dxa"/>
          </w:tcPr>
          <w:p w14:paraId="3D534AAE" w14:textId="77777777" w:rsidR="00043C9C" w:rsidRDefault="00043C9C"/>
        </w:tc>
      </w:tr>
      <w:tr w:rsidR="00043C9C" w14:paraId="7C4B7666" w14:textId="77777777" w:rsidTr="00C63D58">
        <w:tc>
          <w:tcPr>
            <w:tcW w:w="2880" w:type="dxa"/>
          </w:tcPr>
          <w:p w14:paraId="1811E6C9" w14:textId="77777777" w:rsidR="00043C9C" w:rsidRDefault="00000000">
            <w:r>
              <w:t>Przeznaczenie</w:t>
            </w:r>
          </w:p>
        </w:tc>
        <w:tc>
          <w:tcPr>
            <w:tcW w:w="3749" w:type="dxa"/>
          </w:tcPr>
          <w:p w14:paraId="01CF7E19" w14:textId="77777777" w:rsidR="00043C9C" w:rsidRDefault="00000000">
            <w:r>
              <w:t>Rejestracja EEG</w:t>
            </w:r>
          </w:p>
        </w:tc>
        <w:tc>
          <w:tcPr>
            <w:tcW w:w="2011" w:type="dxa"/>
          </w:tcPr>
          <w:p w14:paraId="102526BA" w14:textId="77777777" w:rsidR="00043C9C" w:rsidRDefault="00043C9C"/>
        </w:tc>
      </w:tr>
      <w:tr w:rsidR="00043C9C" w14:paraId="678E03A2" w14:textId="77777777" w:rsidTr="00C63D58">
        <w:tc>
          <w:tcPr>
            <w:tcW w:w="2880" w:type="dxa"/>
          </w:tcPr>
          <w:p w14:paraId="760A2D2C" w14:textId="77777777" w:rsidR="00043C9C" w:rsidRDefault="00000000">
            <w:r>
              <w:t>Wyposażenie / funkcje</w:t>
            </w:r>
          </w:p>
        </w:tc>
        <w:tc>
          <w:tcPr>
            <w:tcW w:w="3749" w:type="dxa"/>
          </w:tcPr>
          <w:p w14:paraId="5BC33DC3" w14:textId="7825C6A0" w:rsidR="00C63D58" w:rsidRDefault="00C63D58" w:rsidP="00C63D58">
            <w:r>
              <w:t>Liczba kanałów: 19 kanałów EEG + 5 kanałów multi-parametrów (1KANAŁ EKG + 1KANAŁ EMG + 2 kanały EOG + 1 kanał Oddechu) (multi-parametry do wyboru)</w:t>
            </w:r>
          </w:p>
          <w:p w14:paraId="6D551E06" w14:textId="5EF90759" w:rsidR="00C63D58" w:rsidRDefault="00C63D58" w:rsidP="00C63D58">
            <w:r>
              <w:t xml:space="preserve"> Prędkość próbkowania:  200 Hz / sek.</w:t>
            </w:r>
          </w:p>
          <w:p w14:paraId="0F552837" w14:textId="129BBE65" w:rsidR="00C63D58" w:rsidRDefault="00C63D58" w:rsidP="00C63D58">
            <w:r>
              <w:t xml:space="preserve"> Precyzja próbkowania:  12 bit</w:t>
            </w:r>
          </w:p>
          <w:p w14:paraId="4F03C23E" w14:textId="7BE3F318" w:rsidR="00C63D58" w:rsidRDefault="00C63D58" w:rsidP="00C63D58">
            <w:r>
              <w:t xml:space="preserve"> Impedancja wejściowa: ≥ 10MΩ</w:t>
            </w:r>
          </w:p>
          <w:p w14:paraId="4B155729" w14:textId="0598FAA9" w:rsidR="00C63D58" w:rsidRDefault="00C63D58" w:rsidP="00C63D58">
            <w:r>
              <w:t xml:space="preserve"> Prąd upływu:   &lt;10uA</w:t>
            </w:r>
          </w:p>
          <w:p w14:paraId="635A74F7" w14:textId="58D4EA67" w:rsidR="00C63D58" w:rsidRDefault="00C63D58" w:rsidP="00C63D58">
            <w:r>
              <w:t xml:space="preserve"> Poziom hałasu: ≤ 5uV Vp-p</w:t>
            </w:r>
          </w:p>
          <w:p w14:paraId="3918CB51" w14:textId="7B31566B" w:rsidR="00C63D58" w:rsidRDefault="00C63D58" w:rsidP="00C63D58">
            <w:r>
              <w:t xml:space="preserve"> CMRR: ≥ 90dB</w:t>
            </w:r>
          </w:p>
          <w:p w14:paraId="682383FC" w14:textId="59D72863" w:rsidR="00C63D58" w:rsidRDefault="00C63D58" w:rsidP="00C63D58">
            <w:r>
              <w:t>Filtrowanie stałe: wszystkie cyfrowe (zarządzanie filtrami)</w:t>
            </w:r>
          </w:p>
          <w:p w14:paraId="3D3F53C5" w14:textId="4BC2D1F9" w:rsidR="00C63D58" w:rsidRDefault="00C63D58" w:rsidP="00C63D58">
            <w:r>
              <w:t xml:space="preserve"> Prędkość wyświetlania (prędkość papieru): 5, 10, 15, 30, 60, 120 mm / s</w:t>
            </w:r>
          </w:p>
          <w:p w14:paraId="0532F122" w14:textId="0BFE1175" w:rsidR="00C63D58" w:rsidRDefault="00C63D58" w:rsidP="00C63D58">
            <w:r>
              <w:lastRenderedPageBreak/>
              <w:t xml:space="preserve"> Wyświetlane wzmocnienie: 1,2,5,10,12,15,20 mm/50uv</w:t>
            </w:r>
          </w:p>
          <w:p w14:paraId="148F103E" w14:textId="01B433D9" w:rsidR="00C63D58" w:rsidRDefault="00C63D58" w:rsidP="00C63D58">
            <w:r>
              <w:t xml:space="preserve"> Szybkość przeglądu: 1, 2, 3, 10, 20, 40, 60</w:t>
            </w:r>
            <w:r w:rsidR="00B934A1">
              <w:t xml:space="preserve"> mm/s</w:t>
            </w:r>
          </w:p>
          <w:p w14:paraId="7F73F694" w14:textId="5C41EF5F" w:rsidR="00043C9C" w:rsidRDefault="00C63D58" w:rsidP="00C63D58">
            <w:r>
              <w:t xml:space="preserve"> 50Hz Współczynnik tłumienia zakłóceń: ≥ 30dB. Komputer sterujący wraz z system archiwizacji.</w:t>
            </w:r>
          </w:p>
        </w:tc>
        <w:tc>
          <w:tcPr>
            <w:tcW w:w="2011" w:type="dxa"/>
          </w:tcPr>
          <w:p w14:paraId="1EC786E0" w14:textId="77777777" w:rsidR="00043C9C" w:rsidRDefault="00043C9C"/>
        </w:tc>
      </w:tr>
      <w:tr w:rsidR="00043C9C" w14:paraId="4CE9BB54" w14:textId="77777777" w:rsidTr="00C63D58">
        <w:tc>
          <w:tcPr>
            <w:tcW w:w="2880" w:type="dxa"/>
          </w:tcPr>
          <w:p w14:paraId="4E2E49E6" w14:textId="77777777" w:rsidR="00043C9C" w:rsidRDefault="00000000">
            <w:r>
              <w:t>Certyfikat CE</w:t>
            </w:r>
          </w:p>
        </w:tc>
        <w:tc>
          <w:tcPr>
            <w:tcW w:w="3749" w:type="dxa"/>
          </w:tcPr>
          <w:p w14:paraId="60D5D38B" w14:textId="77777777" w:rsidR="00043C9C" w:rsidRDefault="00000000">
            <w:r>
              <w:t>Wymagany</w:t>
            </w:r>
          </w:p>
        </w:tc>
        <w:tc>
          <w:tcPr>
            <w:tcW w:w="2011" w:type="dxa"/>
          </w:tcPr>
          <w:p w14:paraId="06217748" w14:textId="77777777" w:rsidR="00043C9C" w:rsidRDefault="00043C9C"/>
        </w:tc>
      </w:tr>
      <w:tr w:rsidR="00043C9C" w14:paraId="784B823D" w14:textId="77777777" w:rsidTr="00C63D58">
        <w:tc>
          <w:tcPr>
            <w:tcW w:w="2880" w:type="dxa"/>
          </w:tcPr>
          <w:p w14:paraId="3DC46BDE" w14:textId="77777777" w:rsidR="00043C9C" w:rsidRDefault="00000000">
            <w:r>
              <w:t>Instrukcja obsługi</w:t>
            </w:r>
          </w:p>
        </w:tc>
        <w:tc>
          <w:tcPr>
            <w:tcW w:w="3749" w:type="dxa"/>
          </w:tcPr>
          <w:p w14:paraId="336B0222" w14:textId="77777777" w:rsidR="00043C9C" w:rsidRDefault="00000000">
            <w:r>
              <w:t>Język polski</w:t>
            </w:r>
          </w:p>
        </w:tc>
        <w:tc>
          <w:tcPr>
            <w:tcW w:w="2011" w:type="dxa"/>
          </w:tcPr>
          <w:p w14:paraId="2B3DAE11" w14:textId="77777777" w:rsidR="00043C9C" w:rsidRDefault="00043C9C"/>
        </w:tc>
      </w:tr>
      <w:tr w:rsidR="00043C9C" w14:paraId="18BFB6D0" w14:textId="77777777" w:rsidTr="00C63D58">
        <w:tc>
          <w:tcPr>
            <w:tcW w:w="2880" w:type="dxa"/>
          </w:tcPr>
          <w:p w14:paraId="03D0439E" w14:textId="77777777" w:rsidR="00043C9C" w:rsidRDefault="00000000">
            <w:r>
              <w:t>Gwarancja</w:t>
            </w:r>
          </w:p>
        </w:tc>
        <w:tc>
          <w:tcPr>
            <w:tcW w:w="3749" w:type="dxa"/>
          </w:tcPr>
          <w:p w14:paraId="67BEB5C6" w14:textId="77777777" w:rsidR="00043C9C" w:rsidRDefault="00000000">
            <w:r>
              <w:t>Min. 24 miesiące</w:t>
            </w:r>
          </w:p>
        </w:tc>
        <w:tc>
          <w:tcPr>
            <w:tcW w:w="2011" w:type="dxa"/>
          </w:tcPr>
          <w:p w14:paraId="1A5061AC" w14:textId="77777777" w:rsidR="00043C9C" w:rsidRDefault="00043C9C"/>
        </w:tc>
      </w:tr>
    </w:tbl>
    <w:p w14:paraId="0DD50D4D" w14:textId="2953D269" w:rsidR="00043C9C" w:rsidRDefault="00000000">
      <w:pPr>
        <w:pStyle w:val="Nagwek2"/>
      </w:pPr>
      <w:r>
        <w:t>16. Panel LCD</w:t>
      </w:r>
      <w:r w:rsidR="0055235E">
        <w:t xml:space="preserve"> do badania ostrości widzenia</w:t>
      </w:r>
      <w:r>
        <w:t xml:space="preserve"> – 1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043C9C" w14:paraId="519C78EF" w14:textId="77777777">
        <w:tc>
          <w:tcPr>
            <w:tcW w:w="2880" w:type="dxa"/>
          </w:tcPr>
          <w:p w14:paraId="416BFE3E" w14:textId="77777777" w:rsidR="00043C9C" w:rsidRDefault="00000000">
            <w:r>
              <w:t>Parametr</w:t>
            </w:r>
          </w:p>
        </w:tc>
        <w:tc>
          <w:tcPr>
            <w:tcW w:w="2880" w:type="dxa"/>
          </w:tcPr>
          <w:p w14:paraId="67055DFF" w14:textId="77777777" w:rsidR="00043C9C" w:rsidRDefault="00000000">
            <w:r>
              <w:t>Wymaganie</w:t>
            </w:r>
          </w:p>
        </w:tc>
        <w:tc>
          <w:tcPr>
            <w:tcW w:w="2880" w:type="dxa"/>
          </w:tcPr>
          <w:p w14:paraId="53F3F8CB" w14:textId="77777777" w:rsidR="00043C9C" w:rsidRDefault="00000000">
            <w:r>
              <w:t>Spełnia (TAK/NIE/PODAĆ)</w:t>
            </w:r>
          </w:p>
        </w:tc>
      </w:tr>
      <w:tr w:rsidR="00043C9C" w14:paraId="2BBCE196" w14:textId="77777777">
        <w:tc>
          <w:tcPr>
            <w:tcW w:w="2880" w:type="dxa"/>
          </w:tcPr>
          <w:p w14:paraId="7AD845F5" w14:textId="77777777" w:rsidR="00043C9C" w:rsidRDefault="00000000">
            <w:r>
              <w:t>Nazwa produktu</w:t>
            </w:r>
          </w:p>
        </w:tc>
        <w:tc>
          <w:tcPr>
            <w:tcW w:w="2880" w:type="dxa"/>
          </w:tcPr>
          <w:p w14:paraId="5600BFBD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75C899B0" w14:textId="77777777" w:rsidR="00043C9C" w:rsidRDefault="00043C9C"/>
        </w:tc>
      </w:tr>
      <w:tr w:rsidR="00043C9C" w14:paraId="3756FA30" w14:textId="77777777">
        <w:tc>
          <w:tcPr>
            <w:tcW w:w="2880" w:type="dxa"/>
          </w:tcPr>
          <w:p w14:paraId="0826F9A8" w14:textId="77777777" w:rsidR="00043C9C" w:rsidRDefault="00000000">
            <w:r>
              <w:t>Producent</w:t>
            </w:r>
          </w:p>
        </w:tc>
        <w:tc>
          <w:tcPr>
            <w:tcW w:w="2880" w:type="dxa"/>
          </w:tcPr>
          <w:p w14:paraId="5A44646B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0CCD342A" w14:textId="77777777" w:rsidR="00043C9C" w:rsidRDefault="00043C9C"/>
        </w:tc>
      </w:tr>
      <w:tr w:rsidR="00043C9C" w14:paraId="33A460AE" w14:textId="77777777">
        <w:tc>
          <w:tcPr>
            <w:tcW w:w="2880" w:type="dxa"/>
          </w:tcPr>
          <w:p w14:paraId="1EC8CF7E" w14:textId="77777777" w:rsidR="00043C9C" w:rsidRDefault="00000000">
            <w:r>
              <w:t>Rok produkcji</w:t>
            </w:r>
          </w:p>
        </w:tc>
        <w:tc>
          <w:tcPr>
            <w:tcW w:w="2880" w:type="dxa"/>
          </w:tcPr>
          <w:p w14:paraId="18CCD643" w14:textId="77777777" w:rsidR="00043C9C" w:rsidRDefault="00000000">
            <w:r>
              <w:t>Min. 2025, fabrycznie nowy</w:t>
            </w:r>
          </w:p>
        </w:tc>
        <w:tc>
          <w:tcPr>
            <w:tcW w:w="2880" w:type="dxa"/>
          </w:tcPr>
          <w:p w14:paraId="054498BE" w14:textId="77777777" w:rsidR="00043C9C" w:rsidRDefault="00043C9C"/>
        </w:tc>
      </w:tr>
      <w:tr w:rsidR="00043C9C" w14:paraId="6BEEF360" w14:textId="77777777">
        <w:tc>
          <w:tcPr>
            <w:tcW w:w="2880" w:type="dxa"/>
          </w:tcPr>
          <w:p w14:paraId="441DBAC4" w14:textId="77777777" w:rsidR="00043C9C" w:rsidRDefault="00000000">
            <w:r>
              <w:t>Przeznaczenie</w:t>
            </w:r>
          </w:p>
        </w:tc>
        <w:tc>
          <w:tcPr>
            <w:tcW w:w="2880" w:type="dxa"/>
          </w:tcPr>
          <w:p w14:paraId="4392DCF3" w14:textId="22B6E2E6" w:rsidR="00043C9C" w:rsidRDefault="00000000">
            <w:r>
              <w:t>Min. 23''</w:t>
            </w:r>
            <w:r w:rsidR="00C63D58">
              <w:t>, polaryczacja</w:t>
            </w:r>
          </w:p>
        </w:tc>
        <w:tc>
          <w:tcPr>
            <w:tcW w:w="2880" w:type="dxa"/>
          </w:tcPr>
          <w:p w14:paraId="743337C2" w14:textId="77777777" w:rsidR="00043C9C" w:rsidRDefault="00043C9C"/>
        </w:tc>
      </w:tr>
      <w:tr w:rsidR="00043C9C" w14:paraId="217E9B47" w14:textId="77777777">
        <w:tc>
          <w:tcPr>
            <w:tcW w:w="2880" w:type="dxa"/>
          </w:tcPr>
          <w:p w14:paraId="48FBAB47" w14:textId="77777777" w:rsidR="00043C9C" w:rsidRDefault="00000000">
            <w:r>
              <w:t>Wyposażenie / funkcje</w:t>
            </w:r>
          </w:p>
        </w:tc>
        <w:tc>
          <w:tcPr>
            <w:tcW w:w="2880" w:type="dxa"/>
          </w:tcPr>
          <w:p w14:paraId="4865F4E5" w14:textId="4226587A" w:rsidR="00C63D58" w:rsidRDefault="00000000" w:rsidP="00C63D58">
            <w:r>
              <w:t>Testy dla dorosłych i dzieci</w:t>
            </w:r>
            <w:r w:rsidR="0055235E">
              <w:t xml:space="preserve"> (cyfry, litery, obrazki dla dzieci, Snellen E, Lndolt, czerwono-zielony, binokularny, worth, ISHIHARY),</w:t>
            </w:r>
          </w:p>
          <w:p w14:paraId="0A70D4A7" w14:textId="409638A3" w:rsidR="00C63D58" w:rsidRDefault="00C63D58" w:rsidP="00C63D58">
            <w:r>
              <w:t xml:space="preserve">Badanie widzenia barwnego, </w:t>
            </w:r>
          </w:p>
          <w:p w14:paraId="259ACDE1" w14:textId="5E07A0ED" w:rsidR="00C63D58" w:rsidRDefault="00C63D58" w:rsidP="00C63D58">
            <w:r>
              <w:t>Badanie czułości kontrastowej,</w:t>
            </w:r>
          </w:p>
          <w:p w14:paraId="79E690F1" w14:textId="5400D35A" w:rsidR="00C63D58" w:rsidRDefault="00C63D58" w:rsidP="00C63D58">
            <w:r>
              <w:t xml:space="preserve"> Badanie widzenia obuocznego przy pomocy testów spolaryzowanych (tylko dla wersji CP-600P i CP-400P.</w:t>
            </w:r>
          </w:p>
        </w:tc>
        <w:tc>
          <w:tcPr>
            <w:tcW w:w="2880" w:type="dxa"/>
          </w:tcPr>
          <w:p w14:paraId="1D5358B3" w14:textId="77777777" w:rsidR="00043C9C" w:rsidRDefault="00043C9C"/>
        </w:tc>
      </w:tr>
      <w:tr w:rsidR="00043C9C" w14:paraId="77628AB5" w14:textId="77777777">
        <w:tc>
          <w:tcPr>
            <w:tcW w:w="2880" w:type="dxa"/>
          </w:tcPr>
          <w:p w14:paraId="1117BAE1" w14:textId="77777777" w:rsidR="00043C9C" w:rsidRDefault="00000000">
            <w:r>
              <w:t>Certyfikat CE</w:t>
            </w:r>
          </w:p>
        </w:tc>
        <w:tc>
          <w:tcPr>
            <w:tcW w:w="2880" w:type="dxa"/>
          </w:tcPr>
          <w:p w14:paraId="5668F32C" w14:textId="77777777" w:rsidR="00043C9C" w:rsidRDefault="00000000">
            <w:r>
              <w:t>Wymagany</w:t>
            </w:r>
          </w:p>
        </w:tc>
        <w:tc>
          <w:tcPr>
            <w:tcW w:w="2880" w:type="dxa"/>
          </w:tcPr>
          <w:p w14:paraId="1345C9FC" w14:textId="77777777" w:rsidR="00043C9C" w:rsidRDefault="00043C9C"/>
        </w:tc>
      </w:tr>
      <w:tr w:rsidR="00043C9C" w14:paraId="3B13B1B4" w14:textId="77777777">
        <w:tc>
          <w:tcPr>
            <w:tcW w:w="2880" w:type="dxa"/>
          </w:tcPr>
          <w:p w14:paraId="1A702A82" w14:textId="77777777" w:rsidR="00043C9C" w:rsidRDefault="00000000">
            <w:r>
              <w:t>Instrukcja obsługi</w:t>
            </w:r>
          </w:p>
        </w:tc>
        <w:tc>
          <w:tcPr>
            <w:tcW w:w="2880" w:type="dxa"/>
          </w:tcPr>
          <w:p w14:paraId="5C1B6E4E" w14:textId="77777777" w:rsidR="00043C9C" w:rsidRDefault="00000000">
            <w:r>
              <w:t>Język polski</w:t>
            </w:r>
          </w:p>
        </w:tc>
        <w:tc>
          <w:tcPr>
            <w:tcW w:w="2880" w:type="dxa"/>
          </w:tcPr>
          <w:p w14:paraId="23637F34" w14:textId="77777777" w:rsidR="00043C9C" w:rsidRDefault="00043C9C"/>
        </w:tc>
      </w:tr>
      <w:tr w:rsidR="00043C9C" w14:paraId="110224C1" w14:textId="77777777">
        <w:tc>
          <w:tcPr>
            <w:tcW w:w="2880" w:type="dxa"/>
          </w:tcPr>
          <w:p w14:paraId="7D9508A0" w14:textId="77777777" w:rsidR="00043C9C" w:rsidRDefault="00000000">
            <w:r>
              <w:t>Gwarancja</w:t>
            </w:r>
          </w:p>
        </w:tc>
        <w:tc>
          <w:tcPr>
            <w:tcW w:w="2880" w:type="dxa"/>
          </w:tcPr>
          <w:p w14:paraId="5978D1D8" w14:textId="77777777" w:rsidR="00043C9C" w:rsidRDefault="00000000">
            <w:r>
              <w:t>Min. 24 miesiące</w:t>
            </w:r>
          </w:p>
        </w:tc>
        <w:tc>
          <w:tcPr>
            <w:tcW w:w="2880" w:type="dxa"/>
          </w:tcPr>
          <w:p w14:paraId="0B171EB8" w14:textId="77777777" w:rsidR="00043C9C" w:rsidRDefault="00043C9C"/>
        </w:tc>
      </w:tr>
    </w:tbl>
    <w:p w14:paraId="1A48C487" w14:textId="77777777" w:rsidR="00043C9C" w:rsidRDefault="00000000">
      <w:pPr>
        <w:pStyle w:val="Nagwek2"/>
      </w:pPr>
      <w:r>
        <w:t>17. Lampa szczelinowa – 1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043C9C" w14:paraId="1651AF51" w14:textId="77777777">
        <w:tc>
          <w:tcPr>
            <w:tcW w:w="2880" w:type="dxa"/>
          </w:tcPr>
          <w:p w14:paraId="74A81C4C" w14:textId="77777777" w:rsidR="00043C9C" w:rsidRDefault="00000000">
            <w:r>
              <w:t>Parametr</w:t>
            </w:r>
          </w:p>
        </w:tc>
        <w:tc>
          <w:tcPr>
            <w:tcW w:w="2880" w:type="dxa"/>
          </w:tcPr>
          <w:p w14:paraId="705284B8" w14:textId="77777777" w:rsidR="00043C9C" w:rsidRDefault="00000000">
            <w:r>
              <w:t>Wymaganie</w:t>
            </w:r>
          </w:p>
        </w:tc>
        <w:tc>
          <w:tcPr>
            <w:tcW w:w="2880" w:type="dxa"/>
          </w:tcPr>
          <w:p w14:paraId="28BA8374" w14:textId="77777777" w:rsidR="00043C9C" w:rsidRDefault="00000000">
            <w:r>
              <w:t>Spełnia (TAK/NIE/PODAĆ)</w:t>
            </w:r>
          </w:p>
        </w:tc>
      </w:tr>
      <w:tr w:rsidR="00043C9C" w14:paraId="56D416F9" w14:textId="77777777">
        <w:tc>
          <w:tcPr>
            <w:tcW w:w="2880" w:type="dxa"/>
          </w:tcPr>
          <w:p w14:paraId="56BF766A" w14:textId="77777777" w:rsidR="00043C9C" w:rsidRDefault="00000000">
            <w:r>
              <w:t>Nazwa produktu</w:t>
            </w:r>
          </w:p>
        </w:tc>
        <w:tc>
          <w:tcPr>
            <w:tcW w:w="2880" w:type="dxa"/>
          </w:tcPr>
          <w:p w14:paraId="0A2E9EFF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399651FD" w14:textId="77777777" w:rsidR="00043C9C" w:rsidRDefault="00043C9C"/>
        </w:tc>
      </w:tr>
      <w:tr w:rsidR="00043C9C" w14:paraId="730BF483" w14:textId="77777777">
        <w:tc>
          <w:tcPr>
            <w:tcW w:w="2880" w:type="dxa"/>
          </w:tcPr>
          <w:p w14:paraId="218233EA" w14:textId="77777777" w:rsidR="00043C9C" w:rsidRDefault="00000000">
            <w:r>
              <w:t>Producent</w:t>
            </w:r>
          </w:p>
        </w:tc>
        <w:tc>
          <w:tcPr>
            <w:tcW w:w="2880" w:type="dxa"/>
          </w:tcPr>
          <w:p w14:paraId="1B0E493D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0E1C699A" w14:textId="77777777" w:rsidR="00043C9C" w:rsidRDefault="00043C9C"/>
        </w:tc>
      </w:tr>
      <w:tr w:rsidR="00043C9C" w14:paraId="651776A7" w14:textId="77777777">
        <w:tc>
          <w:tcPr>
            <w:tcW w:w="2880" w:type="dxa"/>
          </w:tcPr>
          <w:p w14:paraId="2CB02EF1" w14:textId="77777777" w:rsidR="00043C9C" w:rsidRDefault="00000000">
            <w:r>
              <w:t>Rok produkcji</w:t>
            </w:r>
          </w:p>
        </w:tc>
        <w:tc>
          <w:tcPr>
            <w:tcW w:w="2880" w:type="dxa"/>
          </w:tcPr>
          <w:p w14:paraId="7E059602" w14:textId="77777777" w:rsidR="00043C9C" w:rsidRDefault="00000000">
            <w:r>
              <w:t>Min. 2025, fabrycznie nowy</w:t>
            </w:r>
          </w:p>
        </w:tc>
        <w:tc>
          <w:tcPr>
            <w:tcW w:w="2880" w:type="dxa"/>
          </w:tcPr>
          <w:p w14:paraId="3758CF5A" w14:textId="77777777" w:rsidR="00043C9C" w:rsidRDefault="00043C9C"/>
        </w:tc>
      </w:tr>
      <w:tr w:rsidR="00043C9C" w14:paraId="682DB58E" w14:textId="77777777">
        <w:tc>
          <w:tcPr>
            <w:tcW w:w="2880" w:type="dxa"/>
          </w:tcPr>
          <w:p w14:paraId="502FBF08" w14:textId="77777777" w:rsidR="00043C9C" w:rsidRDefault="00000000">
            <w:r>
              <w:t>Przeznaczenie</w:t>
            </w:r>
          </w:p>
        </w:tc>
        <w:tc>
          <w:tcPr>
            <w:tcW w:w="2880" w:type="dxa"/>
          </w:tcPr>
          <w:p w14:paraId="52C071FE" w14:textId="02986585" w:rsidR="00043C9C" w:rsidRDefault="00000000">
            <w:r>
              <w:t>Oświetlenie LED</w:t>
            </w:r>
            <w:r w:rsidR="006802FD">
              <w:t xml:space="preserve"> ze światłem białym do 50000 godzin ciągłej pracy, jasność 284 000 LUX z płynna regulacją</w:t>
            </w:r>
          </w:p>
        </w:tc>
        <w:tc>
          <w:tcPr>
            <w:tcW w:w="2880" w:type="dxa"/>
          </w:tcPr>
          <w:p w14:paraId="3BE2002E" w14:textId="77777777" w:rsidR="00043C9C" w:rsidRDefault="00043C9C"/>
        </w:tc>
      </w:tr>
      <w:tr w:rsidR="00043C9C" w14:paraId="4A12A688" w14:textId="77777777">
        <w:tc>
          <w:tcPr>
            <w:tcW w:w="2880" w:type="dxa"/>
          </w:tcPr>
          <w:p w14:paraId="3C9B086A" w14:textId="77777777" w:rsidR="00043C9C" w:rsidRDefault="00000000">
            <w:r>
              <w:t>Wyposażenie / funkcje</w:t>
            </w:r>
          </w:p>
        </w:tc>
        <w:tc>
          <w:tcPr>
            <w:tcW w:w="2880" w:type="dxa"/>
          </w:tcPr>
          <w:p w14:paraId="3CAFEBA0" w14:textId="77777777" w:rsidR="00043C9C" w:rsidRDefault="00000000">
            <w:r>
              <w:t>Min. 5 powiększeń</w:t>
            </w:r>
            <w:r w:rsidR="0055235E">
              <w:t xml:space="preserve"> (6x, 10x, 16x, 25x, 40x), podbródek z fiksatorem, filtr: niebieski, </w:t>
            </w:r>
            <w:r w:rsidR="0055235E">
              <w:lastRenderedPageBreak/>
              <w:t>zielony (red free), absorbujący ciepło, dyfuzor,</w:t>
            </w:r>
          </w:p>
          <w:p w14:paraId="229E9FB4" w14:textId="110ECA3F" w:rsidR="0055235E" w:rsidRDefault="0055235E">
            <w:r>
              <w:t>Szerokość szczeliny do 14mm, płynna regulacja oświetlenia.</w:t>
            </w:r>
          </w:p>
        </w:tc>
        <w:tc>
          <w:tcPr>
            <w:tcW w:w="2880" w:type="dxa"/>
          </w:tcPr>
          <w:p w14:paraId="3A618406" w14:textId="77777777" w:rsidR="00043C9C" w:rsidRDefault="00043C9C"/>
        </w:tc>
      </w:tr>
      <w:tr w:rsidR="00043C9C" w14:paraId="720FDB5C" w14:textId="77777777">
        <w:tc>
          <w:tcPr>
            <w:tcW w:w="2880" w:type="dxa"/>
          </w:tcPr>
          <w:p w14:paraId="488B8CC4" w14:textId="77777777" w:rsidR="00043C9C" w:rsidRDefault="00000000">
            <w:r>
              <w:t>Certyfikat CE</w:t>
            </w:r>
          </w:p>
        </w:tc>
        <w:tc>
          <w:tcPr>
            <w:tcW w:w="2880" w:type="dxa"/>
          </w:tcPr>
          <w:p w14:paraId="2CA4217B" w14:textId="77777777" w:rsidR="00043C9C" w:rsidRDefault="00000000">
            <w:r>
              <w:t>Wymagany</w:t>
            </w:r>
          </w:p>
        </w:tc>
        <w:tc>
          <w:tcPr>
            <w:tcW w:w="2880" w:type="dxa"/>
          </w:tcPr>
          <w:p w14:paraId="2FA54333" w14:textId="77777777" w:rsidR="00043C9C" w:rsidRDefault="00043C9C"/>
        </w:tc>
      </w:tr>
      <w:tr w:rsidR="00043C9C" w14:paraId="37AA73BE" w14:textId="77777777">
        <w:tc>
          <w:tcPr>
            <w:tcW w:w="2880" w:type="dxa"/>
          </w:tcPr>
          <w:p w14:paraId="655F3E79" w14:textId="77777777" w:rsidR="00043C9C" w:rsidRDefault="00000000">
            <w:r>
              <w:t>Instrukcja obsługi</w:t>
            </w:r>
          </w:p>
        </w:tc>
        <w:tc>
          <w:tcPr>
            <w:tcW w:w="2880" w:type="dxa"/>
          </w:tcPr>
          <w:p w14:paraId="11EC9116" w14:textId="77777777" w:rsidR="00043C9C" w:rsidRDefault="00000000">
            <w:r>
              <w:t>Język polski</w:t>
            </w:r>
          </w:p>
        </w:tc>
        <w:tc>
          <w:tcPr>
            <w:tcW w:w="2880" w:type="dxa"/>
          </w:tcPr>
          <w:p w14:paraId="3B86A666" w14:textId="77777777" w:rsidR="00043C9C" w:rsidRDefault="00043C9C"/>
        </w:tc>
      </w:tr>
      <w:tr w:rsidR="00043C9C" w14:paraId="28E694D4" w14:textId="77777777">
        <w:tc>
          <w:tcPr>
            <w:tcW w:w="2880" w:type="dxa"/>
          </w:tcPr>
          <w:p w14:paraId="21270DF3" w14:textId="77777777" w:rsidR="00043C9C" w:rsidRDefault="00000000">
            <w:r>
              <w:t>Gwarancja</w:t>
            </w:r>
          </w:p>
        </w:tc>
        <w:tc>
          <w:tcPr>
            <w:tcW w:w="2880" w:type="dxa"/>
          </w:tcPr>
          <w:p w14:paraId="724EF984" w14:textId="77777777" w:rsidR="00043C9C" w:rsidRDefault="00000000">
            <w:r>
              <w:t>Min. 24 miesiące</w:t>
            </w:r>
          </w:p>
        </w:tc>
        <w:tc>
          <w:tcPr>
            <w:tcW w:w="2880" w:type="dxa"/>
          </w:tcPr>
          <w:p w14:paraId="5AC73FC7" w14:textId="77777777" w:rsidR="00043C9C" w:rsidRDefault="00043C9C"/>
        </w:tc>
      </w:tr>
      <w:tr w:rsidR="006802FD" w14:paraId="59939D7F" w14:textId="77777777">
        <w:tc>
          <w:tcPr>
            <w:tcW w:w="2880" w:type="dxa"/>
          </w:tcPr>
          <w:p w14:paraId="11D57EE1" w14:textId="005A5A31" w:rsidR="006802FD" w:rsidRDefault="006802FD">
            <w:r>
              <w:t>Typ mikroskopu</w:t>
            </w:r>
          </w:p>
        </w:tc>
        <w:tc>
          <w:tcPr>
            <w:tcW w:w="2880" w:type="dxa"/>
          </w:tcPr>
          <w:p w14:paraId="467135B6" w14:textId="040B8AAB" w:rsidR="006802FD" w:rsidRDefault="006802FD">
            <w:r>
              <w:t>Zbiezność Galileusza ze zmianą powiększenia</w:t>
            </w:r>
          </w:p>
        </w:tc>
        <w:tc>
          <w:tcPr>
            <w:tcW w:w="2880" w:type="dxa"/>
          </w:tcPr>
          <w:p w14:paraId="002654E6" w14:textId="77777777" w:rsidR="006802FD" w:rsidRDefault="006802FD"/>
        </w:tc>
      </w:tr>
      <w:tr w:rsidR="006802FD" w14:paraId="2BE35C87" w14:textId="77777777">
        <w:tc>
          <w:tcPr>
            <w:tcW w:w="2880" w:type="dxa"/>
          </w:tcPr>
          <w:p w14:paraId="4661FA8A" w14:textId="32190A32" w:rsidR="006802FD" w:rsidRDefault="006802FD">
            <w:r>
              <w:t>Zakres obrotu projektora szczelinowego:</w:t>
            </w:r>
          </w:p>
        </w:tc>
        <w:tc>
          <w:tcPr>
            <w:tcW w:w="2880" w:type="dxa"/>
          </w:tcPr>
          <w:p w14:paraId="37D54D89" w14:textId="50D72473" w:rsidR="006802FD" w:rsidRDefault="006802FD">
            <w:r>
              <w:t>-/+ 90 stopni, skala kątowa , przywołanie ) stopni +/_ 10 stopni</w:t>
            </w:r>
          </w:p>
        </w:tc>
        <w:tc>
          <w:tcPr>
            <w:tcW w:w="2880" w:type="dxa"/>
          </w:tcPr>
          <w:p w14:paraId="0D0C4C9A" w14:textId="77777777" w:rsidR="006802FD" w:rsidRDefault="006802FD"/>
        </w:tc>
      </w:tr>
      <w:tr w:rsidR="006802FD" w14:paraId="2BCB2A9F" w14:textId="77777777">
        <w:tc>
          <w:tcPr>
            <w:tcW w:w="2880" w:type="dxa"/>
          </w:tcPr>
          <w:p w14:paraId="7AE0F93B" w14:textId="777F9228" w:rsidR="006802FD" w:rsidRDefault="006802FD">
            <w:r>
              <w:t>Odległośc robocza</w:t>
            </w:r>
          </w:p>
        </w:tc>
        <w:tc>
          <w:tcPr>
            <w:tcW w:w="2880" w:type="dxa"/>
          </w:tcPr>
          <w:p w14:paraId="23C64C1D" w14:textId="74870CA5" w:rsidR="006802FD" w:rsidRDefault="006802FD">
            <w:r>
              <w:t>Wyjście pryzmatu/odległość od oka pacjenta- 80mm</w:t>
            </w:r>
          </w:p>
        </w:tc>
        <w:tc>
          <w:tcPr>
            <w:tcW w:w="2880" w:type="dxa"/>
          </w:tcPr>
          <w:p w14:paraId="0962BBCC" w14:textId="77777777" w:rsidR="006802FD" w:rsidRDefault="006802FD"/>
        </w:tc>
      </w:tr>
    </w:tbl>
    <w:p w14:paraId="30E85332" w14:textId="77777777" w:rsidR="00043C9C" w:rsidRDefault="00000000">
      <w:pPr>
        <w:pStyle w:val="Nagwek2"/>
      </w:pPr>
      <w:r>
        <w:t>18. Laser YAG – 1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043C9C" w14:paraId="75634C5E" w14:textId="77777777">
        <w:tc>
          <w:tcPr>
            <w:tcW w:w="2880" w:type="dxa"/>
          </w:tcPr>
          <w:p w14:paraId="5BCC7842" w14:textId="77777777" w:rsidR="00043C9C" w:rsidRDefault="00000000">
            <w:r>
              <w:t>Parametr</w:t>
            </w:r>
          </w:p>
        </w:tc>
        <w:tc>
          <w:tcPr>
            <w:tcW w:w="2880" w:type="dxa"/>
          </w:tcPr>
          <w:p w14:paraId="4E2E66AD" w14:textId="77777777" w:rsidR="00043C9C" w:rsidRDefault="00000000">
            <w:r>
              <w:t>Wymaganie</w:t>
            </w:r>
          </w:p>
        </w:tc>
        <w:tc>
          <w:tcPr>
            <w:tcW w:w="2880" w:type="dxa"/>
          </w:tcPr>
          <w:p w14:paraId="6525C77F" w14:textId="77777777" w:rsidR="00043C9C" w:rsidRDefault="00000000">
            <w:r>
              <w:t>Spełnia (TAK/NIE/PODAĆ)</w:t>
            </w:r>
          </w:p>
        </w:tc>
      </w:tr>
      <w:tr w:rsidR="00043C9C" w14:paraId="312E662C" w14:textId="77777777">
        <w:tc>
          <w:tcPr>
            <w:tcW w:w="2880" w:type="dxa"/>
          </w:tcPr>
          <w:p w14:paraId="7D75AE4D" w14:textId="77777777" w:rsidR="00043C9C" w:rsidRDefault="00000000">
            <w:r>
              <w:t>Nazwa produktu</w:t>
            </w:r>
          </w:p>
        </w:tc>
        <w:tc>
          <w:tcPr>
            <w:tcW w:w="2880" w:type="dxa"/>
          </w:tcPr>
          <w:p w14:paraId="26ACBF6D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4C389163" w14:textId="77777777" w:rsidR="00043C9C" w:rsidRDefault="00043C9C"/>
        </w:tc>
      </w:tr>
      <w:tr w:rsidR="00043C9C" w14:paraId="7BCE1E00" w14:textId="77777777">
        <w:tc>
          <w:tcPr>
            <w:tcW w:w="2880" w:type="dxa"/>
          </w:tcPr>
          <w:p w14:paraId="5C126C57" w14:textId="77777777" w:rsidR="00043C9C" w:rsidRDefault="00000000">
            <w:r>
              <w:t>Producent</w:t>
            </w:r>
          </w:p>
        </w:tc>
        <w:tc>
          <w:tcPr>
            <w:tcW w:w="2880" w:type="dxa"/>
          </w:tcPr>
          <w:p w14:paraId="49D334F3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46A324F8" w14:textId="77777777" w:rsidR="00043C9C" w:rsidRDefault="00043C9C"/>
        </w:tc>
      </w:tr>
      <w:tr w:rsidR="00043C9C" w14:paraId="03C1909A" w14:textId="77777777">
        <w:tc>
          <w:tcPr>
            <w:tcW w:w="2880" w:type="dxa"/>
          </w:tcPr>
          <w:p w14:paraId="2D61D306" w14:textId="77777777" w:rsidR="00043C9C" w:rsidRDefault="00000000">
            <w:r>
              <w:t>Rok produkcji</w:t>
            </w:r>
          </w:p>
        </w:tc>
        <w:tc>
          <w:tcPr>
            <w:tcW w:w="2880" w:type="dxa"/>
          </w:tcPr>
          <w:p w14:paraId="1CE94BBF" w14:textId="77777777" w:rsidR="00043C9C" w:rsidRDefault="00000000">
            <w:r>
              <w:t>Min. 2025, fabrycznie nowy</w:t>
            </w:r>
          </w:p>
        </w:tc>
        <w:tc>
          <w:tcPr>
            <w:tcW w:w="2880" w:type="dxa"/>
          </w:tcPr>
          <w:p w14:paraId="3D0BAB90" w14:textId="77777777" w:rsidR="00043C9C" w:rsidRDefault="00043C9C"/>
        </w:tc>
      </w:tr>
      <w:tr w:rsidR="00043C9C" w14:paraId="2269EF83" w14:textId="77777777">
        <w:tc>
          <w:tcPr>
            <w:tcW w:w="2880" w:type="dxa"/>
          </w:tcPr>
          <w:p w14:paraId="33D51CE4" w14:textId="77777777" w:rsidR="00043C9C" w:rsidRDefault="00000000">
            <w:r>
              <w:t>Przeznaczenie</w:t>
            </w:r>
          </w:p>
        </w:tc>
        <w:tc>
          <w:tcPr>
            <w:tcW w:w="2880" w:type="dxa"/>
          </w:tcPr>
          <w:p w14:paraId="11C23278" w14:textId="77777777" w:rsidR="00043C9C" w:rsidRDefault="00000000">
            <w:r>
              <w:t>Laser YAG</w:t>
            </w:r>
          </w:p>
        </w:tc>
        <w:tc>
          <w:tcPr>
            <w:tcW w:w="2880" w:type="dxa"/>
          </w:tcPr>
          <w:p w14:paraId="6216DEB0" w14:textId="77777777" w:rsidR="00043C9C" w:rsidRDefault="00043C9C"/>
        </w:tc>
      </w:tr>
      <w:tr w:rsidR="00043C9C" w14:paraId="461DBCA7" w14:textId="77777777">
        <w:tc>
          <w:tcPr>
            <w:tcW w:w="2880" w:type="dxa"/>
          </w:tcPr>
          <w:p w14:paraId="55164BCE" w14:textId="77777777" w:rsidR="00043C9C" w:rsidRDefault="00000000">
            <w:r>
              <w:t>Wyposażenie / funkcje</w:t>
            </w:r>
          </w:p>
        </w:tc>
        <w:tc>
          <w:tcPr>
            <w:tcW w:w="2880" w:type="dxa"/>
          </w:tcPr>
          <w:p w14:paraId="6C204F97" w14:textId="77777777" w:rsidR="00043C9C" w:rsidRDefault="00000000">
            <w:r>
              <w:t>Zintegrowany z lampą</w:t>
            </w:r>
            <w:r w:rsidR="0055235E">
              <w:t xml:space="preserve"> szczelinową, przeznaczenie: kapsulotomia, irydotomia,</w:t>
            </w:r>
          </w:p>
          <w:p w14:paraId="270EAD21" w14:textId="77777777" w:rsidR="0055235E" w:rsidRDefault="0055235E">
            <w:r>
              <w:t xml:space="preserve">Długość fali: 1064 nm, </w:t>
            </w:r>
          </w:p>
          <w:p w14:paraId="514F5078" w14:textId="77777777" w:rsidR="0055235E" w:rsidRDefault="0055235E">
            <w:r>
              <w:t>Częstotliwość powtórzeń: do 3HZ</w:t>
            </w:r>
          </w:p>
          <w:p w14:paraId="2BBABC04" w14:textId="77777777" w:rsidR="0055235E" w:rsidRDefault="0055235E">
            <w:r>
              <w:t>Średniaca ogniska 8 µm,</w:t>
            </w:r>
          </w:p>
          <w:p w14:paraId="53670829" w14:textId="32796623" w:rsidR="0055235E" w:rsidRDefault="0055235E">
            <w:r>
              <w:t>Spoób emisji: 1, 2 lub 3 impulsy w serii.</w:t>
            </w:r>
          </w:p>
        </w:tc>
        <w:tc>
          <w:tcPr>
            <w:tcW w:w="2880" w:type="dxa"/>
          </w:tcPr>
          <w:p w14:paraId="32B0DD12" w14:textId="77777777" w:rsidR="00043C9C" w:rsidRDefault="00043C9C"/>
        </w:tc>
      </w:tr>
      <w:tr w:rsidR="00043C9C" w14:paraId="48D6C9FE" w14:textId="77777777">
        <w:tc>
          <w:tcPr>
            <w:tcW w:w="2880" w:type="dxa"/>
          </w:tcPr>
          <w:p w14:paraId="7DDB2696" w14:textId="77777777" w:rsidR="00043C9C" w:rsidRDefault="00000000">
            <w:r>
              <w:t>Certyfikat CE</w:t>
            </w:r>
          </w:p>
        </w:tc>
        <w:tc>
          <w:tcPr>
            <w:tcW w:w="2880" w:type="dxa"/>
          </w:tcPr>
          <w:p w14:paraId="5B64331D" w14:textId="77777777" w:rsidR="00043C9C" w:rsidRDefault="00000000">
            <w:r>
              <w:t>Wymagany</w:t>
            </w:r>
          </w:p>
        </w:tc>
        <w:tc>
          <w:tcPr>
            <w:tcW w:w="2880" w:type="dxa"/>
          </w:tcPr>
          <w:p w14:paraId="2E09CBA8" w14:textId="77777777" w:rsidR="00043C9C" w:rsidRDefault="00043C9C"/>
        </w:tc>
      </w:tr>
      <w:tr w:rsidR="00043C9C" w14:paraId="0136D80E" w14:textId="77777777">
        <w:tc>
          <w:tcPr>
            <w:tcW w:w="2880" w:type="dxa"/>
          </w:tcPr>
          <w:p w14:paraId="730FE691" w14:textId="77777777" w:rsidR="00043C9C" w:rsidRDefault="00000000">
            <w:r>
              <w:t>Instrukcja obsługi</w:t>
            </w:r>
          </w:p>
        </w:tc>
        <w:tc>
          <w:tcPr>
            <w:tcW w:w="2880" w:type="dxa"/>
          </w:tcPr>
          <w:p w14:paraId="440D4BF3" w14:textId="77777777" w:rsidR="00043C9C" w:rsidRDefault="00000000">
            <w:r>
              <w:t>Język polski</w:t>
            </w:r>
          </w:p>
        </w:tc>
        <w:tc>
          <w:tcPr>
            <w:tcW w:w="2880" w:type="dxa"/>
          </w:tcPr>
          <w:p w14:paraId="4D278C1B" w14:textId="77777777" w:rsidR="00043C9C" w:rsidRDefault="00043C9C"/>
        </w:tc>
      </w:tr>
      <w:tr w:rsidR="00043C9C" w14:paraId="7D46F8BC" w14:textId="77777777">
        <w:tc>
          <w:tcPr>
            <w:tcW w:w="2880" w:type="dxa"/>
          </w:tcPr>
          <w:p w14:paraId="300B484F" w14:textId="77777777" w:rsidR="00043C9C" w:rsidRDefault="00000000">
            <w:r>
              <w:t>Gwarancja</w:t>
            </w:r>
          </w:p>
        </w:tc>
        <w:tc>
          <w:tcPr>
            <w:tcW w:w="2880" w:type="dxa"/>
          </w:tcPr>
          <w:p w14:paraId="3BE1D385" w14:textId="77777777" w:rsidR="00043C9C" w:rsidRDefault="00000000">
            <w:r>
              <w:t>Min. 24 miesiące</w:t>
            </w:r>
          </w:p>
        </w:tc>
        <w:tc>
          <w:tcPr>
            <w:tcW w:w="2880" w:type="dxa"/>
          </w:tcPr>
          <w:p w14:paraId="617C6BF8" w14:textId="77777777" w:rsidR="00043C9C" w:rsidRDefault="00043C9C"/>
        </w:tc>
      </w:tr>
      <w:tr w:rsidR="006802FD" w14:paraId="71FDACE5" w14:textId="77777777">
        <w:tc>
          <w:tcPr>
            <w:tcW w:w="2880" w:type="dxa"/>
          </w:tcPr>
          <w:p w14:paraId="7360B22C" w14:textId="5CFC347C" w:rsidR="006802FD" w:rsidRDefault="006802FD">
            <w:r>
              <w:t>Możliwość rozbudowy</w:t>
            </w:r>
          </w:p>
        </w:tc>
        <w:tc>
          <w:tcPr>
            <w:tcW w:w="2880" w:type="dxa"/>
          </w:tcPr>
          <w:p w14:paraId="5FA039A5" w14:textId="1D26FDEC" w:rsidR="006802FD" w:rsidRDefault="006802FD">
            <w:r>
              <w:t>O 2 laser ( fotokoagulator 532 nm) pracujący w trybie multisport I monospot, realizowany za pomoca dedykowanego adaptera.</w:t>
            </w:r>
          </w:p>
        </w:tc>
        <w:tc>
          <w:tcPr>
            <w:tcW w:w="2880" w:type="dxa"/>
          </w:tcPr>
          <w:p w14:paraId="20D04BEE" w14:textId="77777777" w:rsidR="006802FD" w:rsidRDefault="006802FD"/>
        </w:tc>
      </w:tr>
      <w:tr w:rsidR="006802FD" w14:paraId="06E340F4" w14:textId="77777777">
        <w:tc>
          <w:tcPr>
            <w:tcW w:w="2880" w:type="dxa"/>
          </w:tcPr>
          <w:p w14:paraId="24FE1B73" w14:textId="24B3A2A7" w:rsidR="006802FD" w:rsidRDefault="006802FD">
            <w:r>
              <w:t>Wieża oświetleniowa</w:t>
            </w:r>
          </w:p>
        </w:tc>
        <w:tc>
          <w:tcPr>
            <w:tcW w:w="2880" w:type="dxa"/>
          </w:tcPr>
          <w:p w14:paraId="4B57B0B9" w14:textId="77777777" w:rsidR="006802FD" w:rsidRDefault="006802FD">
            <w:r>
              <w:t>Posiada regulację pozwalając na uzyskanie – kata oświetlenia 16 stopni w pozycji niskiej</w:t>
            </w:r>
          </w:p>
          <w:p w14:paraId="436FD2C9" w14:textId="280217DB" w:rsidR="006802FD" w:rsidRDefault="006802FD" w:rsidP="006802FD">
            <w:pPr>
              <w:pStyle w:val="Akapitzlist"/>
              <w:numPr>
                <w:ilvl w:val="0"/>
                <w:numId w:val="13"/>
              </w:numPr>
            </w:pPr>
            <w:r>
              <w:t>oraz 7,5 stopni w pozycji wysokiej</w:t>
            </w:r>
          </w:p>
        </w:tc>
        <w:tc>
          <w:tcPr>
            <w:tcW w:w="2880" w:type="dxa"/>
          </w:tcPr>
          <w:p w14:paraId="33F631DA" w14:textId="77777777" w:rsidR="006802FD" w:rsidRDefault="006802FD"/>
        </w:tc>
      </w:tr>
    </w:tbl>
    <w:p w14:paraId="26C136DD" w14:textId="77777777" w:rsidR="00043C9C" w:rsidRDefault="00000000">
      <w:pPr>
        <w:pStyle w:val="Nagwek2"/>
      </w:pPr>
      <w:r>
        <w:t>19. Ultrasonograf okulistyczny – 1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6"/>
        <w:gridCol w:w="2876"/>
        <w:gridCol w:w="2878"/>
      </w:tblGrid>
      <w:tr w:rsidR="00043C9C" w14:paraId="239FEE3F" w14:textId="77777777" w:rsidTr="006802FD">
        <w:tc>
          <w:tcPr>
            <w:tcW w:w="2876" w:type="dxa"/>
          </w:tcPr>
          <w:p w14:paraId="5D628BC8" w14:textId="77777777" w:rsidR="00043C9C" w:rsidRDefault="00000000">
            <w:r>
              <w:t>Parametr</w:t>
            </w:r>
          </w:p>
        </w:tc>
        <w:tc>
          <w:tcPr>
            <w:tcW w:w="2876" w:type="dxa"/>
          </w:tcPr>
          <w:p w14:paraId="28996D25" w14:textId="77777777" w:rsidR="00043C9C" w:rsidRDefault="00000000">
            <w:r>
              <w:t>Wymaganie</w:t>
            </w:r>
          </w:p>
        </w:tc>
        <w:tc>
          <w:tcPr>
            <w:tcW w:w="2878" w:type="dxa"/>
          </w:tcPr>
          <w:p w14:paraId="20FCF717" w14:textId="77777777" w:rsidR="00043C9C" w:rsidRDefault="00000000">
            <w:r>
              <w:t>Spełnia (TAK/NIE/PODAĆ)</w:t>
            </w:r>
          </w:p>
        </w:tc>
      </w:tr>
      <w:tr w:rsidR="00043C9C" w14:paraId="28E726A5" w14:textId="77777777" w:rsidTr="006802FD">
        <w:tc>
          <w:tcPr>
            <w:tcW w:w="2876" w:type="dxa"/>
          </w:tcPr>
          <w:p w14:paraId="4983A5E7" w14:textId="77777777" w:rsidR="00043C9C" w:rsidRDefault="00000000">
            <w:r>
              <w:lastRenderedPageBreak/>
              <w:t>Nazwa produktu</w:t>
            </w:r>
          </w:p>
        </w:tc>
        <w:tc>
          <w:tcPr>
            <w:tcW w:w="2876" w:type="dxa"/>
          </w:tcPr>
          <w:p w14:paraId="5A805F8A" w14:textId="77777777" w:rsidR="00043C9C" w:rsidRDefault="00000000">
            <w:r>
              <w:t>Podać</w:t>
            </w:r>
          </w:p>
        </w:tc>
        <w:tc>
          <w:tcPr>
            <w:tcW w:w="2878" w:type="dxa"/>
          </w:tcPr>
          <w:p w14:paraId="09DE1C0F" w14:textId="77777777" w:rsidR="00043C9C" w:rsidRDefault="00043C9C"/>
        </w:tc>
      </w:tr>
      <w:tr w:rsidR="00043C9C" w14:paraId="394C9032" w14:textId="77777777" w:rsidTr="006802FD">
        <w:tc>
          <w:tcPr>
            <w:tcW w:w="2876" w:type="dxa"/>
          </w:tcPr>
          <w:p w14:paraId="46C24E73" w14:textId="77777777" w:rsidR="00043C9C" w:rsidRDefault="00000000">
            <w:r>
              <w:t>Producent</w:t>
            </w:r>
          </w:p>
        </w:tc>
        <w:tc>
          <w:tcPr>
            <w:tcW w:w="2876" w:type="dxa"/>
          </w:tcPr>
          <w:p w14:paraId="274868B2" w14:textId="77777777" w:rsidR="00043C9C" w:rsidRDefault="00000000">
            <w:r>
              <w:t>Podać</w:t>
            </w:r>
          </w:p>
        </w:tc>
        <w:tc>
          <w:tcPr>
            <w:tcW w:w="2878" w:type="dxa"/>
          </w:tcPr>
          <w:p w14:paraId="1FE5431E" w14:textId="77777777" w:rsidR="00043C9C" w:rsidRDefault="00043C9C"/>
        </w:tc>
      </w:tr>
      <w:tr w:rsidR="00043C9C" w14:paraId="6A42A4A6" w14:textId="77777777" w:rsidTr="006802FD">
        <w:tc>
          <w:tcPr>
            <w:tcW w:w="2876" w:type="dxa"/>
          </w:tcPr>
          <w:p w14:paraId="49448DC7" w14:textId="77777777" w:rsidR="00043C9C" w:rsidRDefault="00000000">
            <w:r>
              <w:t>Rok produkcji</w:t>
            </w:r>
          </w:p>
        </w:tc>
        <w:tc>
          <w:tcPr>
            <w:tcW w:w="2876" w:type="dxa"/>
          </w:tcPr>
          <w:p w14:paraId="65FFED4C" w14:textId="77777777" w:rsidR="00043C9C" w:rsidRDefault="00000000">
            <w:r>
              <w:t>Min. 2025, fabrycznie nowy</w:t>
            </w:r>
          </w:p>
        </w:tc>
        <w:tc>
          <w:tcPr>
            <w:tcW w:w="2878" w:type="dxa"/>
          </w:tcPr>
          <w:p w14:paraId="263F6CEE" w14:textId="77777777" w:rsidR="00043C9C" w:rsidRDefault="00043C9C"/>
        </w:tc>
      </w:tr>
      <w:tr w:rsidR="00043C9C" w14:paraId="167BD968" w14:textId="77777777" w:rsidTr="006802FD">
        <w:tc>
          <w:tcPr>
            <w:tcW w:w="2876" w:type="dxa"/>
          </w:tcPr>
          <w:p w14:paraId="19B36B5E" w14:textId="77777777" w:rsidR="00043C9C" w:rsidRDefault="00000000">
            <w:r>
              <w:t>Przeznaczenie</w:t>
            </w:r>
          </w:p>
        </w:tc>
        <w:tc>
          <w:tcPr>
            <w:tcW w:w="2876" w:type="dxa"/>
          </w:tcPr>
          <w:p w14:paraId="132AC0AE" w14:textId="1F4C422F" w:rsidR="00043C9C" w:rsidRDefault="00000000">
            <w:r>
              <w:t>Projekcja A i B</w:t>
            </w:r>
            <w:r w:rsidR="0055235E">
              <w:t xml:space="preserve"> z możliwością rozbudowy o UBM oraz pachymetrię </w:t>
            </w:r>
          </w:p>
        </w:tc>
        <w:tc>
          <w:tcPr>
            <w:tcW w:w="2878" w:type="dxa"/>
          </w:tcPr>
          <w:p w14:paraId="6A2E8A48" w14:textId="77777777" w:rsidR="00043C9C" w:rsidRDefault="00043C9C"/>
        </w:tc>
      </w:tr>
      <w:tr w:rsidR="00043C9C" w14:paraId="24247174" w14:textId="77777777" w:rsidTr="006802FD">
        <w:tc>
          <w:tcPr>
            <w:tcW w:w="2876" w:type="dxa"/>
          </w:tcPr>
          <w:p w14:paraId="285017D1" w14:textId="77777777" w:rsidR="00043C9C" w:rsidRDefault="00000000">
            <w:r>
              <w:t>Wyposażenie / funkcje</w:t>
            </w:r>
          </w:p>
        </w:tc>
        <w:tc>
          <w:tcPr>
            <w:tcW w:w="2876" w:type="dxa"/>
          </w:tcPr>
          <w:p w14:paraId="23AE66C6" w14:textId="023D7CEA" w:rsidR="00043C9C" w:rsidRDefault="00000000">
            <w:r>
              <w:t>Rozdzielczość min. 1280x800</w:t>
            </w:r>
            <w:r w:rsidR="0055235E">
              <w:t>, dokładność do 15 µm</w:t>
            </w:r>
          </w:p>
        </w:tc>
        <w:tc>
          <w:tcPr>
            <w:tcW w:w="2878" w:type="dxa"/>
          </w:tcPr>
          <w:p w14:paraId="74A97618" w14:textId="77777777" w:rsidR="00043C9C" w:rsidRDefault="00043C9C"/>
        </w:tc>
      </w:tr>
      <w:tr w:rsidR="00043C9C" w14:paraId="642D8FD6" w14:textId="77777777" w:rsidTr="006802FD">
        <w:tc>
          <w:tcPr>
            <w:tcW w:w="2876" w:type="dxa"/>
          </w:tcPr>
          <w:p w14:paraId="25213700" w14:textId="77777777" w:rsidR="00043C9C" w:rsidRDefault="00000000">
            <w:r>
              <w:t>Certyfikat CE</w:t>
            </w:r>
          </w:p>
        </w:tc>
        <w:tc>
          <w:tcPr>
            <w:tcW w:w="2876" w:type="dxa"/>
          </w:tcPr>
          <w:p w14:paraId="0647B5E6" w14:textId="77777777" w:rsidR="00043C9C" w:rsidRDefault="00000000">
            <w:r>
              <w:t>Wymagany</w:t>
            </w:r>
          </w:p>
        </w:tc>
        <w:tc>
          <w:tcPr>
            <w:tcW w:w="2878" w:type="dxa"/>
          </w:tcPr>
          <w:p w14:paraId="0819E331" w14:textId="77777777" w:rsidR="00043C9C" w:rsidRDefault="00043C9C"/>
        </w:tc>
      </w:tr>
      <w:tr w:rsidR="006802FD" w14:paraId="56FBF7AD" w14:textId="77777777" w:rsidTr="006802FD">
        <w:tc>
          <w:tcPr>
            <w:tcW w:w="2876" w:type="dxa"/>
          </w:tcPr>
          <w:p w14:paraId="1FC60C1B" w14:textId="365E9F3B" w:rsidR="006802FD" w:rsidRDefault="00C534B3">
            <w:r>
              <w:t>Sonda typu B</w:t>
            </w:r>
          </w:p>
        </w:tc>
        <w:tc>
          <w:tcPr>
            <w:tcW w:w="2876" w:type="dxa"/>
          </w:tcPr>
          <w:p w14:paraId="0BCB3DE8" w14:textId="0C7886E3" w:rsidR="006802FD" w:rsidRDefault="00C534B3">
            <w:r>
              <w:t>Musi miec częstotliwość 15MHz, głębokośc obrazowania min 60 mm, rozdzielczość osiową min 115 mikrometrów, rozdzielczość poprzeczna min 400 mikrometrów</w:t>
            </w:r>
          </w:p>
        </w:tc>
        <w:tc>
          <w:tcPr>
            <w:tcW w:w="2878" w:type="dxa"/>
          </w:tcPr>
          <w:p w14:paraId="0F129572" w14:textId="77777777" w:rsidR="006802FD" w:rsidRDefault="006802FD"/>
        </w:tc>
      </w:tr>
      <w:tr w:rsidR="00C534B3" w14:paraId="4985AF89" w14:textId="77777777" w:rsidTr="006802FD">
        <w:tc>
          <w:tcPr>
            <w:tcW w:w="2876" w:type="dxa"/>
          </w:tcPr>
          <w:p w14:paraId="17CFFEEF" w14:textId="3F8C8B5A" w:rsidR="00C534B3" w:rsidRDefault="00C534B3">
            <w:r>
              <w:t>Raporty</w:t>
            </w:r>
          </w:p>
        </w:tc>
        <w:tc>
          <w:tcPr>
            <w:tcW w:w="2876" w:type="dxa"/>
          </w:tcPr>
          <w:p w14:paraId="2173C97A" w14:textId="1A8C7012" w:rsidR="00C534B3" w:rsidRDefault="00C534B3">
            <w:r>
              <w:t>Urządzenia posiada możliwośc przesyłania raportów  w formacie JPEG, PDF, DOC poprzez WiFi, sieć internetową LAN oraz transef USB</w:t>
            </w:r>
          </w:p>
        </w:tc>
        <w:tc>
          <w:tcPr>
            <w:tcW w:w="2878" w:type="dxa"/>
          </w:tcPr>
          <w:p w14:paraId="72051F10" w14:textId="77777777" w:rsidR="00C534B3" w:rsidRDefault="00C534B3"/>
        </w:tc>
      </w:tr>
      <w:tr w:rsidR="00C534B3" w14:paraId="6F6D4780" w14:textId="77777777" w:rsidTr="006802FD">
        <w:tc>
          <w:tcPr>
            <w:tcW w:w="2876" w:type="dxa"/>
          </w:tcPr>
          <w:p w14:paraId="6B2F3A52" w14:textId="652A5A08" w:rsidR="00C534B3" w:rsidRDefault="00C534B3">
            <w:r>
              <w:t xml:space="preserve">Wymagania </w:t>
            </w:r>
          </w:p>
        </w:tc>
        <w:tc>
          <w:tcPr>
            <w:tcW w:w="2876" w:type="dxa"/>
          </w:tcPr>
          <w:p w14:paraId="0DDD5660" w14:textId="2AA9889B" w:rsidR="00C534B3" w:rsidRDefault="00C534B3">
            <w:r>
              <w:t>Urządzenie posiada wbudowane program formuły do kalkulacji IOL u pacjentów po chirurgii refrakcyjnej rogówki: regresji Shammas’a, regresji Rosa, podwójnej K/SRK-T, metoda soczewek kontaktowych ( dla pacjentów ze znaną refrakcją przedoperacyjną I dla pacjentów z nieznana refrakcją operacyjną)</w:t>
            </w:r>
          </w:p>
        </w:tc>
        <w:tc>
          <w:tcPr>
            <w:tcW w:w="2878" w:type="dxa"/>
          </w:tcPr>
          <w:p w14:paraId="7F475AA4" w14:textId="77777777" w:rsidR="00C534B3" w:rsidRDefault="00C534B3"/>
        </w:tc>
      </w:tr>
      <w:tr w:rsidR="00C534B3" w14:paraId="23E95E7A" w14:textId="77777777" w:rsidTr="006802FD">
        <w:tc>
          <w:tcPr>
            <w:tcW w:w="2876" w:type="dxa"/>
          </w:tcPr>
          <w:p w14:paraId="7326B15B" w14:textId="5E972B19" w:rsidR="00C534B3" w:rsidRDefault="00C534B3">
            <w:r>
              <w:t>SONDA</w:t>
            </w:r>
          </w:p>
        </w:tc>
        <w:tc>
          <w:tcPr>
            <w:tcW w:w="2876" w:type="dxa"/>
          </w:tcPr>
          <w:p w14:paraId="2E6EEC11" w14:textId="1F2B43DD" w:rsidR="00C534B3" w:rsidRDefault="00C534B3">
            <w:r>
              <w:t>Posiada sonde typu A 11MHz oraz B15 MHz oraz ekran dotykowy 10.6 “ o rozdzielczości 1024 x 768 , wyposażony w porty USB, Ethernet, HDMI</w:t>
            </w:r>
          </w:p>
        </w:tc>
        <w:tc>
          <w:tcPr>
            <w:tcW w:w="2878" w:type="dxa"/>
          </w:tcPr>
          <w:p w14:paraId="70631354" w14:textId="77777777" w:rsidR="00C534B3" w:rsidRDefault="00C534B3"/>
        </w:tc>
      </w:tr>
      <w:tr w:rsidR="00043C9C" w14:paraId="7CFE8173" w14:textId="77777777" w:rsidTr="006802FD">
        <w:tc>
          <w:tcPr>
            <w:tcW w:w="2876" w:type="dxa"/>
          </w:tcPr>
          <w:p w14:paraId="42F3F80F" w14:textId="77777777" w:rsidR="00043C9C" w:rsidRDefault="00000000">
            <w:r>
              <w:t>Instrukcja obsługi</w:t>
            </w:r>
          </w:p>
        </w:tc>
        <w:tc>
          <w:tcPr>
            <w:tcW w:w="2876" w:type="dxa"/>
          </w:tcPr>
          <w:p w14:paraId="24801FD5" w14:textId="77777777" w:rsidR="00043C9C" w:rsidRDefault="00000000">
            <w:r>
              <w:t>Język polski</w:t>
            </w:r>
          </w:p>
        </w:tc>
        <w:tc>
          <w:tcPr>
            <w:tcW w:w="2878" w:type="dxa"/>
          </w:tcPr>
          <w:p w14:paraId="6251F3B0" w14:textId="77777777" w:rsidR="00043C9C" w:rsidRDefault="00043C9C"/>
        </w:tc>
      </w:tr>
      <w:tr w:rsidR="00043C9C" w14:paraId="60397E5F" w14:textId="77777777" w:rsidTr="006802FD">
        <w:tc>
          <w:tcPr>
            <w:tcW w:w="2876" w:type="dxa"/>
          </w:tcPr>
          <w:p w14:paraId="4AB902CD" w14:textId="77777777" w:rsidR="00043C9C" w:rsidRDefault="00000000">
            <w:r>
              <w:t>Gwarancja</w:t>
            </w:r>
          </w:p>
        </w:tc>
        <w:tc>
          <w:tcPr>
            <w:tcW w:w="2876" w:type="dxa"/>
          </w:tcPr>
          <w:p w14:paraId="36AD4D36" w14:textId="77777777" w:rsidR="00043C9C" w:rsidRDefault="00000000">
            <w:r>
              <w:t>Min. 24 miesiące</w:t>
            </w:r>
          </w:p>
        </w:tc>
        <w:tc>
          <w:tcPr>
            <w:tcW w:w="2878" w:type="dxa"/>
          </w:tcPr>
          <w:p w14:paraId="3177E92F" w14:textId="77777777" w:rsidR="00043C9C" w:rsidRDefault="00043C9C"/>
        </w:tc>
      </w:tr>
    </w:tbl>
    <w:p w14:paraId="18B1FB99" w14:textId="77777777" w:rsidR="00043C9C" w:rsidRDefault="00000000">
      <w:pPr>
        <w:pStyle w:val="Nagwek2"/>
      </w:pPr>
      <w:r>
        <w:t>20. System prób wysiłkowych – 1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90"/>
        <w:gridCol w:w="4311"/>
        <w:gridCol w:w="2029"/>
      </w:tblGrid>
      <w:tr w:rsidR="00043C9C" w14:paraId="4D75FAC9" w14:textId="77777777" w:rsidTr="00032BE8">
        <w:tc>
          <w:tcPr>
            <w:tcW w:w="2376" w:type="dxa"/>
          </w:tcPr>
          <w:p w14:paraId="7F0DE46F" w14:textId="77777777" w:rsidR="00043C9C" w:rsidRDefault="00000000">
            <w:r>
              <w:t>Parametr</w:t>
            </w:r>
          </w:p>
        </w:tc>
        <w:tc>
          <w:tcPr>
            <w:tcW w:w="4536" w:type="dxa"/>
          </w:tcPr>
          <w:p w14:paraId="53017DF2" w14:textId="77777777" w:rsidR="00043C9C" w:rsidRDefault="00000000">
            <w:r>
              <w:t>Wymaganie</w:t>
            </w:r>
          </w:p>
        </w:tc>
        <w:tc>
          <w:tcPr>
            <w:tcW w:w="1728" w:type="dxa"/>
          </w:tcPr>
          <w:p w14:paraId="7B497E0F" w14:textId="77777777" w:rsidR="00043C9C" w:rsidRDefault="00000000">
            <w:r>
              <w:t>Spełnia (TAK/NIE/PODAĆ)</w:t>
            </w:r>
          </w:p>
        </w:tc>
      </w:tr>
      <w:tr w:rsidR="00043C9C" w14:paraId="4FD3C0F0" w14:textId="77777777" w:rsidTr="00032BE8">
        <w:tc>
          <w:tcPr>
            <w:tcW w:w="2376" w:type="dxa"/>
          </w:tcPr>
          <w:p w14:paraId="4222DC3E" w14:textId="77777777" w:rsidR="00043C9C" w:rsidRDefault="00000000">
            <w:r>
              <w:t>Nazwa produktu</w:t>
            </w:r>
          </w:p>
        </w:tc>
        <w:tc>
          <w:tcPr>
            <w:tcW w:w="4536" w:type="dxa"/>
          </w:tcPr>
          <w:p w14:paraId="4E680D97" w14:textId="77777777" w:rsidR="00043C9C" w:rsidRDefault="00000000">
            <w:r>
              <w:t>Podać</w:t>
            </w:r>
          </w:p>
        </w:tc>
        <w:tc>
          <w:tcPr>
            <w:tcW w:w="1728" w:type="dxa"/>
          </w:tcPr>
          <w:p w14:paraId="08DE363F" w14:textId="77777777" w:rsidR="00043C9C" w:rsidRDefault="00043C9C"/>
        </w:tc>
      </w:tr>
      <w:tr w:rsidR="00043C9C" w14:paraId="33996BB0" w14:textId="77777777" w:rsidTr="00032BE8">
        <w:tc>
          <w:tcPr>
            <w:tcW w:w="2376" w:type="dxa"/>
          </w:tcPr>
          <w:p w14:paraId="099D9DEB" w14:textId="77777777" w:rsidR="00043C9C" w:rsidRDefault="00000000">
            <w:r>
              <w:lastRenderedPageBreak/>
              <w:t>Producent</w:t>
            </w:r>
          </w:p>
        </w:tc>
        <w:tc>
          <w:tcPr>
            <w:tcW w:w="4536" w:type="dxa"/>
          </w:tcPr>
          <w:p w14:paraId="7EBFF4F8" w14:textId="77777777" w:rsidR="00043C9C" w:rsidRDefault="00000000">
            <w:r>
              <w:t>Podać</w:t>
            </w:r>
          </w:p>
        </w:tc>
        <w:tc>
          <w:tcPr>
            <w:tcW w:w="1728" w:type="dxa"/>
          </w:tcPr>
          <w:p w14:paraId="2525BB91" w14:textId="77777777" w:rsidR="00043C9C" w:rsidRDefault="00043C9C"/>
        </w:tc>
      </w:tr>
      <w:tr w:rsidR="00043C9C" w14:paraId="5B47421F" w14:textId="77777777" w:rsidTr="00032BE8">
        <w:tc>
          <w:tcPr>
            <w:tcW w:w="2376" w:type="dxa"/>
          </w:tcPr>
          <w:p w14:paraId="1FC519C1" w14:textId="77777777" w:rsidR="00043C9C" w:rsidRDefault="00000000">
            <w:r>
              <w:t>Rok produkcji</w:t>
            </w:r>
          </w:p>
        </w:tc>
        <w:tc>
          <w:tcPr>
            <w:tcW w:w="4536" w:type="dxa"/>
          </w:tcPr>
          <w:p w14:paraId="6779BA48" w14:textId="77777777" w:rsidR="00043C9C" w:rsidRDefault="00000000">
            <w:r>
              <w:t>Min. 2025, fabrycznie nowy</w:t>
            </w:r>
          </w:p>
        </w:tc>
        <w:tc>
          <w:tcPr>
            <w:tcW w:w="1728" w:type="dxa"/>
          </w:tcPr>
          <w:p w14:paraId="43EC4CB3" w14:textId="77777777" w:rsidR="00043C9C" w:rsidRDefault="00043C9C"/>
        </w:tc>
      </w:tr>
      <w:tr w:rsidR="00043C9C" w14:paraId="5A0C66BB" w14:textId="77777777" w:rsidTr="00032BE8">
        <w:tc>
          <w:tcPr>
            <w:tcW w:w="2376" w:type="dxa"/>
          </w:tcPr>
          <w:p w14:paraId="57C089F5" w14:textId="77777777" w:rsidR="00043C9C" w:rsidRDefault="00000000">
            <w:r>
              <w:t>Przeznaczenie</w:t>
            </w:r>
          </w:p>
        </w:tc>
        <w:tc>
          <w:tcPr>
            <w:tcW w:w="4536" w:type="dxa"/>
          </w:tcPr>
          <w:p w14:paraId="10796F06" w14:textId="77777777" w:rsidR="00043C9C" w:rsidRDefault="00000000">
            <w:r>
              <w:t>Analiza EKG</w:t>
            </w:r>
          </w:p>
        </w:tc>
        <w:tc>
          <w:tcPr>
            <w:tcW w:w="1728" w:type="dxa"/>
          </w:tcPr>
          <w:p w14:paraId="1DA4E5B1" w14:textId="77777777" w:rsidR="00043C9C" w:rsidRDefault="00043C9C"/>
        </w:tc>
      </w:tr>
      <w:tr w:rsidR="00032BE8" w14:paraId="21E01E64" w14:textId="77777777" w:rsidTr="00032BE8">
        <w:tc>
          <w:tcPr>
            <w:tcW w:w="2376" w:type="dxa"/>
          </w:tcPr>
          <w:p w14:paraId="28CDECF3" w14:textId="77777777" w:rsidR="00032BE8" w:rsidRDefault="00032BE8" w:rsidP="00032BE8">
            <w:r>
              <w:t>Wyposażenie / funkcje</w:t>
            </w:r>
          </w:p>
        </w:tc>
        <w:tc>
          <w:tcPr>
            <w:tcW w:w="4536" w:type="dxa"/>
          </w:tcPr>
          <w:p w14:paraId="6BE33F00" w14:textId="77777777" w:rsidR="00032BE8" w:rsidRDefault="00032BE8" w:rsidP="00032BE8">
            <w:r>
              <w:t>1.</w:t>
            </w:r>
            <w:r>
              <w:tab/>
              <w:t>12-kanałowy ciągły zapis z pełną kontrolą parametrów badania</w:t>
            </w:r>
          </w:p>
          <w:p w14:paraId="07F4DA5D" w14:textId="77777777" w:rsidR="00032BE8" w:rsidRDefault="00032BE8" w:rsidP="00032BE8">
            <w:r>
              <w:t>2.</w:t>
            </w:r>
            <w:r>
              <w:tab/>
              <w:t>Oprogramowanie stanowi jeden z modułów platformy medycznej, która zawiera holter EKG, holter ciśnieniowy, próbę wysiłkową, komputerowe EKG, ergospirometrię i komputerową spirometrię</w:t>
            </w:r>
          </w:p>
          <w:p w14:paraId="5769E2E6" w14:textId="77777777" w:rsidR="00032BE8" w:rsidRDefault="00032BE8" w:rsidP="00032BE8">
            <w:r>
              <w:t>3.</w:t>
            </w:r>
            <w:r>
              <w:tab/>
              <w:t>Modyfikacje pozycji punktu J</w:t>
            </w:r>
          </w:p>
          <w:p w14:paraId="1432657A" w14:textId="77777777" w:rsidR="00032BE8" w:rsidRDefault="00032BE8" w:rsidP="00032BE8">
            <w:r>
              <w:t>4.</w:t>
            </w:r>
            <w:r>
              <w:tab/>
              <w:t>Wyświetlanie nazwy protokołu, fazy próby, czasu trwania badania i poszczególnych faz</w:t>
            </w:r>
          </w:p>
          <w:p w14:paraId="6C6BBD94" w14:textId="77777777" w:rsidR="00032BE8" w:rsidRDefault="00032BE8" w:rsidP="00032BE8">
            <w:r>
              <w:t>5.</w:t>
            </w:r>
            <w:r>
              <w:tab/>
              <w:t>Wyświetlanie procentowego wykonania limitów tętna z wartością docelową dla kobiet i mężczyzn</w:t>
            </w:r>
          </w:p>
          <w:p w14:paraId="7C54C2CF" w14:textId="77777777" w:rsidR="00032BE8" w:rsidRDefault="00032BE8" w:rsidP="00032BE8">
            <w:r>
              <w:t>6.</w:t>
            </w:r>
            <w:r>
              <w:tab/>
              <w:t>Wyświetlanie wartości obrotów pedałów na minutę RPM dla badania z cykloergometrem</w:t>
            </w:r>
          </w:p>
          <w:p w14:paraId="5AC27CB4" w14:textId="77777777" w:rsidR="00032BE8" w:rsidRDefault="00032BE8" w:rsidP="00032BE8">
            <w:r>
              <w:t>7.</w:t>
            </w:r>
            <w:r>
              <w:tab/>
              <w:t>Wyświetlanie wartości produktu podwójnego RPP</w:t>
            </w:r>
          </w:p>
          <w:p w14:paraId="7236E8D1" w14:textId="77777777" w:rsidR="00032BE8" w:rsidRDefault="00032BE8" w:rsidP="00032BE8">
            <w:r>
              <w:t>8.</w:t>
            </w:r>
            <w:r>
              <w:tab/>
              <w:t>Wyświetlanie załamka QRS w osobnym oknie</w:t>
            </w:r>
          </w:p>
          <w:p w14:paraId="3F8E9B8D" w14:textId="77777777" w:rsidR="00032BE8" w:rsidRDefault="00032BE8" w:rsidP="00032BE8">
            <w:r>
              <w:t>9.</w:t>
            </w:r>
            <w:r>
              <w:tab/>
              <w:t>Czułość dla zespołów średnich 5, 10, 20 mm/mV</w:t>
            </w:r>
          </w:p>
          <w:p w14:paraId="5CF2535A" w14:textId="77777777" w:rsidR="00032BE8" w:rsidRDefault="00032BE8" w:rsidP="00032BE8">
            <w:r>
              <w:t>10.</w:t>
            </w:r>
            <w:r>
              <w:tab/>
              <w:t>Prędkość 6,25, 12,5, 25, 50, 100 mm/s</w:t>
            </w:r>
          </w:p>
          <w:p w14:paraId="57748972" w14:textId="77777777" w:rsidR="00032BE8" w:rsidRDefault="00032BE8" w:rsidP="00032BE8">
            <w:r>
              <w:t>11.</w:t>
            </w:r>
            <w:r>
              <w:tab/>
              <w:t>Automatyczna i ręczna zmiana obciążenia</w:t>
            </w:r>
          </w:p>
          <w:p w14:paraId="2CC9CDE1" w14:textId="77777777" w:rsidR="00032BE8" w:rsidRDefault="00032BE8" w:rsidP="00032BE8">
            <w:r>
              <w:t>12.</w:t>
            </w:r>
            <w:r>
              <w:tab/>
              <w:t>Możliwość wpisania pomiarów ręcznych ciśnienia tętniczego krwi</w:t>
            </w:r>
          </w:p>
          <w:p w14:paraId="54EC070E" w14:textId="77777777" w:rsidR="00032BE8" w:rsidRDefault="00032BE8" w:rsidP="00032BE8">
            <w:r>
              <w:t>13.</w:t>
            </w:r>
            <w:r>
              <w:tab/>
              <w:t>Możliwość podłączenia cykloergometru z automatycznym pomiarem ciśnienia</w:t>
            </w:r>
          </w:p>
          <w:p w14:paraId="7DD78783" w14:textId="77777777" w:rsidR="00032BE8" w:rsidRDefault="00032BE8" w:rsidP="00032BE8">
            <w:r>
              <w:t>14.</w:t>
            </w:r>
            <w:r>
              <w:tab/>
              <w:t>Podgląd zapisu EKG w trzech trybach: 3-, 6- i 12-kanałowym</w:t>
            </w:r>
          </w:p>
          <w:p w14:paraId="5076AE37" w14:textId="77777777" w:rsidR="00032BE8" w:rsidRDefault="00032BE8" w:rsidP="00032BE8">
            <w:r>
              <w:t>15.</w:t>
            </w:r>
            <w:r>
              <w:tab/>
              <w:t>Porównanie odcinków ST dla fazy spoczynkowej i podczas wysiłku</w:t>
            </w:r>
          </w:p>
          <w:p w14:paraId="7406571C" w14:textId="77777777" w:rsidR="00032BE8" w:rsidRDefault="00032BE8" w:rsidP="00032BE8">
            <w:r>
              <w:t>16.</w:t>
            </w:r>
            <w:r>
              <w:tab/>
              <w:t>Możliwość wyboru odprowadzeń w czasie trwania próby</w:t>
            </w:r>
          </w:p>
          <w:p w14:paraId="3248B2ED" w14:textId="77777777" w:rsidR="00032BE8" w:rsidRDefault="00032BE8" w:rsidP="00032BE8">
            <w:r>
              <w:t>17.</w:t>
            </w:r>
            <w:r>
              <w:tab/>
              <w:t>W zestawie klasyczny przenośny aparat EKG (jako interfejs do próby wysiłkowej)</w:t>
            </w:r>
          </w:p>
          <w:p w14:paraId="2A04FB5A" w14:textId="77777777" w:rsidR="00032BE8" w:rsidRDefault="00032BE8" w:rsidP="00032BE8">
            <w:r>
              <w:t>18.</w:t>
            </w:r>
            <w:r>
              <w:tab/>
              <w:t>Wykresy kołowe przedstawiające mapy ST w każdym odprowadzeniu</w:t>
            </w:r>
          </w:p>
          <w:p w14:paraId="1C2B6997" w14:textId="77777777" w:rsidR="00032BE8" w:rsidRDefault="00032BE8" w:rsidP="00032BE8">
            <w:r>
              <w:t>19.</w:t>
            </w:r>
            <w:r>
              <w:tab/>
              <w:t>Trendy ST dla wszystkich kanałów</w:t>
            </w:r>
          </w:p>
          <w:p w14:paraId="487E7AAE" w14:textId="77777777" w:rsidR="00032BE8" w:rsidRDefault="00032BE8" w:rsidP="00032BE8">
            <w:r>
              <w:t>20.</w:t>
            </w:r>
            <w:r>
              <w:tab/>
              <w:t>Trendy tętna, badania wysiłkowego, ciśnienia krwi i obciążenia</w:t>
            </w:r>
          </w:p>
          <w:p w14:paraId="37354139" w14:textId="77777777" w:rsidR="00032BE8" w:rsidRDefault="00032BE8" w:rsidP="00032BE8">
            <w:r>
              <w:lastRenderedPageBreak/>
              <w:t>21.</w:t>
            </w:r>
            <w:r>
              <w:tab/>
              <w:t>Wyświetlanie bieżącej częstotliwości rytmu serca, obciążenia, wartości ST i arytmii</w:t>
            </w:r>
          </w:p>
          <w:p w14:paraId="111403A6" w14:textId="77777777" w:rsidR="00032BE8" w:rsidRDefault="00032BE8" w:rsidP="00032BE8">
            <w:r>
              <w:t>22.</w:t>
            </w:r>
            <w:r>
              <w:tab/>
              <w:t>Porównanie załamków QRS w fazie spoczynkowej i podczas wysiłku</w:t>
            </w:r>
          </w:p>
          <w:p w14:paraId="47DCA5E9" w14:textId="77777777" w:rsidR="00032BE8" w:rsidRDefault="00032BE8" w:rsidP="00032BE8">
            <w:r>
              <w:t>23.</w:t>
            </w:r>
            <w:r>
              <w:tab/>
              <w:t>Możliwość drukowania zapisu EKG w trakcie przeprowadzania próby</w:t>
            </w:r>
          </w:p>
          <w:p w14:paraId="76D5B4BB" w14:textId="77777777" w:rsidR="00032BE8" w:rsidRDefault="00032BE8" w:rsidP="00032BE8">
            <w:r>
              <w:t>24.</w:t>
            </w:r>
            <w:r>
              <w:tab/>
              <w:t>Możliwość automatycznego wydruku po zapisie, analizie i na końcu każdej fazy badania</w:t>
            </w:r>
          </w:p>
          <w:p w14:paraId="7F836902" w14:textId="77777777" w:rsidR="00032BE8" w:rsidRDefault="00032BE8" w:rsidP="00032BE8">
            <w:r>
              <w:t>25.</w:t>
            </w:r>
            <w:r>
              <w:tab/>
              <w:t>Konfigurowanie parametrów filtrów sieciowych, mięśniowych i antydryftowego dla zapisu i analizy danych</w:t>
            </w:r>
          </w:p>
          <w:p w14:paraId="6F607453" w14:textId="77777777" w:rsidR="00032BE8" w:rsidRDefault="00032BE8" w:rsidP="00032BE8">
            <w:r>
              <w:t>26.</w:t>
            </w:r>
            <w:r>
              <w:tab/>
              <w:t>Alarmy dźwiękiem lub zmianą kolorów odpowiedniego pola dla: przekroczenia zadanego limitu HR, progu poziomu ST, ciśnienia oraz złego kontaktu elektrod</w:t>
            </w:r>
          </w:p>
          <w:p w14:paraId="625B8511" w14:textId="77777777" w:rsidR="00032BE8" w:rsidRDefault="00032BE8" w:rsidP="00032BE8">
            <w:r>
              <w:t>27.</w:t>
            </w:r>
            <w:r>
              <w:tab/>
              <w:t>Pomiary automatyczne parametrów krzywej EKG, w tym poziom i nachylenie ST, załamek QRS, odcinek QT, QTc (po korekcji Bazetta, Fridericia, Hodgesa, Framinghama)</w:t>
            </w:r>
          </w:p>
          <w:p w14:paraId="6C0CD32F" w14:textId="77777777" w:rsidR="00032BE8" w:rsidRDefault="00032BE8" w:rsidP="00032BE8">
            <w:r>
              <w:t>28.</w:t>
            </w:r>
            <w:r>
              <w:tab/>
              <w:t>Pomiary ręczne odcinków na wstędze EKG</w:t>
            </w:r>
          </w:p>
          <w:p w14:paraId="430EB580" w14:textId="77777777" w:rsidR="00032BE8" w:rsidRDefault="00032BE8" w:rsidP="00032BE8">
            <w:r>
              <w:t>29.</w:t>
            </w:r>
            <w:r>
              <w:tab/>
              <w:t>Oznaczanie zdarzeń pacjenta w trakcie badania</w:t>
            </w:r>
          </w:p>
          <w:p w14:paraId="2655BA0E" w14:textId="77777777" w:rsidR="00032BE8" w:rsidRDefault="00032BE8" w:rsidP="00032BE8">
            <w:r>
              <w:t>30.</w:t>
            </w:r>
            <w:r>
              <w:tab/>
              <w:t>System logów monitorujący działania w oprogramowaniu takie jak: logowanie, kasowanie danych, zmiany w opisach etc.</w:t>
            </w:r>
          </w:p>
          <w:p w14:paraId="41CF7AA9" w14:textId="77777777" w:rsidR="00032BE8" w:rsidRDefault="00032BE8" w:rsidP="00032BE8">
            <w:r>
              <w:t>31.</w:t>
            </w:r>
            <w:r>
              <w:tab/>
              <w:t>Cyrkiel do pomiarów manualnych</w:t>
            </w:r>
          </w:p>
          <w:p w14:paraId="4FA17B7D" w14:textId="77777777" w:rsidR="00032BE8" w:rsidRDefault="00032BE8" w:rsidP="00032BE8">
            <w:r>
              <w:t>32.</w:t>
            </w:r>
            <w:r>
              <w:tab/>
              <w:t>Konfigurowanie raportu końcowego</w:t>
            </w:r>
          </w:p>
          <w:p w14:paraId="010B38F0" w14:textId="77777777" w:rsidR="00032BE8" w:rsidRDefault="00032BE8" w:rsidP="00032BE8">
            <w:r>
              <w:t>33.</w:t>
            </w:r>
            <w:r>
              <w:tab/>
              <w:t>Możliwość tworzenia indywidualnych protokołów badania (w tym RAMP), przełączanie na funkcję RAMP</w:t>
            </w:r>
          </w:p>
          <w:p w14:paraId="26941074" w14:textId="77777777" w:rsidR="00032BE8" w:rsidRDefault="00032BE8" w:rsidP="00032BE8">
            <w:r>
              <w:t>34.</w:t>
            </w:r>
            <w:r>
              <w:tab/>
              <w:t>Automatyczna kontrola cykloergometru lub bieżni</w:t>
            </w:r>
          </w:p>
          <w:p w14:paraId="1947EDA3" w14:textId="77777777" w:rsidR="00032BE8" w:rsidRDefault="00032BE8" w:rsidP="00032BE8">
            <w:r>
              <w:t>35.</w:t>
            </w:r>
            <w:r>
              <w:tab/>
              <w:t>Archiwizacja danych medycznych</w:t>
            </w:r>
          </w:p>
          <w:p w14:paraId="77744DBB" w14:textId="77777777" w:rsidR="00032BE8" w:rsidRDefault="00032BE8" w:rsidP="00032BE8">
            <w:r>
              <w:t>36.</w:t>
            </w:r>
            <w:r>
              <w:tab/>
              <w:t>Współpraca z bieżniami i ergometrami różnych producentów</w:t>
            </w:r>
          </w:p>
          <w:p w14:paraId="43D6FA61" w14:textId="77777777" w:rsidR="00032BE8" w:rsidRDefault="00032BE8" w:rsidP="00032BE8">
            <w:r>
              <w:t>37.</w:t>
            </w:r>
            <w:r>
              <w:tab/>
              <w:t>Współpraca z ACTIVE DIRECTORY</w:t>
            </w:r>
          </w:p>
          <w:p w14:paraId="29502BA3" w14:textId="77777777" w:rsidR="00032BE8" w:rsidRDefault="00032BE8" w:rsidP="00032BE8">
            <w:r>
              <w:t>38.</w:t>
            </w:r>
            <w:r>
              <w:tab/>
              <w:t>Protokoły prób wysiłkowych na bieżni: Bruce, Zmodyfikowany Bruce, Bruce Rapid, Bruce Ramp, Zmodyfikowany Balke, EllestadA, Naughton, Balke-ware, Zmodyfikowany Naughton, Ellestad, ElestadB, USAFSAM2, Costill, USAFSAM3</w:t>
            </w:r>
          </w:p>
          <w:p w14:paraId="03A6E23D" w14:textId="77777777" w:rsidR="00032BE8" w:rsidRDefault="00032BE8" w:rsidP="00032BE8">
            <w:r>
              <w:lastRenderedPageBreak/>
              <w:t>39.</w:t>
            </w:r>
            <w:r>
              <w:tab/>
              <w:t>Moduł analizujący ryzyka choroby wieńcowej</w:t>
            </w:r>
          </w:p>
          <w:p w14:paraId="3441DF5B" w14:textId="77777777" w:rsidR="00032BE8" w:rsidRDefault="00032BE8" w:rsidP="00032BE8">
            <w:r>
              <w:t>40.</w:t>
            </w:r>
            <w:r>
              <w:tab/>
              <w:t>Możliwość rozbudowy o moduł analizy ryzyka nagłej śmierci sercowej według kryteriów Seattle lub International.</w:t>
            </w:r>
          </w:p>
          <w:p w14:paraId="5E226B71" w14:textId="77777777" w:rsidR="00032BE8" w:rsidRDefault="00032BE8" w:rsidP="00032BE8">
            <w:r>
              <w:t>41.</w:t>
            </w:r>
            <w:r>
              <w:tab/>
              <w:t>Schemat rozmieszczenia elektrod z niezależną kontrolą jakość podłączenia każdej elektrody</w:t>
            </w:r>
          </w:p>
          <w:p w14:paraId="6980AF88" w14:textId="77777777" w:rsidR="00032BE8" w:rsidRDefault="00032BE8" w:rsidP="00032BE8">
            <w:r>
              <w:t>42.</w:t>
            </w:r>
            <w:r>
              <w:tab/>
              <w:t>Możliwość wyposażenia w stację roboczą z monitorem i drukarką</w:t>
            </w:r>
          </w:p>
          <w:p w14:paraId="08DADA50" w14:textId="77777777" w:rsidR="00032BE8" w:rsidRDefault="00032BE8" w:rsidP="00032BE8">
            <w:r>
              <w:t>43.</w:t>
            </w:r>
            <w:r>
              <w:tab/>
              <w:t>Moduł EKG w postaci 12 kanałowego bezprzewodowego aparatu EKG o parametrach:</w:t>
            </w:r>
          </w:p>
          <w:p w14:paraId="4EF5E3BD" w14:textId="77777777" w:rsidR="00032BE8" w:rsidRDefault="00032BE8" w:rsidP="00032BE8">
            <w:r>
              <w:t>a.</w:t>
            </w:r>
            <w:r>
              <w:tab/>
            </w:r>
            <w:r>
              <w:tab/>
              <w:t>Wyświetlacz 2,8” i rozdzielczości 240 x 320 pikseli</w:t>
            </w:r>
          </w:p>
          <w:p w14:paraId="4A2E97BC" w14:textId="77777777" w:rsidR="00032BE8" w:rsidRDefault="00032BE8" w:rsidP="00032BE8">
            <w:r>
              <w:t>b.</w:t>
            </w:r>
            <w:r>
              <w:tab/>
              <w:t>4Kompaktowe wymiary aparatu 82 x 87 x 25 mm</w:t>
            </w:r>
          </w:p>
          <w:p w14:paraId="787FEB79" w14:textId="77777777" w:rsidR="00032BE8" w:rsidRDefault="00032BE8" w:rsidP="00032BE8">
            <w:r>
              <w:t>c.</w:t>
            </w:r>
            <w:r>
              <w:tab/>
              <w:t>Waga 150g</w:t>
            </w:r>
          </w:p>
          <w:p w14:paraId="5E797B8A" w14:textId="77777777" w:rsidR="00032BE8" w:rsidRDefault="00032BE8" w:rsidP="00032BE8">
            <w:r>
              <w:t>d.</w:t>
            </w:r>
            <w:r>
              <w:tab/>
            </w:r>
            <w:r>
              <w:tab/>
              <w:t>Wymagane prędkości przesuwu (mm/s): 5; 10; 12.5, 25, 50</w:t>
            </w:r>
          </w:p>
          <w:p w14:paraId="75853D43" w14:textId="77777777" w:rsidR="00032BE8" w:rsidRDefault="00032BE8" w:rsidP="00032BE8">
            <w:r>
              <w:t>e.</w:t>
            </w:r>
            <w:r>
              <w:tab/>
            </w:r>
            <w:r>
              <w:tab/>
              <w:t>Wymagane czułości (mm/mV): 2.5; 5; 10; 20</w:t>
            </w:r>
          </w:p>
          <w:p w14:paraId="138C3545" w14:textId="77777777" w:rsidR="00032BE8" w:rsidRDefault="00032BE8" w:rsidP="00032BE8">
            <w:r>
              <w:t>f.</w:t>
            </w:r>
            <w:r>
              <w:tab/>
            </w:r>
            <w:r>
              <w:tab/>
              <w:t>Układy wyświetlania zapisów EKG:  2x6+1R; 4x3+1R; 1x12+0R</w:t>
            </w:r>
          </w:p>
          <w:p w14:paraId="04E44A59" w14:textId="77777777" w:rsidR="00032BE8" w:rsidRDefault="00032BE8" w:rsidP="00032BE8">
            <w:r>
              <w:t>g.</w:t>
            </w:r>
            <w:r>
              <w:tab/>
            </w:r>
            <w:r>
              <w:tab/>
              <w:t>Dwa kable pacjenta: dla odprowadzeń przedsercowych oraz dla odprowadzeń kończynowych</w:t>
            </w:r>
          </w:p>
          <w:p w14:paraId="4504E73D" w14:textId="77777777" w:rsidR="00032BE8" w:rsidRDefault="00032BE8" w:rsidP="00032BE8">
            <w:r>
              <w:t>h.</w:t>
            </w:r>
            <w:r>
              <w:tab/>
            </w:r>
            <w:r>
              <w:tab/>
              <w:t>Filtry sieciowe (Hz): 50; 60</w:t>
            </w:r>
          </w:p>
          <w:p w14:paraId="6827DDC2" w14:textId="77777777" w:rsidR="00032BE8" w:rsidRDefault="00032BE8" w:rsidP="00032BE8">
            <w:r>
              <w:t>i.</w:t>
            </w:r>
            <w:r>
              <w:tab/>
            </w:r>
            <w:r>
              <w:tab/>
              <w:t>Filtry izolinii (Hz): 0,05; 0,25; 0.6</w:t>
            </w:r>
          </w:p>
          <w:p w14:paraId="5C734A12" w14:textId="77777777" w:rsidR="00032BE8" w:rsidRDefault="00032BE8" w:rsidP="00032BE8">
            <w:r>
              <w:t>j.</w:t>
            </w:r>
            <w:r>
              <w:tab/>
            </w:r>
            <w:r>
              <w:tab/>
              <w:t>Filtry mięśniowe (Hz): 20; 25; 35; 90</w:t>
            </w:r>
          </w:p>
          <w:p w14:paraId="4DED7246" w14:textId="77777777" w:rsidR="00032BE8" w:rsidRDefault="00032BE8" w:rsidP="00032BE8">
            <w:r>
              <w:t>k.</w:t>
            </w:r>
            <w:r>
              <w:tab/>
            </w:r>
            <w:r>
              <w:tab/>
              <w:t>Długość badania: 10s; 12s; 15s; 20s</w:t>
            </w:r>
          </w:p>
          <w:p w14:paraId="2945CA30" w14:textId="77777777" w:rsidR="00032BE8" w:rsidRDefault="00032BE8" w:rsidP="00032BE8">
            <w:r>
              <w:t>l.</w:t>
            </w:r>
            <w:r>
              <w:tab/>
            </w:r>
            <w:r>
              <w:tab/>
              <w:t>Stopień odporności min. IPx2</w:t>
            </w:r>
          </w:p>
          <w:p w14:paraId="756A5658" w14:textId="77777777" w:rsidR="00032BE8" w:rsidRDefault="00032BE8" w:rsidP="00032BE8">
            <w:r>
              <w:t>m.</w:t>
            </w:r>
            <w:r>
              <w:tab/>
            </w:r>
            <w:r>
              <w:tab/>
              <w:t xml:space="preserve">Akumulator litowo- jonowy, pojemność 3200 mAh pozwalający na pracę do 9 godz. </w:t>
            </w:r>
          </w:p>
          <w:p w14:paraId="0B7F760B" w14:textId="77777777" w:rsidR="00032BE8" w:rsidRDefault="00032BE8" w:rsidP="00032BE8">
            <w:r>
              <w:t>n.</w:t>
            </w:r>
            <w:r>
              <w:tab/>
            </w:r>
            <w:r>
              <w:tab/>
              <w:t>Wewnętrzna pamięć: 30 badań EKG</w:t>
            </w:r>
          </w:p>
          <w:p w14:paraId="33E03214" w14:textId="77777777" w:rsidR="00032BE8" w:rsidRDefault="00032BE8" w:rsidP="00032BE8">
            <w:r>
              <w:t>o.</w:t>
            </w:r>
            <w:r>
              <w:tab/>
            </w:r>
            <w:r>
              <w:tab/>
              <w:t>Przetwornik A/C 24 bity</w:t>
            </w:r>
          </w:p>
          <w:p w14:paraId="3AEDF7F1" w14:textId="77777777" w:rsidR="00032BE8" w:rsidRDefault="00032BE8" w:rsidP="00032BE8">
            <w:r>
              <w:t>p.</w:t>
            </w:r>
            <w:r>
              <w:tab/>
            </w:r>
            <w:r>
              <w:tab/>
              <w:t>Wartość próbkowania 1600 Hz</w:t>
            </w:r>
          </w:p>
          <w:p w14:paraId="564DA7C0" w14:textId="77777777" w:rsidR="00032BE8" w:rsidRDefault="00032BE8" w:rsidP="00032BE8">
            <w:r>
              <w:t>Bieżnia:</w:t>
            </w:r>
          </w:p>
          <w:p w14:paraId="7C294A5C" w14:textId="77777777" w:rsidR="00032BE8" w:rsidRDefault="00032BE8" w:rsidP="00032BE8">
            <w:r>
              <w:t>1.</w:t>
            </w:r>
            <w:r>
              <w:tab/>
              <w:t>Sterowanie prędkością bieżni z oprogramowana</w:t>
            </w:r>
          </w:p>
          <w:p w14:paraId="5716B4EA" w14:textId="77777777" w:rsidR="00032BE8" w:rsidRDefault="00032BE8" w:rsidP="00032BE8">
            <w:r>
              <w:t>2.</w:t>
            </w:r>
            <w:r>
              <w:tab/>
              <w:t>Możliwość rozbudowy o automatyczny pomiar ciśnienia krwi</w:t>
            </w:r>
          </w:p>
          <w:p w14:paraId="1D275AD6" w14:textId="77777777" w:rsidR="00032BE8" w:rsidRDefault="00032BE8" w:rsidP="00032BE8">
            <w:r>
              <w:lastRenderedPageBreak/>
              <w:t>3.</w:t>
            </w:r>
            <w:r>
              <w:tab/>
              <w:t>Zakres prędkości 0-20 km/h z krokiem 0,1km/h</w:t>
            </w:r>
          </w:p>
          <w:p w14:paraId="09D497D1" w14:textId="77777777" w:rsidR="00032BE8" w:rsidRDefault="00032BE8" w:rsidP="00032BE8">
            <w:r>
              <w:t>4.</w:t>
            </w:r>
            <w:r>
              <w:tab/>
              <w:t>Zakres nachylenia 0-25% z krokiem 0,5%</w:t>
            </w:r>
          </w:p>
          <w:p w14:paraId="3BD0D8C2" w14:textId="77777777" w:rsidR="00032BE8" w:rsidRDefault="00032BE8" w:rsidP="00032BE8">
            <w:r>
              <w:t>5.</w:t>
            </w:r>
            <w:r>
              <w:tab/>
              <w:t>Ruchomy pas o wymiarach 50 x 150 cm, grubość 2,7mm</w:t>
            </w:r>
          </w:p>
          <w:p w14:paraId="56186E48" w14:textId="77777777" w:rsidR="00032BE8" w:rsidRDefault="00032BE8" w:rsidP="00032BE8">
            <w:r>
              <w:t>6.</w:t>
            </w:r>
            <w:r>
              <w:tab/>
              <w:t>Cicha praca</w:t>
            </w:r>
          </w:p>
          <w:p w14:paraId="024B97E7" w14:textId="77777777" w:rsidR="00032BE8" w:rsidRDefault="00032BE8" w:rsidP="00032BE8">
            <w:r>
              <w:t>7.</w:t>
            </w:r>
            <w:r>
              <w:tab/>
              <w:t>Odległość ruchomego pasa bieżni od podłoża  17 cm</w:t>
            </w:r>
          </w:p>
          <w:p w14:paraId="290F20EE" w14:textId="77777777" w:rsidR="00032BE8" w:rsidRDefault="00032BE8" w:rsidP="00032BE8">
            <w:r>
              <w:t>8.</w:t>
            </w:r>
            <w:r>
              <w:tab/>
              <w:t>Wymiary bieżni: 112 x 80 x 205 cm (wysokość 112cm przy zerowym pochyleniu bieżni)</w:t>
            </w:r>
          </w:p>
          <w:p w14:paraId="446F2427" w14:textId="77777777" w:rsidR="00032BE8" w:rsidRDefault="00032BE8" w:rsidP="00032BE8">
            <w:r>
              <w:t>9.</w:t>
            </w:r>
            <w:r>
              <w:tab/>
              <w:t>Waga bieżni 163 kg</w:t>
            </w:r>
          </w:p>
          <w:p w14:paraId="76CAC6E7" w14:textId="77777777" w:rsidR="00032BE8" w:rsidRDefault="00032BE8" w:rsidP="00032BE8">
            <w:r>
              <w:t>10.</w:t>
            </w:r>
            <w:r>
              <w:tab/>
              <w:t>Łagodny start bieżni od prędkości równej zero z pełnym obciążeniem</w:t>
            </w:r>
          </w:p>
          <w:p w14:paraId="5C3D8AD8" w14:textId="77777777" w:rsidR="00032BE8" w:rsidRDefault="00032BE8" w:rsidP="00032BE8">
            <w:r>
              <w:t>11.</w:t>
            </w:r>
            <w:r>
              <w:tab/>
              <w:t>Wytrzymałe i wygodne poręcze, również po bokach, mocowane na poziomie pasa ruchomego w dwóch punktach po przeciwległych stronach dłuższego boku bieżni</w:t>
            </w:r>
          </w:p>
          <w:p w14:paraId="40047548" w14:textId="77777777" w:rsidR="00032BE8" w:rsidRDefault="00032BE8" w:rsidP="00032BE8">
            <w:r>
              <w:t>12.</w:t>
            </w:r>
            <w:r>
              <w:tab/>
              <w:t>Ciężar pacjenta do 200 kg</w:t>
            </w:r>
          </w:p>
          <w:p w14:paraId="06142BD1" w14:textId="77777777" w:rsidR="00032BE8" w:rsidRDefault="00032BE8" w:rsidP="00032BE8">
            <w:r>
              <w:t>13.</w:t>
            </w:r>
            <w:r>
              <w:tab/>
              <w:t>Dwa przyciski STOP awaryjnego zatrzymywania (po obu stronach poręczy)</w:t>
            </w:r>
          </w:p>
          <w:p w14:paraId="4EE1B08A" w14:textId="77777777" w:rsidR="00032BE8" w:rsidRDefault="00032BE8" w:rsidP="00032BE8">
            <w:r>
              <w:t>14.</w:t>
            </w:r>
            <w:r>
              <w:tab/>
              <w:t>Amortyzacja drgań i wstrząsów</w:t>
            </w:r>
          </w:p>
          <w:p w14:paraId="433E8024" w14:textId="77777777" w:rsidR="00032BE8" w:rsidRDefault="00032BE8" w:rsidP="00032BE8">
            <w:r>
              <w:t>15.</w:t>
            </w:r>
            <w:r>
              <w:tab/>
              <w:t>Możliwość połączenia z systemami kontroli wysiłku przez interfejs RS-232</w:t>
            </w:r>
          </w:p>
          <w:p w14:paraId="7F07F805" w14:textId="4FC6AF08" w:rsidR="00032BE8" w:rsidRDefault="00032BE8" w:rsidP="00032BE8">
            <w:r>
              <w:t>16.</w:t>
            </w:r>
            <w:r>
              <w:tab/>
              <w:t>Możliwość połączenia z systemami kontroli wysiłku przez interfejs port szeregowy RS-232 (prędkość transmisji 4800 bps</w:t>
            </w:r>
          </w:p>
        </w:tc>
        <w:tc>
          <w:tcPr>
            <w:tcW w:w="1728" w:type="dxa"/>
          </w:tcPr>
          <w:p w14:paraId="6FC2DE89" w14:textId="77777777" w:rsidR="00032BE8" w:rsidRDefault="00032BE8" w:rsidP="00032BE8"/>
        </w:tc>
      </w:tr>
      <w:tr w:rsidR="00032BE8" w14:paraId="2F165970" w14:textId="77777777" w:rsidTr="00032BE8">
        <w:tc>
          <w:tcPr>
            <w:tcW w:w="2376" w:type="dxa"/>
          </w:tcPr>
          <w:p w14:paraId="2DFA961B" w14:textId="77777777" w:rsidR="00032BE8" w:rsidRDefault="00032BE8" w:rsidP="00032BE8">
            <w:r>
              <w:lastRenderedPageBreak/>
              <w:t>Certyfikat CE</w:t>
            </w:r>
          </w:p>
        </w:tc>
        <w:tc>
          <w:tcPr>
            <w:tcW w:w="4536" w:type="dxa"/>
          </w:tcPr>
          <w:p w14:paraId="015D50FF" w14:textId="77777777" w:rsidR="00032BE8" w:rsidRDefault="00032BE8" w:rsidP="00032BE8">
            <w:r>
              <w:t>Wymagany</w:t>
            </w:r>
          </w:p>
        </w:tc>
        <w:tc>
          <w:tcPr>
            <w:tcW w:w="1728" w:type="dxa"/>
          </w:tcPr>
          <w:p w14:paraId="73F8E92D" w14:textId="77777777" w:rsidR="00032BE8" w:rsidRDefault="00032BE8" w:rsidP="00032BE8"/>
        </w:tc>
      </w:tr>
      <w:tr w:rsidR="00032BE8" w14:paraId="00DFFC3A" w14:textId="77777777" w:rsidTr="00032BE8">
        <w:tc>
          <w:tcPr>
            <w:tcW w:w="2376" w:type="dxa"/>
          </w:tcPr>
          <w:p w14:paraId="0771E6E5" w14:textId="77777777" w:rsidR="00032BE8" w:rsidRDefault="00032BE8" w:rsidP="00032BE8">
            <w:r>
              <w:t>Instrukcja obsługi</w:t>
            </w:r>
          </w:p>
        </w:tc>
        <w:tc>
          <w:tcPr>
            <w:tcW w:w="4536" w:type="dxa"/>
          </w:tcPr>
          <w:p w14:paraId="37B3A46D" w14:textId="77777777" w:rsidR="00032BE8" w:rsidRDefault="00032BE8" w:rsidP="00032BE8">
            <w:r>
              <w:t>Język polski</w:t>
            </w:r>
          </w:p>
        </w:tc>
        <w:tc>
          <w:tcPr>
            <w:tcW w:w="1728" w:type="dxa"/>
          </w:tcPr>
          <w:p w14:paraId="01B7BD26" w14:textId="77777777" w:rsidR="00032BE8" w:rsidRDefault="00032BE8" w:rsidP="00032BE8"/>
        </w:tc>
      </w:tr>
      <w:tr w:rsidR="00032BE8" w14:paraId="2266FF3F" w14:textId="77777777" w:rsidTr="00032BE8">
        <w:tc>
          <w:tcPr>
            <w:tcW w:w="2376" w:type="dxa"/>
          </w:tcPr>
          <w:p w14:paraId="2BDBF100" w14:textId="77777777" w:rsidR="00032BE8" w:rsidRDefault="00032BE8" w:rsidP="00032BE8">
            <w:r>
              <w:t>Gwarancja</w:t>
            </w:r>
          </w:p>
        </w:tc>
        <w:tc>
          <w:tcPr>
            <w:tcW w:w="4536" w:type="dxa"/>
          </w:tcPr>
          <w:p w14:paraId="2FB952C1" w14:textId="77777777" w:rsidR="00032BE8" w:rsidRDefault="00032BE8" w:rsidP="00032BE8">
            <w:r>
              <w:t>Min. 24 miesiące</w:t>
            </w:r>
          </w:p>
        </w:tc>
        <w:tc>
          <w:tcPr>
            <w:tcW w:w="1728" w:type="dxa"/>
          </w:tcPr>
          <w:p w14:paraId="73A880ED" w14:textId="77777777" w:rsidR="00032BE8" w:rsidRDefault="00032BE8" w:rsidP="00032BE8"/>
        </w:tc>
      </w:tr>
    </w:tbl>
    <w:p w14:paraId="645AC869" w14:textId="77777777" w:rsidR="00043C9C" w:rsidRDefault="00000000">
      <w:pPr>
        <w:pStyle w:val="Nagwek2"/>
      </w:pPr>
      <w:r>
        <w:t>21. Zestaw do oscylometrii – 1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15"/>
        <w:gridCol w:w="4286"/>
        <w:gridCol w:w="2029"/>
      </w:tblGrid>
      <w:tr w:rsidR="00043C9C" w14:paraId="439343CA" w14:textId="77777777" w:rsidTr="00032BE8">
        <w:tc>
          <w:tcPr>
            <w:tcW w:w="2880" w:type="dxa"/>
          </w:tcPr>
          <w:p w14:paraId="09C74AA6" w14:textId="77777777" w:rsidR="00043C9C" w:rsidRDefault="00000000">
            <w:r>
              <w:t>Parametr</w:t>
            </w:r>
          </w:p>
        </w:tc>
        <w:tc>
          <w:tcPr>
            <w:tcW w:w="5450" w:type="dxa"/>
          </w:tcPr>
          <w:p w14:paraId="3D87885D" w14:textId="77777777" w:rsidR="00043C9C" w:rsidRDefault="00000000">
            <w:r>
              <w:t>Wymaganie</w:t>
            </w:r>
          </w:p>
        </w:tc>
        <w:tc>
          <w:tcPr>
            <w:tcW w:w="310" w:type="dxa"/>
          </w:tcPr>
          <w:p w14:paraId="13872B42" w14:textId="77777777" w:rsidR="00043C9C" w:rsidRDefault="00000000">
            <w:r>
              <w:t>Spełnia (TAK/NIE/PODAĆ)</w:t>
            </w:r>
          </w:p>
        </w:tc>
      </w:tr>
      <w:tr w:rsidR="00043C9C" w14:paraId="0AC22F16" w14:textId="77777777" w:rsidTr="00032BE8">
        <w:tc>
          <w:tcPr>
            <w:tcW w:w="2880" w:type="dxa"/>
          </w:tcPr>
          <w:p w14:paraId="039C7ACC" w14:textId="77777777" w:rsidR="00043C9C" w:rsidRDefault="00000000">
            <w:r>
              <w:t>Nazwa produktu</w:t>
            </w:r>
          </w:p>
        </w:tc>
        <w:tc>
          <w:tcPr>
            <w:tcW w:w="5450" w:type="dxa"/>
          </w:tcPr>
          <w:p w14:paraId="251F927E" w14:textId="77777777" w:rsidR="00043C9C" w:rsidRDefault="00000000">
            <w:r>
              <w:t>Podać</w:t>
            </w:r>
          </w:p>
        </w:tc>
        <w:tc>
          <w:tcPr>
            <w:tcW w:w="310" w:type="dxa"/>
          </w:tcPr>
          <w:p w14:paraId="4743AFF5" w14:textId="77777777" w:rsidR="00043C9C" w:rsidRDefault="00043C9C"/>
        </w:tc>
      </w:tr>
      <w:tr w:rsidR="00043C9C" w14:paraId="0E7DAB65" w14:textId="77777777" w:rsidTr="00032BE8">
        <w:tc>
          <w:tcPr>
            <w:tcW w:w="2880" w:type="dxa"/>
          </w:tcPr>
          <w:p w14:paraId="569513BE" w14:textId="77777777" w:rsidR="00043C9C" w:rsidRDefault="00000000">
            <w:r>
              <w:t>Producent</w:t>
            </w:r>
          </w:p>
        </w:tc>
        <w:tc>
          <w:tcPr>
            <w:tcW w:w="5450" w:type="dxa"/>
          </w:tcPr>
          <w:p w14:paraId="30233511" w14:textId="77777777" w:rsidR="00043C9C" w:rsidRDefault="00000000">
            <w:r>
              <w:t>Podać</w:t>
            </w:r>
          </w:p>
        </w:tc>
        <w:tc>
          <w:tcPr>
            <w:tcW w:w="310" w:type="dxa"/>
          </w:tcPr>
          <w:p w14:paraId="51B7AD3C" w14:textId="77777777" w:rsidR="00043C9C" w:rsidRDefault="00043C9C"/>
        </w:tc>
      </w:tr>
      <w:tr w:rsidR="00043C9C" w14:paraId="64E834F1" w14:textId="77777777" w:rsidTr="00032BE8">
        <w:tc>
          <w:tcPr>
            <w:tcW w:w="2880" w:type="dxa"/>
          </w:tcPr>
          <w:p w14:paraId="0624F7F1" w14:textId="77777777" w:rsidR="00043C9C" w:rsidRDefault="00000000">
            <w:r>
              <w:t>Rok produkcji</w:t>
            </w:r>
          </w:p>
        </w:tc>
        <w:tc>
          <w:tcPr>
            <w:tcW w:w="5450" w:type="dxa"/>
          </w:tcPr>
          <w:p w14:paraId="53489F82" w14:textId="77777777" w:rsidR="00043C9C" w:rsidRDefault="00000000">
            <w:r>
              <w:t>Min. 2025, fabrycznie nowy</w:t>
            </w:r>
          </w:p>
        </w:tc>
        <w:tc>
          <w:tcPr>
            <w:tcW w:w="310" w:type="dxa"/>
          </w:tcPr>
          <w:p w14:paraId="241C1898" w14:textId="77777777" w:rsidR="00043C9C" w:rsidRDefault="00043C9C"/>
        </w:tc>
      </w:tr>
      <w:tr w:rsidR="00043C9C" w14:paraId="14648D17" w14:textId="77777777" w:rsidTr="00032BE8">
        <w:tc>
          <w:tcPr>
            <w:tcW w:w="2880" w:type="dxa"/>
          </w:tcPr>
          <w:p w14:paraId="3B43E475" w14:textId="77777777" w:rsidR="00043C9C" w:rsidRDefault="00000000">
            <w:r>
              <w:t>Przeznaczenie</w:t>
            </w:r>
          </w:p>
        </w:tc>
        <w:tc>
          <w:tcPr>
            <w:tcW w:w="5450" w:type="dxa"/>
          </w:tcPr>
          <w:p w14:paraId="36A02D5A" w14:textId="77777777" w:rsidR="00043C9C" w:rsidRDefault="00000000">
            <w:r>
              <w:t>Technika FOT</w:t>
            </w:r>
          </w:p>
        </w:tc>
        <w:tc>
          <w:tcPr>
            <w:tcW w:w="310" w:type="dxa"/>
          </w:tcPr>
          <w:p w14:paraId="39F8AF29" w14:textId="77777777" w:rsidR="00043C9C" w:rsidRDefault="00043C9C"/>
        </w:tc>
      </w:tr>
      <w:tr w:rsidR="00043C9C" w14:paraId="57A0A42D" w14:textId="77777777" w:rsidTr="00032BE8">
        <w:tc>
          <w:tcPr>
            <w:tcW w:w="2880" w:type="dxa"/>
          </w:tcPr>
          <w:p w14:paraId="708572FC" w14:textId="77777777" w:rsidR="00043C9C" w:rsidRDefault="00000000">
            <w:r>
              <w:t>Wyposażenie / funkcje</w:t>
            </w:r>
          </w:p>
        </w:tc>
        <w:tc>
          <w:tcPr>
            <w:tcW w:w="5450" w:type="dxa"/>
          </w:tcPr>
          <w:p w14:paraId="42E00AD5" w14:textId="77777777" w:rsidR="008E090B" w:rsidRDefault="008E090B" w:rsidP="00032BE8">
            <w:r>
              <w:t>Zestaw:</w:t>
            </w:r>
          </w:p>
          <w:p w14:paraId="11D2157D" w14:textId="77777777" w:rsidR="008E090B" w:rsidRDefault="008E090B" w:rsidP="008E090B">
            <w:pPr>
              <w:pStyle w:val="Akapitzlist"/>
              <w:numPr>
                <w:ilvl w:val="0"/>
                <w:numId w:val="12"/>
              </w:numPr>
            </w:pPr>
            <w:r>
              <w:t>Oscylometr:</w:t>
            </w:r>
          </w:p>
          <w:p w14:paraId="3AD4ACAB" w14:textId="77777777" w:rsidR="008E090B" w:rsidRDefault="008E090B" w:rsidP="008E090B">
            <w:r>
              <w:t xml:space="preserve">Oscylometria techniką FOT, spełniająca w 100% kryteria standardów ATS/ERS, analiza Breath-By-Breath, anailiza Within-Breath (Insp. Exp, Tot), Rrs, Xrs, Zrs, Pomiar CV, Zwiększenie dokładności pomiaru – automatyczne wykrywanie I </w:t>
            </w:r>
            <w:r>
              <w:lastRenderedPageBreak/>
              <w:t>usuwanie artefaktów podczas odchylenia, wyizolowanie częstotliwości 5Hz, 5Hz, 8Hz, 10Hz, Potrójna częstotliwość 5-11-19 Hz, automatyczny pomiar CoV zgodnie ze standardami ATS/ERS, wbudowany computer z dotykowym wyświetlaczem min 10,1’’.</w:t>
            </w:r>
          </w:p>
          <w:p w14:paraId="2CE3E011" w14:textId="77777777" w:rsidR="008E090B" w:rsidRDefault="008E090B" w:rsidP="008E090B">
            <w:pPr>
              <w:pStyle w:val="Akapitzlist"/>
              <w:numPr>
                <w:ilvl w:val="0"/>
                <w:numId w:val="12"/>
              </w:numPr>
            </w:pPr>
            <w:r>
              <w:t>Analizator tlenku FeNO+PFS ze spirometrem</w:t>
            </w:r>
          </w:p>
          <w:p w14:paraId="0562B4B9" w14:textId="77777777" w:rsidR="008E090B" w:rsidRDefault="008E090B" w:rsidP="008E090B">
            <w:r>
              <w:t>Pomiar NO frakcji oskrzelowej, pęcherzykowej, nosowej, zintegrowany spirometr,</w:t>
            </w:r>
          </w:p>
          <w:p w14:paraId="118BB0CF" w14:textId="77777777" w:rsidR="008E090B" w:rsidRDefault="008E090B" w:rsidP="008E090B">
            <w:pPr>
              <w:pStyle w:val="Akapitzlist"/>
              <w:numPr>
                <w:ilvl w:val="0"/>
                <w:numId w:val="12"/>
              </w:numPr>
            </w:pPr>
            <w:r>
              <w:t xml:space="preserve">Mobilny oscylometr </w:t>
            </w:r>
          </w:p>
          <w:p w14:paraId="2ACBAEFE" w14:textId="77777777" w:rsidR="008E090B" w:rsidRDefault="008E090B" w:rsidP="008E090B">
            <w:r>
              <w:t>Zasilany akumulatorowo, oscylometria techniką FOT, spełniająca standardy ATS/ERS, analiza Breath-By Breath, Within-Breath (Insp, Wxp,Tot), Rrs, Xrs, ZrsElf, Pulsoksymetr, pamięć wewnętrzna min. 200 badań</w:t>
            </w:r>
          </w:p>
          <w:p w14:paraId="4A992043" w14:textId="1A518B72" w:rsidR="008E090B" w:rsidRDefault="008E090B" w:rsidP="008E090B">
            <w:pPr>
              <w:pStyle w:val="Akapitzlist"/>
              <w:numPr>
                <w:ilvl w:val="0"/>
                <w:numId w:val="12"/>
              </w:numPr>
            </w:pPr>
            <w:r>
              <w:t xml:space="preserve">Stolik, drukarka, komputer sterujący z monitorem min. 24” wraz z oprogramowaniem </w:t>
            </w:r>
          </w:p>
        </w:tc>
        <w:tc>
          <w:tcPr>
            <w:tcW w:w="310" w:type="dxa"/>
          </w:tcPr>
          <w:p w14:paraId="6F7787C6" w14:textId="77777777" w:rsidR="00043C9C" w:rsidRDefault="00043C9C"/>
        </w:tc>
      </w:tr>
      <w:tr w:rsidR="00043C9C" w14:paraId="731C4781" w14:textId="77777777" w:rsidTr="00032BE8">
        <w:tc>
          <w:tcPr>
            <w:tcW w:w="2880" w:type="dxa"/>
          </w:tcPr>
          <w:p w14:paraId="48C725E4" w14:textId="77777777" w:rsidR="00043C9C" w:rsidRDefault="00000000">
            <w:r>
              <w:t>Certyfikat CE</w:t>
            </w:r>
          </w:p>
        </w:tc>
        <w:tc>
          <w:tcPr>
            <w:tcW w:w="5450" w:type="dxa"/>
          </w:tcPr>
          <w:p w14:paraId="1B0589FA" w14:textId="77777777" w:rsidR="00043C9C" w:rsidRDefault="00000000">
            <w:r>
              <w:t>Wymagany</w:t>
            </w:r>
          </w:p>
        </w:tc>
        <w:tc>
          <w:tcPr>
            <w:tcW w:w="310" w:type="dxa"/>
          </w:tcPr>
          <w:p w14:paraId="3E8AEFBF" w14:textId="77777777" w:rsidR="00043C9C" w:rsidRDefault="00043C9C"/>
        </w:tc>
      </w:tr>
      <w:tr w:rsidR="00043C9C" w14:paraId="5E0B49D7" w14:textId="77777777" w:rsidTr="00032BE8">
        <w:tc>
          <w:tcPr>
            <w:tcW w:w="2880" w:type="dxa"/>
          </w:tcPr>
          <w:p w14:paraId="1EF006E4" w14:textId="77777777" w:rsidR="00043C9C" w:rsidRDefault="00000000">
            <w:r>
              <w:t>Instrukcja obsługi</w:t>
            </w:r>
          </w:p>
        </w:tc>
        <w:tc>
          <w:tcPr>
            <w:tcW w:w="5450" w:type="dxa"/>
          </w:tcPr>
          <w:p w14:paraId="7945295F" w14:textId="77777777" w:rsidR="00043C9C" w:rsidRDefault="00000000">
            <w:r>
              <w:t>Język polski</w:t>
            </w:r>
          </w:p>
        </w:tc>
        <w:tc>
          <w:tcPr>
            <w:tcW w:w="310" w:type="dxa"/>
          </w:tcPr>
          <w:p w14:paraId="6D512BD4" w14:textId="77777777" w:rsidR="00043C9C" w:rsidRDefault="00043C9C"/>
        </w:tc>
      </w:tr>
      <w:tr w:rsidR="00043C9C" w14:paraId="461D9679" w14:textId="77777777" w:rsidTr="00032BE8">
        <w:tc>
          <w:tcPr>
            <w:tcW w:w="2880" w:type="dxa"/>
          </w:tcPr>
          <w:p w14:paraId="721CB79C" w14:textId="77777777" w:rsidR="00043C9C" w:rsidRDefault="00000000">
            <w:r>
              <w:t>Gwarancja</w:t>
            </w:r>
          </w:p>
        </w:tc>
        <w:tc>
          <w:tcPr>
            <w:tcW w:w="5450" w:type="dxa"/>
          </w:tcPr>
          <w:p w14:paraId="52BCDB33" w14:textId="190DC51D" w:rsidR="00043C9C" w:rsidRDefault="00000000">
            <w:r>
              <w:t xml:space="preserve">Min. </w:t>
            </w:r>
            <w:r w:rsidR="00DA5EAA">
              <w:t>60</w:t>
            </w:r>
            <w:r>
              <w:t xml:space="preserve"> miesiąc</w:t>
            </w:r>
            <w:r w:rsidR="00DA5EAA">
              <w:t>y</w:t>
            </w:r>
          </w:p>
        </w:tc>
        <w:tc>
          <w:tcPr>
            <w:tcW w:w="310" w:type="dxa"/>
          </w:tcPr>
          <w:p w14:paraId="3232135D" w14:textId="77777777" w:rsidR="00043C9C" w:rsidRDefault="00043C9C"/>
        </w:tc>
      </w:tr>
    </w:tbl>
    <w:p w14:paraId="782288EE" w14:textId="77777777" w:rsidR="00043C9C" w:rsidRDefault="00000000">
      <w:pPr>
        <w:pStyle w:val="Nagwek2"/>
      </w:pPr>
      <w:r>
        <w:t>22. Aparat USG – 1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66"/>
        <w:gridCol w:w="4135"/>
        <w:gridCol w:w="2029"/>
      </w:tblGrid>
      <w:tr w:rsidR="00043C9C" w14:paraId="0DE4C2EF" w14:textId="77777777" w:rsidTr="00032BE8">
        <w:tc>
          <w:tcPr>
            <w:tcW w:w="2880" w:type="dxa"/>
          </w:tcPr>
          <w:p w14:paraId="5FEBFEA8" w14:textId="77777777" w:rsidR="00043C9C" w:rsidRDefault="00000000">
            <w:r>
              <w:t>Parametr</w:t>
            </w:r>
          </w:p>
        </w:tc>
        <w:tc>
          <w:tcPr>
            <w:tcW w:w="5025" w:type="dxa"/>
          </w:tcPr>
          <w:p w14:paraId="7B9557F5" w14:textId="77777777" w:rsidR="00043C9C" w:rsidRDefault="00000000">
            <w:r>
              <w:t>Wymaganie</w:t>
            </w:r>
          </w:p>
        </w:tc>
        <w:tc>
          <w:tcPr>
            <w:tcW w:w="735" w:type="dxa"/>
          </w:tcPr>
          <w:p w14:paraId="2B5C458C" w14:textId="77777777" w:rsidR="00043C9C" w:rsidRDefault="00000000">
            <w:r>
              <w:t>Spełnia (TAK/NIE/PODAĆ)</w:t>
            </w:r>
          </w:p>
        </w:tc>
      </w:tr>
      <w:tr w:rsidR="00043C9C" w14:paraId="64F87F9E" w14:textId="77777777" w:rsidTr="00032BE8">
        <w:tc>
          <w:tcPr>
            <w:tcW w:w="2880" w:type="dxa"/>
          </w:tcPr>
          <w:p w14:paraId="1C1711B5" w14:textId="77777777" w:rsidR="00043C9C" w:rsidRDefault="00000000">
            <w:r>
              <w:t>Nazwa produktu</w:t>
            </w:r>
          </w:p>
        </w:tc>
        <w:tc>
          <w:tcPr>
            <w:tcW w:w="5025" w:type="dxa"/>
          </w:tcPr>
          <w:p w14:paraId="3C0F2026" w14:textId="77777777" w:rsidR="00043C9C" w:rsidRDefault="00000000">
            <w:r>
              <w:t>Podać</w:t>
            </w:r>
          </w:p>
        </w:tc>
        <w:tc>
          <w:tcPr>
            <w:tcW w:w="735" w:type="dxa"/>
          </w:tcPr>
          <w:p w14:paraId="2B513204" w14:textId="77777777" w:rsidR="00043C9C" w:rsidRDefault="00043C9C"/>
        </w:tc>
      </w:tr>
      <w:tr w:rsidR="00043C9C" w14:paraId="2CA8BFCF" w14:textId="77777777" w:rsidTr="00032BE8">
        <w:tc>
          <w:tcPr>
            <w:tcW w:w="2880" w:type="dxa"/>
          </w:tcPr>
          <w:p w14:paraId="2C44CB22" w14:textId="77777777" w:rsidR="00043C9C" w:rsidRDefault="00000000">
            <w:r>
              <w:t>Producent</w:t>
            </w:r>
          </w:p>
        </w:tc>
        <w:tc>
          <w:tcPr>
            <w:tcW w:w="5025" w:type="dxa"/>
          </w:tcPr>
          <w:p w14:paraId="66319F0E" w14:textId="77777777" w:rsidR="00043C9C" w:rsidRDefault="00000000">
            <w:r>
              <w:t>Podać</w:t>
            </w:r>
          </w:p>
        </w:tc>
        <w:tc>
          <w:tcPr>
            <w:tcW w:w="735" w:type="dxa"/>
          </w:tcPr>
          <w:p w14:paraId="18AFD5C6" w14:textId="77777777" w:rsidR="00043C9C" w:rsidRDefault="00043C9C"/>
        </w:tc>
      </w:tr>
      <w:tr w:rsidR="00043C9C" w14:paraId="477C80A7" w14:textId="77777777" w:rsidTr="00032BE8">
        <w:tc>
          <w:tcPr>
            <w:tcW w:w="2880" w:type="dxa"/>
          </w:tcPr>
          <w:p w14:paraId="60D3287C" w14:textId="77777777" w:rsidR="00043C9C" w:rsidRDefault="00000000">
            <w:r>
              <w:t>Rok produkcji</w:t>
            </w:r>
          </w:p>
        </w:tc>
        <w:tc>
          <w:tcPr>
            <w:tcW w:w="5025" w:type="dxa"/>
          </w:tcPr>
          <w:p w14:paraId="1FC51768" w14:textId="77777777" w:rsidR="00043C9C" w:rsidRDefault="00000000">
            <w:r>
              <w:t>Min. 2025, fabrycznie nowy</w:t>
            </w:r>
          </w:p>
        </w:tc>
        <w:tc>
          <w:tcPr>
            <w:tcW w:w="735" w:type="dxa"/>
          </w:tcPr>
          <w:p w14:paraId="671FBC02" w14:textId="77777777" w:rsidR="00043C9C" w:rsidRDefault="00043C9C"/>
        </w:tc>
      </w:tr>
      <w:tr w:rsidR="00043C9C" w14:paraId="1FC45773" w14:textId="77777777" w:rsidTr="00032BE8">
        <w:tc>
          <w:tcPr>
            <w:tcW w:w="2880" w:type="dxa"/>
          </w:tcPr>
          <w:p w14:paraId="0E605E0A" w14:textId="77777777" w:rsidR="00043C9C" w:rsidRDefault="00000000">
            <w:r>
              <w:t>Przeznaczenie</w:t>
            </w:r>
          </w:p>
        </w:tc>
        <w:tc>
          <w:tcPr>
            <w:tcW w:w="5025" w:type="dxa"/>
          </w:tcPr>
          <w:p w14:paraId="2204512B" w14:textId="77777777" w:rsidR="00043C9C" w:rsidRDefault="00000000">
            <w:r>
              <w:t>Echo serca</w:t>
            </w:r>
          </w:p>
        </w:tc>
        <w:tc>
          <w:tcPr>
            <w:tcW w:w="735" w:type="dxa"/>
          </w:tcPr>
          <w:p w14:paraId="1AAAA68E" w14:textId="77777777" w:rsidR="00043C9C" w:rsidRDefault="00043C9C"/>
        </w:tc>
      </w:tr>
      <w:tr w:rsidR="00043C9C" w14:paraId="2B9AEB9C" w14:textId="77777777" w:rsidTr="00032BE8">
        <w:tc>
          <w:tcPr>
            <w:tcW w:w="2880" w:type="dxa"/>
          </w:tcPr>
          <w:p w14:paraId="4A5BA3A7" w14:textId="77777777" w:rsidR="00043C9C" w:rsidRDefault="00000000">
            <w:r>
              <w:t>Wyposażenie / funkcje</w:t>
            </w:r>
          </w:p>
        </w:tc>
        <w:tc>
          <w:tcPr>
            <w:tcW w:w="5025" w:type="dxa"/>
          </w:tcPr>
          <w:p w14:paraId="410340E0" w14:textId="41491FCC" w:rsidR="00032BE8" w:rsidRDefault="00032BE8" w:rsidP="00032BE8">
            <w:r>
              <w:t>Opis ogólny:</w:t>
            </w:r>
          </w:p>
          <w:p w14:paraId="34DCB6E7" w14:textId="77777777" w:rsidR="00032BE8" w:rsidRDefault="00032BE8" w:rsidP="00032BE8">
            <w:r>
              <w:t>Cyfrowy układ przetwarzania wiązki, z ilością efektywnych kanałów cyfrowych powyżej 20 mln</w:t>
            </w:r>
          </w:p>
          <w:p w14:paraId="12619A7B" w14:textId="77777777" w:rsidR="00032BE8" w:rsidRDefault="00032BE8" w:rsidP="00032BE8">
            <w:r>
              <w:t>Regulowany zakres dynamiki z  poziomem górnym powyżej 450dB</w:t>
            </w:r>
          </w:p>
          <w:p w14:paraId="45701D00" w14:textId="77777777" w:rsidR="00032BE8" w:rsidRDefault="00032BE8" w:rsidP="00032BE8">
            <w:r>
              <w:t>Obrazowanie ciągłoogniskowe na całej głębokości obrazowania (bez konieczności regulacji ognisk ) z trybem ciągłej automatycznej optymalizacji obrazu w czasie rzeczywistym.</w:t>
            </w:r>
          </w:p>
          <w:p w14:paraId="79156B4E" w14:textId="77777777" w:rsidR="00032BE8" w:rsidRDefault="00032BE8" w:rsidP="00032BE8">
            <w:r>
              <w:t>Maksymalna głębokość obrazowania min 30 cm, zależna od sondy i ustawień</w:t>
            </w:r>
          </w:p>
          <w:p w14:paraId="45C2752A" w14:textId="77777777" w:rsidR="00032BE8" w:rsidRDefault="00032BE8" w:rsidP="00032BE8">
            <w:r>
              <w:t>Zakres częstotliwości pracy głowic nie mniejszy niż: 1,5 MHz  ÷ 15 MHz</w:t>
            </w:r>
          </w:p>
          <w:p w14:paraId="5015A067" w14:textId="77777777" w:rsidR="00032BE8" w:rsidRDefault="00032BE8" w:rsidP="00032BE8">
            <w:r>
              <w:lastRenderedPageBreak/>
              <w:t>Bezstratne powiększenie obrazu w stosunku  do jego rzeczywistej wielkości- min. 8 razy</w:t>
            </w:r>
          </w:p>
          <w:p w14:paraId="68B76895" w14:textId="77777777" w:rsidR="00032BE8" w:rsidRDefault="00032BE8" w:rsidP="00032BE8">
            <w:r>
              <w:t>Monitor aparatu na przegubowym ramieniu,  o przekątnej powyżej 23,5”</w:t>
            </w:r>
          </w:p>
          <w:p w14:paraId="5F33FBD0" w14:textId="77777777" w:rsidR="00032BE8" w:rsidRDefault="00032BE8" w:rsidP="00032BE8">
            <w:r>
              <w:t>Ekran dotykowy zintegrowany z konsolą o przekątnej powyżej 12”</w:t>
            </w:r>
          </w:p>
          <w:p w14:paraId="685032AD" w14:textId="77777777" w:rsidR="00032BE8" w:rsidRDefault="00032BE8" w:rsidP="00032BE8">
            <w:r>
              <w:t>Niezależne bezpinowe gniazda do podłączenia głowic -  min. 4</w:t>
            </w:r>
          </w:p>
          <w:p w14:paraId="67B50810" w14:textId="77777777" w:rsidR="00032BE8" w:rsidRDefault="00032BE8" w:rsidP="00032BE8">
            <w:r>
              <w:t xml:space="preserve">Konsola operatora – pulpit, z możliwością wysuwania i blokady, ustawionego położenia oraz regulacji wysokości wspomaganej elektrycznie </w:t>
            </w:r>
          </w:p>
          <w:p w14:paraId="27033943" w14:textId="77777777" w:rsidR="00032BE8" w:rsidRDefault="00032BE8" w:rsidP="00032BE8">
            <w:r>
              <w:t xml:space="preserve">Całkowity zakres regulacji wysokości wspomaganej elektrycznie, względem podłogi </w:t>
            </w:r>
          </w:p>
          <w:p w14:paraId="41B884F3" w14:textId="77777777" w:rsidR="00032BE8" w:rsidRDefault="00032BE8" w:rsidP="00032BE8">
            <w:r>
              <w:t>min 0-30cm</w:t>
            </w:r>
          </w:p>
          <w:p w14:paraId="5ED12E4D" w14:textId="77777777" w:rsidR="00032BE8" w:rsidRDefault="00032BE8" w:rsidP="00032BE8">
            <w:r>
              <w:t>Komunikacja użytkownika z aparatem w języku polskim lub angielskim</w:t>
            </w:r>
          </w:p>
          <w:p w14:paraId="19EA1984" w14:textId="77777777" w:rsidR="00032BE8" w:rsidRDefault="00032BE8" w:rsidP="00032BE8">
            <w:r>
              <w:t>Zasilanie z sieci elektroenergetycznej 220V,  50/60 Hz</w:t>
            </w:r>
          </w:p>
          <w:p w14:paraId="44E192C0" w14:textId="77777777" w:rsidR="00032BE8" w:rsidRDefault="00032BE8" w:rsidP="00032BE8">
            <w:r>
              <w:t>TRYBY OBRAZOWANIA</w:t>
            </w:r>
          </w:p>
          <w:p w14:paraId="1CC7B9A0" w14:textId="77777777" w:rsidR="00032BE8" w:rsidRDefault="00032BE8" w:rsidP="00032BE8"/>
          <w:p w14:paraId="3528FBDA" w14:textId="77777777" w:rsidR="00032BE8" w:rsidRDefault="00032BE8" w:rsidP="00032BE8">
            <w:r>
              <w:t>B-mode - 2D</w:t>
            </w:r>
          </w:p>
          <w:p w14:paraId="0052B40A" w14:textId="77777777" w:rsidR="00032BE8" w:rsidRDefault="00032BE8" w:rsidP="00032BE8">
            <w:r>
              <w:t>Częstotliwość odświeżania obrazu (frame rate) w obrazowaniu 2D- min. 5000 obrazów/s   – zależy od sondy i ustawień</w:t>
            </w:r>
          </w:p>
          <w:p w14:paraId="7FD18EF0" w14:textId="77777777" w:rsidR="00032BE8" w:rsidRDefault="00032BE8" w:rsidP="00032BE8">
            <w:r>
              <w:t>Obrazowanie poszerzone dla trybu B-mode – z sondy sektorowej pole obrazowania od styku ze skórą pacjenta ograniczone odcinkiem a nie punktem.</w:t>
            </w:r>
          </w:p>
          <w:p w14:paraId="25658CF2" w14:textId="77777777" w:rsidR="00032BE8" w:rsidRDefault="00032BE8" w:rsidP="00032BE8">
            <w:r>
              <w:t>Obrazowanie harmoniczne</w:t>
            </w:r>
          </w:p>
          <w:p w14:paraId="43DCD63D" w14:textId="77777777" w:rsidR="00032BE8" w:rsidRDefault="00032BE8" w:rsidP="00032BE8">
            <w:r>
              <w:t>M-mode</w:t>
            </w:r>
          </w:p>
          <w:p w14:paraId="0A13B017" w14:textId="77777777" w:rsidR="00032BE8" w:rsidRDefault="00032BE8" w:rsidP="00032BE8">
            <w:r>
              <w:t>Anatomiczny M-mode:</w:t>
            </w:r>
          </w:p>
          <w:p w14:paraId="3057123C" w14:textId="77777777" w:rsidR="00032BE8" w:rsidRDefault="00032BE8" w:rsidP="00032BE8">
            <w:r>
              <w:t>1)</w:t>
            </w:r>
            <w:r>
              <w:tab/>
              <w:t>w czasie rzeczywistym</w:t>
            </w:r>
          </w:p>
          <w:p w14:paraId="17636443" w14:textId="77777777" w:rsidR="00032BE8" w:rsidRDefault="00032BE8" w:rsidP="00032BE8">
            <w:r>
              <w:t>2)</w:t>
            </w:r>
            <w:r>
              <w:tab/>
              <w:t>na pętlach obrazowych 2D zapisanych w pamięci CINE oraz z archiwum aparatu</w:t>
            </w:r>
          </w:p>
          <w:p w14:paraId="5B0A175C" w14:textId="77777777" w:rsidR="00032BE8" w:rsidRDefault="00032BE8" w:rsidP="00032BE8">
            <w:r>
              <w:t>3)</w:t>
            </w:r>
            <w:r>
              <w:tab/>
              <w:t>z krzywej utworzonej przez operatora na pętli obrazów 2D z archiwum aparatu</w:t>
            </w:r>
          </w:p>
          <w:p w14:paraId="2D2F0707" w14:textId="77777777" w:rsidR="00032BE8" w:rsidRDefault="00032BE8" w:rsidP="00032BE8">
            <w:r>
              <w:t>Kolorowy M-mode</w:t>
            </w:r>
          </w:p>
          <w:p w14:paraId="002D72E3" w14:textId="77777777" w:rsidR="00032BE8" w:rsidRDefault="00032BE8" w:rsidP="00032BE8">
            <w:r>
              <w:t>Doppler kolorowy - CF</w:t>
            </w:r>
          </w:p>
          <w:p w14:paraId="6A9D0BAF" w14:textId="77777777" w:rsidR="00032BE8" w:rsidRDefault="00032BE8" w:rsidP="00032BE8">
            <w:r>
              <w:t>Częstotliwość odświeżania obrazu (framr rate ) w obrazowaniu 2D+CF min. 450 obr/sek, zależna od sondy i ustawień</w:t>
            </w:r>
          </w:p>
          <w:p w14:paraId="25D632A3" w14:textId="77777777" w:rsidR="00032BE8" w:rsidRDefault="00032BE8" w:rsidP="00032BE8">
            <w:r>
              <w:t>Power doppler – angio</w:t>
            </w:r>
          </w:p>
          <w:p w14:paraId="256154F5" w14:textId="77777777" w:rsidR="00032BE8" w:rsidRDefault="00032BE8" w:rsidP="00032BE8">
            <w:r>
              <w:t>Doppler spektralny z falą pulsacyjną (PW-D):</w:t>
            </w:r>
          </w:p>
          <w:p w14:paraId="22050842" w14:textId="77777777" w:rsidR="00032BE8" w:rsidRDefault="00032BE8" w:rsidP="00032BE8">
            <w:r>
              <w:lastRenderedPageBreak/>
              <w:t>1)</w:t>
            </w:r>
            <w:r>
              <w:tab/>
              <w:t>automatyczna optymalizacja spektrum – przesunięcie linii bazowej i ustawienie skali jednym przyciskiem</w:t>
            </w:r>
          </w:p>
          <w:p w14:paraId="361A89DE" w14:textId="77777777" w:rsidR="00032BE8" w:rsidRDefault="00032BE8" w:rsidP="00032BE8">
            <w:r>
              <w:t>2)</w:t>
            </w:r>
            <w:r>
              <w:tab/>
              <w:t>automatyczna korekcja kąta jednym przyciskiem</w:t>
            </w:r>
          </w:p>
          <w:p w14:paraId="3327E4D6" w14:textId="77777777" w:rsidR="00032BE8" w:rsidRDefault="00032BE8" w:rsidP="00032BE8">
            <w:r>
              <w:t>3)</w:t>
            </w:r>
            <w:r>
              <w:tab/>
              <w:t>regulacja linii bazowej i korekcji kąta na obrazach zapisanych w archiwum</w:t>
            </w:r>
          </w:p>
          <w:p w14:paraId="1C82C1C2" w14:textId="77777777" w:rsidR="00032BE8" w:rsidRDefault="00032BE8" w:rsidP="00032BE8">
            <w:r>
              <w:t>4)</w:t>
            </w:r>
            <w:r>
              <w:tab/>
              <w:t>zakres regulacji korekcji kąta w zakresie minimum od ± 0° do ± 75°</w:t>
            </w:r>
          </w:p>
          <w:p w14:paraId="5F4FE50C" w14:textId="77777777" w:rsidR="00032BE8" w:rsidRDefault="00032BE8" w:rsidP="00032BE8">
            <w:r>
              <w:t>Doppler spektralny z falą ciągłą (CWD): maksymalna mierzona prędkość  min. 12,5 m/sek</w:t>
            </w:r>
          </w:p>
          <w:p w14:paraId="1712F8B2" w14:textId="77777777" w:rsidR="00032BE8" w:rsidRDefault="00032BE8" w:rsidP="00032BE8">
            <w:r>
              <w:t>Obrazowanie 4D z kolorowym dopplerem z częstotliwościa odświeżania obrazu dla sondy przezprzełykowej 4D - min 150 obr/sek, zależy od ustawień</w:t>
            </w:r>
          </w:p>
          <w:p w14:paraId="4DDB7764" w14:textId="77777777" w:rsidR="00032BE8" w:rsidRDefault="00032BE8" w:rsidP="00032BE8">
            <w:r>
              <w:t>Jednoczesna prezentacja na ekranie w czasie rzeczywistym dwóch ruchomych obrazów:</w:t>
            </w:r>
          </w:p>
          <w:p w14:paraId="7780100A" w14:textId="77777777" w:rsidR="00032BE8" w:rsidRDefault="00032BE8" w:rsidP="00032BE8">
            <w:r>
              <w:t>1)</w:t>
            </w:r>
            <w:r>
              <w:tab/>
              <w:t>w trybie 2D</w:t>
            </w:r>
          </w:p>
          <w:p w14:paraId="06F4523D" w14:textId="77777777" w:rsidR="00032BE8" w:rsidRDefault="00032BE8" w:rsidP="00032BE8">
            <w:r>
              <w:t>2)</w:t>
            </w:r>
            <w:r>
              <w:tab/>
              <w:t>w trybie kolorowego Dopplera</w:t>
            </w:r>
          </w:p>
          <w:p w14:paraId="66039259" w14:textId="77777777" w:rsidR="00032BE8" w:rsidRDefault="00032BE8" w:rsidP="00032BE8">
            <w:r>
              <w:t>Triplex: 2D + CD + CWD na głowicy sektorowej</w:t>
            </w:r>
          </w:p>
          <w:p w14:paraId="32125645" w14:textId="77777777" w:rsidR="00032BE8" w:rsidRDefault="00032BE8" w:rsidP="00032BE8">
            <w:r>
              <w:t>Dostępność obrazowania 4D z sondy przezprzełykowej i przezklatkowej</w:t>
            </w:r>
          </w:p>
          <w:p w14:paraId="04846B2A" w14:textId="77777777" w:rsidR="00032BE8" w:rsidRDefault="00032BE8" w:rsidP="00032BE8">
            <w:r>
              <w:t>Oprogramowanie i archiwizacja</w:t>
            </w:r>
          </w:p>
          <w:p w14:paraId="670FD26B" w14:textId="77777777" w:rsidR="00032BE8" w:rsidRDefault="00032BE8" w:rsidP="00032BE8"/>
          <w:p w14:paraId="65083A7F" w14:textId="77777777" w:rsidR="00032BE8" w:rsidRDefault="00032BE8" w:rsidP="00032BE8">
            <w:r>
              <w:t>Oprogramowanie pomiarowe z pakietem obliczeniowym i raportami</w:t>
            </w:r>
          </w:p>
          <w:p w14:paraId="07B8FBFF" w14:textId="77777777" w:rsidR="00032BE8" w:rsidRDefault="00032BE8" w:rsidP="00032BE8">
            <w:r>
              <w:t>Raport z badania kardiologicznego z możliwością tworzenia własnych wzorów raportu</w:t>
            </w:r>
          </w:p>
          <w:p w14:paraId="5EA821A7" w14:textId="77777777" w:rsidR="00032BE8" w:rsidRDefault="00032BE8" w:rsidP="00032BE8">
            <w:r>
              <w:t>Archiwizacja raportów z badań, obrazów i pętli obrazowych na wewnętrznym twardym dysku</w:t>
            </w:r>
          </w:p>
          <w:p w14:paraId="731FF076" w14:textId="77777777" w:rsidR="00032BE8" w:rsidRDefault="00032BE8" w:rsidP="00032BE8">
            <w:r>
              <w:t>Wymagania postprocesingu dla zapisanych obrazów:</w:t>
            </w:r>
          </w:p>
          <w:p w14:paraId="2B58D52E" w14:textId="77777777" w:rsidR="00032BE8" w:rsidRDefault="00032BE8" w:rsidP="00032BE8">
            <w:r>
              <w:t xml:space="preserve"> - regulacja wzmocnienia</w:t>
            </w:r>
          </w:p>
          <w:p w14:paraId="09F7185C" w14:textId="77777777" w:rsidR="00032BE8" w:rsidRDefault="00032BE8" w:rsidP="00032BE8">
            <w:r>
              <w:t>- zmiana zakresu dynamiki dla B-mode, dopplera kolorowego i spektralnego</w:t>
            </w:r>
          </w:p>
          <w:p w14:paraId="676E424F" w14:textId="77777777" w:rsidR="00032BE8" w:rsidRDefault="00032BE8" w:rsidP="00032BE8">
            <w:r>
              <w:t>- zmiana map B-mode, M-mode (koloryzacja )</w:t>
            </w:r>
          </w:p>
          <w:p w14:paraId="0BF2B615" w14:textId="77777777" w:rsidR="00032BE8" w:rsidRDefault="00032BE8" w:rsidP="00032BE8">
            <w:r>
              <w:t>- przetworzenie zapisanych pętli B-mode na zapis M-mode i anatomiczny M-mode</w:t>
            </w:r>
          </w:p>
          <w:p w14:paraId="793FEDE3" w14:textId="77777777" w:rsidR="00032BE8" w:rsidRDefault="00032BE8" w:rsidP="00032BE8">
            <w:r>
              <w:t>- ustawienie kąta korekcji dla dopplera spektralnego i ciągłego</w:t>
            </w:r>
          </w:p>
          <w:p w14:paraId="24960864" w14:textId="77777777" w:rsidR="00032BE8" w:rsidRDefault="00032BE8" w:rsidP="00032BE8">
            <w:r>
              <w:t>- wykonanie pomiarów i obliczeń dla badań kardiologicznych (w tym: PISA, Qp/Qs, EF )</w:t>
            </w:r>
          </w:p>
          <w:p w14:paraId="2ACC9F99" w14:textId="77777777" w:rsidR="00032BE8" w:rsidRDefault="00032BE8" w:rsidP="00032BE8">
            <w:r>
              <w:lastRenderedPageBreak/>
              <w:t>Oprogramowanie do półautomatycznych pomiarów 2D parametrów lewej komory serca w projekcji przymostkowej długiej oparte na sztucznej inteligencji. Oprogramowanie zapewnia automatyczny pomiar bez konieczności wskazania fazy skurczowej i rozkurczowej serca.</w:t>
            </w:r>
          </w:p>
          <w:p w14:paraId="07137E10" w14:textId="77777777" w:rsidR="00032BE8" w:rsidRDefault="00032BE8" w:rsidP="00032BE8">
            <w:r>
              <w:t>Oprogramowanie do automatycznego rozpoznawania najczęściej uzyskiwanych w echokardiografii rodzajów spektrum dopplerowskiego bazujące na sztucznej inteligencji. Oprogramowanie umożliwiające pomiary dla zastawki aortalnej, mitralnej, trójdzielnej oraz płucnej, a także dopplera tkankowego.</w:t>
            </w:r>
          </w:p>
          <w:p w14:paraId="11D7D840" w14:textId="77777777" w:rsidR="00032BE8" w:rsidRDefault="00032BE8" w:rsidP="00032BE8">
            <w:r>
              <w:t>Oprogramowanie do analizy badań wysiłkowych z możliwością zapamiętywania nastaw aparatu dla każdej z projekcji i przywoływania ich przy następnym poziomie</w:t>
            </w:r>
          </w:p>
          <w:p w14:paraId="208FB7B7" w14:textId="77777777" w:rsidR="00032BE8" w:rsidRDefault="00032BE8" w:rsidP="00032BE8">
            <w:r>
              <w:t>Oprogramowanie do automatycznego wyliczania parametrów frakcji wyrzutowej z wyborem najlepszych obrazów do kalkulacji przy pomocy sztucznej inteligencji. Możliwość wyliczenia fakcji wyrzutowej bez rejestrowania sygnału EKG</w:t>
            </w:r>
          </w:p>
          <w:p w14:paraId="44879E41" w14:textId="77777777" w:rsidR="00032BE8" w:rsidRDefault="00032BE8" w:rsidP="00032BE8">
            <w:r>
              <w:t>Oprogramowanie do automatycznego wyliczania parametrów odkształcenia mięśnia lewej komory oraz frakcji wyrzutowej z wyborem najlepszych obrazów do kalkulacji przy pomocy sztucznej inteligencji</w:t>
            </w:r>
          </w:p>
          <w:p w14:paraId="21CEF4FD" w14:textId="77777777" w:rsidR="00032BE8" w:rsidRDefault="00032BE8" w:rsidP="00032BE8">
            <w:r>
              <w:t>Oprogramowanie do wyznaczania pracy wykonywanej przez mięsień lewej komory z wykorzystaniem parametrów odkształcenia oraz ciśnienia skurczowego</w:t>
            </w:r>
          </w:p>
          <w:p w14:paraId="1B994B6E" w14:textId="77777777" w:rsidR="00032BE8" w:rsidRDefault="00032BE8" w:rsidP="00032BE8">
            <w:r>
              <w:t>Funkcja dopplera kolorowego tkankowego</w:t>
            </w:r>
          </w:p>
          <w:p w14:paraId="62EF734E" w14:textId="77777777" w:rsidR="00032BE8" w:rsidRDefault="00032BE8" w:rsidP="00032BE8">
            <w:r>
              <w:t>Oprogramowanie Dicom 3.0</w:t>
            </w:r>
          </w:p>
          <w:p w14:paraId="172767F5" w14:textId="77777777" w:rsidR="00032BE8" w:rsidRDefault="00032BE8" w:rsidP="00032BE8">
            <w:r>
              <w:t>INNE</w:t>
            </w:r>
          </w:p>
          <w:p w14:paraId="5DCBD5B4" w14:textId="77777777" w:rsidR="00032BE8" w:rsidRDefault="00032BE8" w:rsidP="00032BE8"/>
          <w:p w14:paraId="6FD240F7" w14:textId="77777777" w:rsidR="00032BE8" w:rsidRDefault="00032BE8" w:rsidP="00032BE8">
            <w:r>
              <w:t>Videoprinter czarno-biały sterowany z klawiatury aparatu</w:t>
            </w:r>
          </w:p>
          <w:p w14:paraId="7013371E" w14:textId="77777777" w:rsidR="00032BE8" w:rsidRDefault="00032BE8" w:rsidP="00032BE8">
            <w:r>
              <w:t>Zintegrowany moduł EKG:</w:t>
            </w:r>
          </w:p>
          <w:p w14:paraId="2C366F9D" w14:textId="77777777" w:rsidR="00032BE8" w:rsidRDefault="00032BE8" w:rsidP="00032BE8">
            <w:r>
              <w:t>1)</w:t>
            </w:r>
            <w:r>
              <w:tab/>
              <w:t>prezentacja na ekranie przebiegu EKG badanego pacjenta</w:t>
            </w:r>
          </w:p>
          <w:p w14:paraId="3F649B4C" w14:textId="77777777" w:rsidR="00032BE8" w:rsidRDefault="00032BE8" w:rsidP="00032BE8">
            <w:r>
              <w:lastRenderedPageBreak/>
              <w:t>2)</w:t>
            </w:r>
            <w:r>
              <w:tab/>
              <w:t>kabel EKG na elektrody samoprzylepne</w:t>
            </w:r>
          </w:p>
          <w:p w14:paraId="11A69478" w14:textId="77777777" w:rsidR="00032BE8" w:rsidRDefault="00032BE8" w:rsidP="00032BE8">
            <w:r>
              <w:t>GŁOWICE</w:t>
            </w:r>
          </w:p>
          <w:p w14:paraId="3E9A7B9D" w14:textId="77777777" w:rsidR="00032BE8" w:rsidRDefault="00032BE8" w:rsidP="00032BE8">
            <w:r>
              <w:t>Głowica sektorowa, matrycowa do obrazowania objętościowego przezklatkowego :</w:t>
            </w:r>
          </w:p>
          <w:p w14:paraId="4784FC78" w14:textId="77777777" w:rsidR="00032BE8" w:rsidRDefault="00032BE8" w:rsidP="00032BE8">
            <w:r>
              <w:t>1) częstotliwość  pracy – nie mniejsza niż w zakresie 1,5 MHz ÷ 5,0 MHz</w:t>
            </w:r>
          </w:p>
          <w:p w14:paraId="53D6578B" w14:textId="77777777" w:rsidR="00032BE8" w:rsidRDefault="00032BE8" w:rsidP="00032BE8">
            <w:r>
              <w:t>2) ilość fizycznych elementów piezoelektrycznych-  min. 5000</w:t>
            </w:r>
          </w:p>
          <w:p w14:paraId="60E94211" w14:textId="77777777" w:rsidR="00032BE8" w:rsidRDefault="00032BE8" w:rsidP="00032BE8">
            <w:r>
              <w:t>Głowica liniowa, naczyniowa:</w:t>
            </w:r>
          </w:p>
          <w:p w14:paraId="6F986675" w14:textId="77777777" w:rsidR="00032BE8" w:rsidRDefault="00032BE8" w:rsidP="00032BE8">
            <w:r>
              <w:t>1) częstotliwość  pracy – nie mniejsza niż w zakresie 2,0 MHz ÷ 9,0 MHz</w:t>
            </w:r>
          </w:p>
          <w:p w14:paraId="449F8001" w14:textId="77777777" w:rsidR="00032BE8" w:rsidRDefault="00032BE8" w:rsidP="00032BE8">
            <w:r>
              <w:t>2) ilość fizycznych elementów piezoelektrycznych-  min. 190</w:t>
            </w:r>
          </w:p>
          <w:p w14:paraId="35FE769D" w14:textId="77777777" w:rsidR="00032BE8" w:rsidRDefault="00032BE8" w:rsidP="00032BE8">
            <w:r>
              <w:t>3) szerokość pola obrazowania – min. 44 mm</w:t>
            </w:r>
          </w:p>
          <w:p w14:paraId="7E192D1D" w14:textId="77777777" w:rsidR="00032BE8" w:rsidRDefault="00032BE8" w:rsidP="00032BE8">
            <w:r>
              <w:t>Głowica liniowa, hokejowa:</w:t>
            </w:r>
          </w:p>
          <w:p w14:paraId="26E4A7B3" w14:textId="77777777" w:rsidR="00032BE8" w:rsidRDefault="00032BE8" w:rsidP="00032BE8">
            <w:r>
              <w:t>1) częstotliwość  pracy – nie mniejsza niż w zakresie 5,0 MHz ÷ 7,0 MHz</w:t>
            </w:r>
          </w:p>
          <w:p w14:paraId="2D0242BD" w14:textId="77777777" w:rsidR="00032BE8" w:rsidRDefault="00032BE8" w:rsidP="00032BE8">
            <w:r>
              <w:t>2) ilość fizycznych elementów piezoelektrycznych-  min. 165</w:t>
            </w:r>
          </w:p>
          <w:p w14:paraId="4AC715CA" w14:textId="77777777" w:rsidR="00032BE8" w:rsidRDefault="00032BE8" w:rsidP="00032BE8">
            <w:r>
              <w:t>3) szerokość pola obrazowania – max. 26 mm</w:t>
            </w:r>
          </w:p>
          <w:p w14:paraId="529BCB03" w14:textId="77777777" w:rsidR="00032BE8" w:rsidRDefault="00032BE8" w:rsidP="00032BE8">
            <w:r>
              <w:t xml:space="preserve"> Możliwości rozbudowy aparatu na dzień składania ofert</w:t>
            </w:r>
          </w:p>
          <w:p w14:paraId="3DC809C2" w14:textId="77777777" w:rsidR="00032BE8" w:rsidRDefault="00032BE8" w:rsidP="00032BE8">
            <w:r>
              <w:t>Możliwość zdalnej diagnostyki i napraw, bezpłatna w okresie do 7 lat od daty instalacji:</w:t>
            </w:r>
          </w:p>
          <w:p w14:paraId="3E2B1EE2" w14:textId="77777777" w:rsidR="00032BE8" w:rsidRDefault="00032BE8" w:rsidP="00032BE8">
            <w:r>
              <w:t xml:space="preserve">Umożliwiająca m. in. </w:t>
            </w:r>
          </w:p>
          <w:p w14:paraId="174CA1EA" w14:textId="77777777" w:rsidR="00032BE8" w:rsidRDefault="00032BE8" w:rsidP="00032BE8">
            <w:r>
              <w:t>- Zdalną diagnostykę i weryfikację usterek</w:t>
            </w:r>
          </w:p>
          <w:p w14:paraId="71EC515E" w14:textId="77777777" w:rsidR="00032BE8" w:rsidRDefault="00032BE8" w:rsidP="00032BE8">
            <w:r>
              <w:t>- Naprawy oprogramowania i błędów konfiguracji</w:t>
            </w:r>
          </w:p>
          <w:p w14:paraId="11FA684E" w14:textId="77777777" w:rsidR="00032BE8" w:rsidRDefault="00032BE8" w:rsidP="00032BE8">
            <w:r>
              <w:t>- Zmianę parametrów aplikacyjnych, ustawień aparatu itd.</w:t>
            </w:r>
          </w:p>
          <w:p w14:paraId="4E803434" w14:textId="77777777" w:rsidR="00032BE8" w:rsidRDefault="00032BE8" w:rsidP="00032BE8">
            <w:r>
              <w:t>- Instalację aktualizacji oprogramowania i sterowników peryferiów</w:t>
            </w:r>
          </w:p>
          <w:p w14:paraId="275F8DC0" w14:textId="77777777" w:rsidR="00032BE8" w:rsidRDefault="00032BE8" w:rsidP="00032BE8">
            <w:r>
              <w:t>- Aktywację opcji.</w:t>
            </w:r>
          </w:p>
          <w:p w14:paraId="17CDD6F2" w14:textId="77777777" w:rsidR="00032BE8" w:rsidRDefault="00032BE8" w:rsidP="00032BE8">
            <w:r>
              <w:t>Głowica sektorowa, dziecięca, matrycowa do obrazowania objętościowego przezklatkowego:</w:t>
            </w:r>
          </w:p>
          <w:p w14:paraId="4EBBAD5F" w14:textId="77777777" w:rsidR="00032BE8" w:rsidRDefault="00032BE8" w:rsidP="00032BE8">
            <w:r>
              <w:t>1) częstotliwość  pracy – nie mniejsza niż w zakresie 2,5 MHz ÷ 8,0 MHz</w:t>
            </w:r>
          </w:p>
          <w:p w14:paraId="10F6FCD7" w14:textId="77777777" w:rsidR="00032BE8" w:rsidRDefault="00032BE8" w:rsidP="00032BE8">
            <w:r>
              <w:t>2) ilość fizycznych elementów piezoelektrycznych-  min. 2500</w:t>
            </w:r>
          </w:p>
          <w:p w14:paraId="38A22572" w14:textId="42102DD3" w:rsidR="00043C9C" w:rsidRDefault="00043C9C"/>
        </w:tc>
        <w:tc>
          <w:tcPr>
            <w:tcW w:w="735" w:type="dxa"/>
          </w:tcPr>
          <w:p w14:paraId="3F834FD8" w14:textId="77777777" w:rsidR="00043C9C" w:rsidRDefault="00043C9C"/>
        </w:tc>
      </w:tr>
      <w:tr w:rsidR="00043C9C" w14:paraId="2261708B" w14:textId="77777777" w:rsidTr="00032BE8">
        <w:tc>
          <w:tcPr>
            <w:tcW w:w="2880" w:type="dxa"/>
          </w:tcPr>
          <w:p w14:paraId="714D86DA" w14:textId="77777777" w:rsidR="00043C9C" w:rsidRDefault="00000000">
            <w:r>
              <w:lastRenderedPageBreak/>
              <w:t>Certyfikat CE</w:t>
            </w:r>
          </w:p>
        </w:tc>
        <w:tc>
          <w:tcPr>
            <w:tcW w:w="5025" w:type="dxa"/>
          </w:tcPr>
          <w:p w14:paraId="463B4877" w14:textId="77777777" w:rsidR="00043C9C" w:rsidRDefault="00000000">
            <w:r>
              <w:t>Wymagany</w:t>
            </w:r>
          </w:p>
        </w:tc>
        <w:tc>
          <w:tcPr>
            <w:tcW w:w="735" w:type="dxa"/>
          </w:tcPr>
          <w:p w14:paraId="6B57CD07" w14:textId="77777777" w:rsidR="00043C9C" w:rsidRDefault="00043C9C"/>
        </w:tc>
      </w:tr>
      <w:tr w:rsidR="00043C9C" w14:paraId="1A544348" w14:textId="77777777" w:rsidTr="00032BE8">
        <w:tc>
          <w:tcPr>
            <w:tcW w:w="2880" w:type="dxa"/>
          </w:tcPr>
          <w:p w14:paraId="0F2746A9" w14:textId="77777777" w:rsidR="00043C9C" w:rsidRDefault="00000000">
            <w:r>
              <w:t>Instrukcja obsługi</w:t>
            </w:r>
          </w:p>
        </w:tc>
        <w:tc>
          <w:tcPr>
            <w:tcW w:w="5025" w:type="dxa"/>
          </w:tcPr>
          <w:p w14:paraId="70CE83C7" w14:textId="77777777" w:rsidR="00043C9C" w:rsidRDefault="00000000">
            <w:r>
              <w:t>Język polski</w:t>
            </w:r>
          </w:p>
        </w:tc>
        <w:tc>
          <w:tcPr>
            <w:tcW w:w="735" w:type="dxa"/>
          </w:tcPr>
          <w:p w14:paraId="3DA266F3" w14:textId="77777777" w:rsidR="00043C9C" w:rsidRDefault="00043C9C"/>
        </w:tc>
      </w:tr>
      <w:tr w:rsidR="00043C9C" w14:paraId="0E8ED822" w14:textId="77777777" w:rsidTr="00032BE8">
        <w:tc>
          <w:tcPr>
            <w:tcW w:w="2880" w:type="dxa"/>
          </w:tcPr>
          <w:p w14:paraId="2DA5F42E" w14:textId="77777777" w:rsidR="00043C9C" w:rsidRDefault="00000000">
            <w:r>
              <w:t>Gwarancja</w:t>
            </w:r>
          </w:p>
        </w:tc>
        <w:tc>
          <w:tcPr>
            <w:tcW w:w="5025" w:type="dxa"/>
          </w:tcPr>
          <w:p w14:paraId="52954614" w14:textId="238707E8" w:rsidR="00043C9C" w:rsidRDefault="00000000">
            <w:r>
              <w:t xml:space="preserve">Min. </w:t>
            </w:r>
            <w:r w:rsidR="006B2FF0">
              <w:t>60</w:t>
            </w:r>
            <w:r>
              <w:t xml:space="preserve"> miesiąc</w:t>
            </w:r>
            <w:r w:rsidR="006B2FF0">
              <w:t>y</w:t>
            </w:r>
          </w:p>
        </w:tc>
        <w:tc>
          <w:tcPr>
            <w:tcW w:w="735" w:type="dxa"/>
          </w:tcPr>
          <w:p w14:paraId="43AE3E0A" w14:textId="77777777" w:rsidR="00043C9C" w:rsidRDefault="00043C9C"/>
        </w:tc>
      </w:tr>
    </w:tbl>
    <w:p w14:paraId="1906434E" w14:textId="77777777" w:rsidR="00043C9C" w:rsidRDefault="00000000">
      <w:pPr>
        <w:pStyle w:val="Nagwek2"/>
      </w:pPr>
      <w:r>
        <w:lastRenderedPageBreak/>
        <w:t>23. Lampa czołowa – 3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1"/>
        <w:gridCol w:w="3662"/>
        <w:gridCol w:w="2877"/>
      </w:tblGrid>
      <w:tr w:rsidR="00043C9C" w14:paraId="29D61732" w14:textId="77777777" w:rsidTr="005D4868">
        <w:tc>
          <w:tcPr>
            <w:tcW w:w="2093" w:type="dxa"/>
          </w:tcPr>
          <w:p w14:paraId="2050CE98" w14:textId="77777777" w:rsidR="00043C9C" w:rsidRDefault="00000000">
            <w:r>
              <w:t>Parametr</w:t>
            </w:r>
          </w:p>
        </w:tc>
        <w:tc>
          <w:tcPr>
            <w:tcW w:w="3667" w:type="dxa"/>
          </w:tcPr>
          <w:p w14:paraId="57126D17" w14:textId="77777777" w:rsidR="00043C9C" w:rsidRDefault="00000000">
            <w:r>
              <w:t>Wymaganie</w:t>
            </w:r>
          </w:p>
        </w:tc>
        <w:tc>
          <w:tcPr>
            <w:tcW w:w="2880" w:type="dxa"/>
          </w:tcPr>
          <w:p w14:paraId="78EFFD51" w14:textId="77777777" w:rsidR="00043C9C" w:rsidRDefault="00000000">
            <w:r>
              <w:t>Spełnia (TAK/NIE/PODAĆ)</w:t>
            </w:r>
          </w:p>
        </w:tc>
      </w:tr>
      <w:tr w:rsidR="00043C9C" w14:paraId="0A60042C" w14:textId="77777777" w:rsidTr="005D4868">
        <w:tc>
          <w:tcPr>
            <w:tcW w:w="2093" w:type="dxa"/>
          </w:tcPr>
          <w:p w14:paraId="15449BEE" w14:textId="77777777" w:rsidR="00043C9C" w:rsidRDefault="00000000">
            <w:r>
              <w:t>Nazwa produktu</w:t>
            </w:r>
          </w:p>
        </w:tc>
        <w:tc>
          <w:tcPr>
            <w:tcW w:w="3667" w:type="dxa"/>
          </w:tcPr>
          <w:p w14:paraId="041EA6DF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26F46F56" w14:textId="77777777" w:rsidR="00043C9C" w:rsidRDefault="00043C9C"/>
        </w:tc>
      </w:tr>
      <w:tr w:rsidR="00043C9C" w14:paraId="26741F2D" w14:textId="77777777" w:rsidTr="005D4868">
        <w:tc>
          <w:tcPr>
            <w:tcW w:w="2093" w:type="dxa"/>
          </w:tcPr>
          <w:p w14:paraId="208CBBDE" w14:textId="77777777" w:rsidR="00043C9C" w:rsidRDefault="00000000">
            <w:r>
              <w:t>Producent</w:t>
            </w:r>
          </w:p>
        </w:tc>
        <w:tc>
          <w:tcPr>
            <w:tcW w:w="3667" w:type="dxa"/>
          </w:tcPr>
          <w:p w14:paraId="520FE9BF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478723C5" w14:textId="77777777" w:rsidR="00043C9C" w:rsidRDefault="00043C9C"/>
        </w:tc>
      </w:tr>
      <w:tr w:rsidR="00043C9C" w14:paraId="02A0DFC8" w14:textId="77777777" w:rsidTr="005D4868">
        <w:tc>
          <w:tcPr>
            <w:tcW w:w="2093" w:type="dxa"/>
          </w:tcPr>
          <w:p w14:paraId="4FDCB652" w14:textId="77777777" w:rsidR="00043C9C" w:rsidRDefault="00000000">
            <w:r>
              <w:t>Rok produkcji</w:t>
            </w:r>
          </w:p>
        </w:tc>
        <w:tc>
          <w:tcPr>
            <w:tcW w:w="3667" w:type="dxa"/>
          </w:tcPr>
          <w:p w14:paraId="614B51BC" w14:textId="77777777" w:rsidR="00043C9C" w:rsidRDefault="00000000">
            <w:r>
              <w:t>Min. 2025, fabrycznie nowy</w:t>
            </w:r>
          </w:p>
        </w:tc>
        <w:tc>
          <w:tcPr>
            <w:tcW w:w="2880" w:type="dxa"/>
          </w:tcPr>
          <w:p w14:paraId="218B935B" w14:textId="77777777" w:rsidR="00043C9C" w:rsidRDefault="00043C9C"/>
        </w:tc>
      </w:tr>
      <w:tr w:rsidR="00043C9C" w14:paraId="1806FA59" w14:textId="77777777" w:rsidTr="005D4868">
        <w:tc>
          <w:tcPr>
            <w:tcW w:w="2093" w:type="dxa"/>
          </w:tcPr>
          <w:p w14:paraId="70B5A756" w14:textId="77777777" w:rsidR="00043C9C" w:rsidRDefault="00000000">
            <w:r>
              <w:t>Przeznaczenie</w:t>
            </w:r>
          </w:p>
        </w:tc>
        <w:tc>
          <w:tcPr>
            <w:tcW w:w="3667" w:type="dxa"/>
          </w:tcPr>
          <w:p w14:paraId="03E18A7B" w14:textId="77777777" w:rsidR="00043C9C" w:rsidRDefault="00000000">
            <w:r>
              <w:t>LED</w:t>
            </w:r>
          </w:p>
        </w:tc>
        <w:tc>
          <w:tcPr>
            <w:tcW w:w="2880" w:type="dxa"/>
          </w:tcPr>
          <w:p w14:paraId="7E8A3B04" w14:textId="77777777" w:rsidR="00043C9C" w:rsidRDefault="00043C9C"/>
        </w:tc>
      </w:tr>
      <w:tr w:rsidR="00043C9C" w14:paraId="498D4860" w14:textId="77777777" w:rsidTr="005D4868">
        <w:tc>
          <w:tcPr>
            <w:tcW w:w="2093" w:type="dxa"/>
          </w:tcPr>
          <w:p w14:paraId="5EBEDF67" w14:textId="77777777" w:rsidR="00043C9C" w:rsidRDefault="00000000">
            <w:r>
              <w:t>Wyposażenie / funkcje</w:t>
            </w:r>
          </w:p>
        </w:tc>
        <w:tc>
          <w:tcPr>
            <w:tcW w:w="3667" w:type="dxa"/>
          </w:tcPr>
          <w:p w14:paraId="56A43EAD" w14:textId="77777777" w:rsidR="005D4868" w:rsidRDefault="005D4868" w:rsidP="005D4868">
            <w:r>
              <w:t>Przeznaczenie</w:t>
            </w:r>
            <w:r>
              <w:tab/>
              <w:t>Diagnostyka i zabiegi ambulatoryjne</w:t>
            </w:r>
          </w:p>
          <w:p w14:paraId="76056197" w14:textId="77777777" w:rsidR="005D4868" w:rsidRDefault="005D4868" w:rsidP="005D4868">
            <w:r>
              <w:t>Źródło światła</w:t>
            </w:r>
            <w:r>
              <w:tab/>
              <w:t>Dioda LED o wysokiej intensywności</w:t>
            </w:r>
            <w:r>
              <w:tab/>
            </w:r>
          </w:p>
          <w:p w14:paraId="477DC987" w14:textId="77777777" w:rsidR="005D4868" w:rsidRDefault="005D4868" w:rsidP="005D4868">
            <w:r>
              <w:t>Technologia oświetlenia</w:t>
            </w:r>
            <w:r>
              <w:tab/>
              <w:t>Jednorodne, koaksjalne światło bez cieni</w:t>
            </w:r>
            <w:r>
              <w:tab/>
            </w:r>
          </w:p>
          <w:p w14:paraId="3FA91AA2" w14:textId="77777777" w:rsidR="005D4868" w:rsidRDefault="005D4868" w:rsidP="005D4868">
            <w:r>
              <w:t>Temperatura barwowa</w:t>
            </w:r>
            <w:r>
              <w:tab/>
              <w:t>Około 4 000–4 500 K (światło białe neutralne)</w:t>
            </w:r>
            <w:r>
              <w:tab/>
            </w:r>
          </w:p>
          <w:p w14:paraId="556F837B" w14:textId="77777777" w:rsidR="005D4868" w:rsidRDefault="005D4868" w:rsidP="005D4868">
            <w:r>
              <w:t>Współczynnik oddawania barw (CRI)</w:t>
            </w:r>
            <w:r>
              <w:tab/>
              <w:t>Min. 90</w:t>
            </w:r>
          </w:p>
          <w:p w14:paraId="3213DC3A" w14:textId="77777777" w:rsidR="005D4868" w:rsidRDefault="005D4868" w:rsidP="005D4868">
            <w:r>
              <w:t>Regulacja natężenia światła</w:t>
            </w:r>
            <w:r>
              <w:tab/>
              <w:t>Płynna regulacja</w:t>
            </w:r>
            <w:r>
              <w:tab/>
            </w:r>
          </w:p>
          <w:p w14:paraId="3EF46F0B" w14:textId="77777777" w:rsidR="005D4868" w:rsidRDefault="005D4868" w:rsidP="005D4868">
            <w:r>
              <w:t>Pole świetlne</w:t>
            </w:r>
            <w:r>
              <w:tab/>
              <w:t>Jednorodne, ostro zarysowane</w:t>
            </w:r>
            <w:r>
              <w:tab/>
            </w:r>
          </w:p>
          <w:p w14:paraId="4254C7E5" w14:textId="77777777" w:rsidR="005D4868" w:rsidRDefault="005D4868" w:rsidP="005D4868">
            <w:r>
              <w:t>Regulacja ogniskowej</w:t>
            </w:r>
          </w:p>
          <w:p w14:paraId="4985804C" w14:textId="77777777" w:rsidR="005D4868" w:rsidRDefault="005D4868" w:rsidP="005D4868">
            <w:r>
              <w:t>Montaż</w:t>
            </w:r>
            <w:r>
              <w:tab/>
              <w:t>Na opasce nagłownej</w:t>
            </w:r>
          </w:p>
          <w:p w14:paraId="2197B0DD" w14:textId="77777777" w:rsidR="005D4868" w:rsidRDefault="005D4868" w:rsidP="005D4868">
            <w:r>
              <w:t>Opaska</w:t>
            </w:r>
            <w:r>
              <w:tab/>
              <w:t>Regulowana, ergonomiczna, łatwa do dezynfekcji</w:t>
            </w:r>
          </w:p>
          <w:p w14:paraId="5368CC2D" w14:textId="77777777" w:rsidR="005D4868" w:rsidRDefault="005D4868" w:rsidP="005D4868">
            <w:r>
              <w:t>Zasilanie</w:t>
            </w:r>
            <w:r>
              <w:tab/>
              <w:t>Akumulatorowe</w:t>
            </w:r>
          </w:p>
          <w:p w14:paraId="766DB588" w14:textId="77777777" w:rsidR="005D4868" w:rsidRDefault="005D4868" w:rsidP="005D4868">
            <w:r>
              <w:t>Typ zasilania</w:t>
            </w:r>
            <w:r>
              <w:tab/>
              <w:t>Zasilacz akumulatorowy typu mPack lub równoważny</w:t>
            </w:r>
          </w:p>
          <w:p w14:paraId="69DA24C7" w14:textId="77777777" w:rsidR="005D4868" w:rsidRDefault="005D4868" w:rsidP="005D4868">
            <w:r>
              <w:t>Czas pracy na baterii</w:t>
            </w:r>
            <w:r>
              <w:tab/>
              <w:t>Min. 8 godzin ciągłej pracy</w:t>
            </w:r>
          </w:p>
          <w:p w14:paraId="70C1E897" w14:textId="77777777" w:rsidR="005D4868" w:rsidRDefault="005D4868" w:rsidP="005D4868">
            <w:r>
              <w:t>Ładowanie</w:t>
            </w:r>
            <w:r>
              <w:tab/>
              <w:t>Stacja dokująca lub zasilacz sieciowy</w:t>
            </w:r>
          </w:p>
          <w:p w14:paraId="5A04E430" w14:textId="77777777" w:rsidR="005D4868" w:rsidRDefault="005D4868" w:rsidP="005D4868">
            <w:r>
              <w:t>Wskaźnik naładowania</w:t>
            </w:r>
            <w:r>
              <w:tab/>
              <w:t>Wbudowany</w:t>
            </w:r>
          </w:p>
          <w:p w14:paraId="5B8D5FA9" w14:textId="08B2DEAE" w:rsidR="00043C9C" w:rsidRDefault="005D4868" w:rsidP="005D4868">
            <w:r>
              <w:t>Masa lampy</w:t>
            </w:r>
            <w:r>
              <w:tab/>
              <w:t>Niska, zapewniająca komfort długotrwałej pracy</w:t>
            </w:r>
          </w:p>
        </w:tc>
        <w:tc>
          <w:tcPr>
            <w:tcW w:w="2880" w:type="dxa"/>
          </w:tcPr>
          <w:p w14:paraId="599BD027" w14:textId="77777777" w:rsidR="00043C9C" w:rsidRDefault="00043C9C"/>
        </w:tc>
      </w:tr>
      <w:tr w:rsidR="00043C9C" w14:paraId="26DD82B2" w14:textId="77777777" w:rsidTr="005D4868">
        <w:tc>
          <w:tcPr>
            <w:tcW w:w="2093" w:type="dxa"/>
          </w:tcPr>
          <w:p w14:paraId="4C1E6D68" w14:textId="77777777" w:rsidR="00043C9C" w:rsidRDefault="00000000">
            <w:r>
              <w:t>Certyfikat CE</w:t>
            </w:r>
          </w:p>
        </w:tc>
        <w:tc>
          <w:tcPr>
            <w:tcW w:w="3667" w:type="dxa"/>
          </w:tcPr>
          <w:p w14:paraId="46580327" w14:textId="77777777" w:rsidR="00043C9C" w:rsidRDefault="00000000">
            <w:r>
              <w:t>Wymagany</w:t>
            </w:r>
          </w:p>
        </w:tc>
        <w:tc>
          <w:tcPr>
            <w:tcW w:w="2880" w:type="dxa"/>
          </w:tcPr>
          <w:p w14:paraId="397DB6E0" w14:textId="77777777" w:rsidR="00043C9C" w:rsidRDefault="00043C9C"/>
        </w:tc>
      </w:tr>
      <w:tr w:rsidR="00043C9C" w14:paraId="271D4480" w14:textId="77777777" w:rsidTr="005D4868">
        <w:tc>
          <w:tcPr>
            <w:tcW w:w="2093" w:type="dxa"/>
          </w:tcPr>
          <w:p w14:paraId="1AEBBFE8" w14:textId="77777777" w:rsidR="00043C9C" w:rsidRDefault="00000000">
            <w:r>
              <w:t>Instrukcja obsługi</w:t>
            </w:r>
          </w:p>
        </w:tc>
        <w:tc>
          <w:tcPr>
            <w:tcW w:w="3667" w:type="dxa"/>
          </w:tcPr>
          <w:p w14:paraId="612DE791" w14:textId="77777777" w:rsidR="00043C9C" w:rsidRDefault="00000000">
            <w:r>
              <w:t>Język polski</w:t>
            </w:r>
          </w:p>
        </w:tc>
        <w:tc>
          <w:tcPr>
            <w:tcW w:w="2880" w:type="dxa"/>
          </w:tcPr>
          <w:p w14:paraId="3919A009" w14:textId="77777777" w:rsidR="00043C9C" w:rsidRDefault="00043C9C"/>
        </w:tc>
      </w:tr>
      <w:tr w:rsidR="00043C9C" w14:paraId="60B15F9A" w14:textId="77777777" w:rsidTr="005D4868">
        <w:tc>
          <w:tcPr>
            <w:tcW w:w="2093" w:type="dxa"/>
          </w:tcPr>
          <w:p w14:paraId="28D9A410" w14:textId="77777777" w:rsidR="00043C9C" w:rsidRDefault="00000000">
            <w:r>
              <w:t>Gwarancja</w:t>
            </w:r>
          </w:p>
        </w:tc>
        <w:tc>
          <w:tcPr>
            <w:tcW w:w="3667" w:type="dxa"/>
          </w:tcPr>
          <w:p w14:paraId="4077D12E" w14:textId="77777777" w:rsidR="00043C9C" w:rsidRDefault="00000000">
            <w:r>
              <w:t>Min. 24 miesiące</w:t>
            </w:r>
          </w:p>
        </w:tc>
        <w:tc>
          <w:tcPr>
            <w:tcW w:w="2880" w:type="dxa"/>
          </w:tcPr>
          <w:p w14:paraId="4FA0A39B" w14:textId="77777777" w:rsidR="00043C9C" w:rsidRDefault="00043C9C"/>
        </w:tc>
      </w:tr>
    </w:tbl>
    <w:p w14:paraId="0FAD7F2D" w14:textId="77777777" w:rsidR="00043C9C" w:rsidRDefault="00000000">
      <w:pPr>
        <w:pStyle w:val="Nagwek2"/>
      </w:pPr>
      <w:r>
        <w:t>24. Meble medyczne – 8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6"/>
        <w:gridCol w:w="2876"/>
        <w:gridCol w:w="2878"/>
      </w:tblGrid>
      <w:tr w:rsidR="00043C9C" w14:paraId="038FC8A6" w14:textId="77777777">
        <w:tc>
          <w:tcPr>
            <w:tcW w:w="2880" w:type="dxa"/>
          </w:tcPr>
          <w:p w14:paraId="0DF487DD" w14:textId="77777777" w:rsidR="00043C9C" w:rsidRDefault="00000000">
            <w:r>
              <w:t>Parametr</w:t>
            </w:r>
          </w:p>
        </w:tc>
        <w:tc>
          <w:tcPr>
            <w:tcW w:w="2880" w:type="dxa"/>
          </w:tcPr>
          <w:p w14:paraId="790CEAB2" w14:textId="77777777" w:rsidR="00043C9C" w:rsidRDefault="00000000">
            <w:r>
              <w:t>Wymaganie</w:t>
            </w:r>
          </w:p>
        </w:tc>
        <w:tc>
          <w:tcPr>
            <w:tcW w:w="2880" w:type="dxa"/>
          </w:tcPr>
          <w:p w14:paraId="7F949E74" w14:textId="77777777" w:rsidR="00043C9C" w:rsidRDefault="00000000">
            <w:r>
              <w:t>Spełnia (TAK/NIE/PODAĆ)</w:t>
            </w:r>
          </w:p>
        </w:tc>
      </w:tr>
      <w:tr w:rsidR="00043C9C" w14:paraId="7721F438" w14:textId="77777777">
        <w:tc>
          <w:tcPr>
            <w:tcW w:w="2880" w:type="dxa"/>
          </w:tcPr>
          <w:p w14:paraId="3E112933" w14:textId="77777777" w:rsidR="00043C9C" w:rsidRDefault="00000000">
            <w:r>
              <w:t>Nazwa produktu</w:t>
            </w:r>
          </w:p>
        </w:tc>
        <w:tc>
          <w:tcPr>
            <w:tcW w:w="2880" w:type="dxa"/>
          </w:tcPr>
          <w:p w14:paraId="33665967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78809004" w14:textId="77777777" w:rsidR="00043C9C" w:rsidRDefault="00043C9C"/>
        </w:tc>
      </w:tr>
      <w:tr w:rsidR="00043C9C" w14:paraId="65E691A4" w14:textId="77777777">
        <w:tc>
          <w:tcPr>
            <w:tcW w:w="2880" w:type="dxa"/>
          </w:tcPr>
          <w:p w14:paraId="6CA2F177" w14:textId="77777777" w:rsidR="00043C9C" w:rsidRDefault="00000000">
            <w:r>
              <w:t>Producent</w:t>
            </w:r>
          </w:p>
        </w:tc>
        <w:tc>
          <w:tcPr>
            <w:tcW w:w="2880" w:type="dxa"/>
          </w:tcPr>
          <w:p w14:paraId="42165C70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6EE5186A" w14:textId="77777777" w:rsidR="00043C9C" w:rsidRDefault="00043C9C"/>
        </w:tc>
      </w:tr>
      <w:tr w:rsidR="00043C9C" w14:paraId="402AAC1E" w14:textId="77777777">
        <w:tc>
          <w:tcPr>
            <w:tcW w:w="2880" w:type="dxa"/>
          </w:tcPr>
          <w:p w14:paraId="596E3996" w14:textId="77777777" w:rsidR="00043C9C" w:rsidRDefault="00000000">
            <w:r>
              <w:t>Rok produkcji</w:t>
            </w:r>
          </w:p>
        </w:tc>
        <w:tc>
          <w:tcPr>
            <w:tcW w:w="2880" w:type="dxa"/>
          </w:tcPr>
          <w:p w14:paraId="74A416BE" w14:textId="77777777" w:rsidR="00043C9C" w:rsidRDefault="00000000">
            <w:r>
              <w:t>Min. 2025, fabrycznie nowy</w:t>
            </w:r>
          </w:p>
        </w:tc>
        <w:tc>
          <w:tcPr>
            <w:tcW w:w="2880" w:type="dxa"/>
          </w:tcPr>
          <w:p w14:paraId="56095C67" w14:textId="77777777" w:rsidR="00043C9C" w:rsidRDefault="00043C9C"/>
        </w:tc>
      </w:tr>
      <w:tr w:rsidR="00043C9C" w14:paraId="02B93491" w14:textId="77777777">
        <w:tc>
          <w:tcPr>
            <w:tcW w:w="2880" w:type="dxa"/>
          </w:tcPr>
          <w:p w14:paraId="4019C66D" w14:textId="77777777" w:rsidR="00043C9C" w:rsidRDefault="00000000">
            <w:r>
              <w:t>Przeznaczenie</w:t>
            </w:r>
          </w:p>
        </w:tc>
        <w:tc>
          <w:tcPr>
            <w:tcW w:w="2880" w:type="dxa"/>
          </w:tcPr>
          <w:p w14:paraId="37DE2109" w14:textId="77777777" w:rsidR="00043C9C" w:rsidRDefault="00000000">
            <w:r>
              <w:t>Zabudowa gabinetowa</w:t>
            </w:r>
          </w:p>
        </w:tc>
        <w:tc>
          <w:tcPr>
            <w:tcW w:w="2880" w:type="dxa"/>
          </w:tcPr>
          <w:p w14:paraId="5FA61D26" w14:textId="77777777" w:rsidR="00043C9C" w:rsidRDefault="00043C9C"/>
        </w:tc>
      </w:tr>
      <w:tr w:rsidR="00043C9C" w14:paraId="3AF567E5" w14:textId="77777777">
        <w:tc>
          <w:tcPr>
            <w:tcW w:w="2880" w:type="dxa"/>
          </w:tcPr>
          <w:p w14:paraId="16225886" w14:textId="77777777" w:rsidR="00043C9C" w:rsidRDefault="00000000">
            <w:r>
              <w:lastRenderedPageBreak/>
              <w:t>Wyposażenie / funkcje</w:t>
            </w:r>
          </w:p>
        </w:tc>
        <w:tc>
          <w:tcPr>
            <w:tcW w:w="2880" w:type="dxa"/>
          </w:tcPr>
          <w:p w14:paraId="3EAAC8DA" w14:textId="77777777" w:rsidR="00043C9C" w:rsidRDefault="00000000">
            <w:r>
              <w:t>Materiały medyczne</w:t>
            </w:r>
          </w:p>
        </w:tc>
        <w:tc>
          <w:tcPr>
            <w:tcW w:w="2880" w:type="dxa"/>
          </w:tcPr>
          <w:p w14:paraId="38E81834" w14:textId="77777777" w:rsidR="00043C9C" w:rsidRDefault="00043C9C"/>
        </w:tc>
      </w:tr>
      <w:tr w:rsidR="00043C9C" w14:paraId="53775A16" w14:textId="77777777">
        <w:tc>
          <w:tcPr>
            <w:tcW w:w="2880" w:type="dxa"/>
          </w:tcPr>
          <w:p w14:paraId="739F9055" w14:textId="77777777" w:rsidR="00043C9C" w:rsidRDefault="00000000">
            <w:r>
              <w:t>Certyfikat CE</w:t>
            </w:r>
          </w:p>
        </w:tc>
        <w:tc>
          <w:tcPr>
            <w:tcW w:w="2880" w:type="dxa"/>
          </w:tcPr>
          <w:p w14:paraId="4B710C68" w14:textId="77777777" w:rsidR="00043C9C" w:rsidRDefault="00000000">
            <w:r>
              <w:t>Wymagany</w:t>
            </w:r>
          </w:p>
        </w:tc>
        <w:tc>
          <w:tcPr>
            <w:tcW w:w="2880" w:type="dxa"/>
          </w:tcPr>
          <w:p w14:paraId="4AF5D19D" w14:textId="77777777" w:rsidR="00043C9C" w:rsidRDefault="00043C9C"/>
        </w:tc>
      </w:tr>
      <w:tr w:rsidR="00043C9C" w14:paraId="297923B9" w14:textId="77777777">
        <w:tc>
          <w:tcPr>
            <w:tcW w:w="2880" w:type="dxa"/>
          </w:tcPr>
          <w:p w14:paraId="24C7E6F8" w14:textId="77777777" w:rsidR="00043C9C" w:rsidRDefault="00000000">
            <w:r>
              <w:t>Instrukcja obsługi</w:t>
            </w:r>
          </w:p>
        </w:tc>
        <w:tc>
          <w:tcPr>
            <w:tcW w:w="2880" w:type="dxa"/>
          </w:tcPr>
          <w:p w14:paraId="23F47DEE" w14:textId="77777777" w:rsidR="00043C9C" w:rsidRDefault="00000000">
            <w:r>
              <w:t>Język polski</w:t>
            </w:r>
          </w:p>
        </w:tc>
        <w:tc>
          <w:tcPr>
            <w:tcW w:w="2880" w:type="dxa"/>
          </w:tcPr>
          <w:p w14:paraId="758FD206" w14:textId="77777777" w:rsidR="00043C9C" w:rsidRDefault="00043C9C"/>
        </w:tc>
      </w:tr>
      <w:tr w:rsidR="00043C9C" w14:paraId="5266AFC0" w14:textId="77777777">
        <w:tc>
          <w:tcPr>
            <w:tcW w:w="2880" w:type="dxa"/>
          </w:tcPr>
          <w:p w14:paraId="275C2748" w14:textId="77777777" w:rsidR="00043C9C" w:rsidRDefault="00000000">
            <w:r>
              <w:t>Gwarancja</w:t>
            </w:r>
          </w:p>
        </w:tc>
        <w:tc>
          <w:tcPr>
            <w:tcW w:w="2880" w:type="dxa"/>
          </w:tcPr>
          <w:p w14:paraId="155BBC0B" w14:textId="77777777" w:rsidR="00043C9C" w:rsidRDefault="00000000">
            <w:r>
              <w:t>Min. 24 miesiące</w:t>
            </w:r>
          </w:p>
        </w:tc>
        <w:tc>
          <w:tcPr>
            <w:tcW w:w="2880" w:type="dxa"/>
          </w:tcPr>
          <w:p w14:paraId="7B499F06" w14:textId="77777777" w:rsidR="00043C9C" w:rsidRDefault="00043C9C"/>
        </w:tc>
      </w:tr>
    </w:tbl>
    <w:p w14:paraId="48713B48" w14:textId="77777777" w:rsidR="00043C9C" w:rsidRDefault="00000000">
      <w:pPr>
        <w:pStyle w:val="Nagwek2"/>
      </w:pPr>
      <w:r>
        <w:t>25. Stolik zabiegowy – 10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6"/>
        <w:gridCol w:w="2876"/>
        <w:gridCol w:w="2878"/>
      </w:tblGrid>
      <w:tr w:rsidR="00043C9C" w14:paraId="175AF3C8" w14:textId="77777777">
        <w:tc>
          <w:tcPr>
            <w:tcW w:w="2880" w:type="dxa"/>
          </w:tcPr>
          <w:p w14:paraId="3AFC0D87" w14:textId="77777777" w:rsidR="00043C9C" w:rsidRDefault="00000000">
            <w:r>
              <w:t>Parametr</w:t>
            </w:r>
          </w:p>
        </w:tc>
        <w:tc>
          <w:tcPr>
            <w:tcW w:w="2880" w:type="dxa"/>
          </w:tcPr>
          <w:p w14:paraId="729FBBBF" w14:textId="77777777" w:rsidR="00043C9C" w:rsidRDefault="00000000">
            <w:r>
              <w:t>Wymaganie</w:t>
            </w:r>
          </w:p>
        </w:tc>
        <w:tc>
          <w:tcPr>
            <w:tcW w:w="2880" w:type="dxa"/>
          </w:tcPr>
          <w:p w14:paraId="74F28811" w14:textId="77777777" w:rsidR="00043C9C" w:rsidRDefault="00000000">
            <w:r>
              <w:t>Spełnia (TAK/NIE/PODAĆ)</w:t>
            </w:r>
          </w:p>
        </w:tc>
      </w:tr>
      <w:tr w:rsidR="00043C9C" w14:paraId="6CCE6E23" w14:textId="77777777">
        <w:tc>
          <w:tcPr>
            <w:tcW w:w="2880" w:type="dxa"/>
          </w:tcPr>
          <w:p w14:paraId="17470006" w14:textId="77777777" w:rsidR="00043C9C" w:rsidRDefault="00000000">
            <w:r>
              <w:t>Nazwa produktu</w:t>
            </w:r>
          </w:p>
        </w:tc>
        <w:tc>
          <w:tcPr>
            <w:tcW w:w="2880" w:type="dxa"/>
          </w:tcPr>
          <w:p w14:paraId="19D89AC8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25B6B1C4" w14:textId="77777777" w:rsidR="00043C9C" w:rsidRDefault="00043C9C"/>
        </w:tc>
      </w:tr>
      <w:tr w:rsidR="00043C9C" w14:paraId="079835DD" w14:textId="77777777">
        <w:tc>
          <w:tcPr>
            <w:tcW w:w="2880" w:type="dxa"/>
          </w:tcPr>
          <w:p w14:paraId="46642EEC" w14:textId="77777777" w:rsidR="00043C9C" w:rsidRDefault="00000000">
            <w:r>
              <w:t>Producent</w:t>
            </w:r>
          </w:p>
        </w:tc>
        <w:tc>
          <w:tcPr>
            <w:tcW w:w="2880" w:type="dxa"/>
          </w:tcPr>
          <w:p w14:paraId="0C68F778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31EA6101" w14:textId="77777777" w:rsidR="00043C9C" w:rsidRDefault="00043C9C"/>
        </w:tc>
      </w:tr>
      <w:tr w:rsidR="00043C9C" w14:paraId="2B2E9FDD" w14:textId="77777777">
        <w:tc>
          <w:tcPr>
            <w:tcW w:w="2880" w:type="dxa"/>
          </w:tcPr>
          <w:p w14:paraId="7557123C" w14:textId="77777777" w:rsidR="00043C9C" w:rsidRDefault="00000000">
            <w:r>
              <w:t>Rok produkcji</w:t>
            </w:r>
          </w:p>
        </w:tc>
        <w:tc>
          <w:tcPr>
            <w:tcW w:w="2880" w:type="dxa"/>
          </w:tcPr>
          <w:p w14:paraId="2863756B" w14:textId="77777777" w:rsidR="00043C9C" w:rsidRDefault="00000000">
            <w:r>
              <w:t>Min. 2025, fabrycznie nowy</w:t>
            </w:r>
          </w:p>
        </w:tc>
        <w:tc>
          <w:tcPr>
            <w:tcW w:w="2880" w:type="dxa"/>
          </w:tcPr>
          <w:p w14:paraId="0A9C59D3" w14:textId="77777777" w:rsidR="00043C9C" w:rsidRDefault="00043C9C"/>
        </w:tc>
      </w:tr>
      <w:tr w:rsidR="00043C9C" w14:paraId="30576CD9" w14:textId="77777777">
        <w:tc>
          <w:tcPr>
            <w:tcW w:w="2880" w:type="dxa"/>
          </w:tcPr>
          <w:p w14:paraId="36B79B35" w14:textId="77777777" w:rsidR="00043C9C" w:rsidRDefault="00000000">
            <w:r>
              <w:t>Przeznaczenie</w:t>
            </w:r>
          </w:p>
        </w:tc>
        <w:tc>
          <w:tcPr>
            <w:tcW w:w="2880" w:type="dxa"/>
          </w:tcPr>
          <w:p w14:paraId="3CCA0364" w14:textId="77777777" w:rsidR="00043C9C" w:rsidRDefault="00000000">
            <w:r>
              <w:t>Podręczny</w:t>
            </w:r>
          </w:p>
        </w:tc>
        <w:tc>
          <w:tcPr>
            <w:tcW w:w="2880" w:type="dxa"/>
          </w:tcPr>
          <w:p w14:paraId="2CF0E394" w14:textId="77777777" w:rsidR="00043C9C" w:rsidRDefault="00043C9C"/>
        </w:tc>
      </w:tr>
      <w:tr w:rsidR="00043C9C" w14:paraId="51ABA5CA" w14:textId="77777777">
        <w:tc>
          <w:tcPr>
            <w:tcW w:w="2880" w:type="dxa"/>
          </w:tcPr>
          <w:p w14:paraId="24F790A2" w14:textId="77777777" w:rsidR="00043C9C" w:rsidRDefault="00000000">
            <w:r>
              <w:t>Wyposażenie / funkcje</w:t>
            </w:r>
          </w:p>
        </w:tc>
        <w:tc>
          <w:tcPr>
            <w:tcW w:w="2880" w:type="dxa"/>
          </w:tcPr>
          <w:p w14:paraId="48745B7C" w14:textId="77777777" w:rsidR="00043C9C" w:rsidRDefault="00000000">
            <w:r>
              <w:t>Mobilny</w:t>
            </w:r>
          </w:p>
        </w:tc>
        <w:tc>
          <w:tcPr>
            <w:tcW w:w="2880" w:type="dxa"/>
          </w:tcPr>
          <w:p w14:paraId="32E68C93" w14:textId="77777777" w:rsidR="00043C9C" w:rsidRDefault="00043C9C"/>
        </w:tc>
      </w:tr>
      <w:tr w:rsidR="00043C9C" w14:paraId="62C66DD1" w14:textId="77777777">
        <w:tc>
          <w:tcPr>
            <w:tcW w:w="2880" w:type="dxa"/>
          </w:tcPr>
          <w:p w14:paraId="41040DAD" w14:textId="77777777" w:rsidR="00043C9C" w:rsidRDefault="00000000">
            <w:r>
              <w:t>Certyfikat CE</w:t>
            </w:r>
          </w:p>
        </w:tc>
        <w:tc>
          <w:tcPr>
            <w:tcW w:w="2880" w:type="dxa"/>
          </w:tcPr>
          <w:p w14:paraId="538D70C6" w14:textId="77777777" w:rsidR="00043C9C" w:rsidRDefault="00000000">
            <w:r>
              <w:t>Wymagany</w:t>
            </w:r>
          </w:p>
        </w:tc>
        <w:tc>
          <w:tcPr>
            <w:tcW w:w="2880" w:type="dxa"/>
          </w:tcPr>
          <w:p w14:paraId="742C4E58" w14:textId="77777777" w:rsidR="00043C9C" w:rsidRDefault="00043C9C"/>
        </w:tc>
      </w:tr>
      <w:tr w:rsidR="00043C9C" w14:paraId="3C5081EB" w14:textId="77777777">
        <w:tc>
          <w:tcPr>
            <w:tcW w:w="2880" w:type="dxa"/>
          </w:tcPr>
          <w:p w14:paraId="716FE1D6" w14:textId="77777777" w:rsidR="00043C9C" w:rsidRDefault="00000000">
            <w:r>
              <w:t>Instrukcja obsługi</w:t>
            </w:r>
          </w:p>
        </w:tc>
        <w:tc>
          <w:tcPr>
            <w:tcW w:w="2880" w:type="dxa"/>
          </w:tcPr>
          <w:p w14:paraId="6C37B2B2" w14:textId="77777777" w:rsidR="00043C9C" w:rsidRDefault="00000000">
            <w:r>
              <w:t>Język polski</w:t>
            </w:r>
          </w:p>
        </w:tc>
        <w:tc>
          <w:tcPr>
            <w:tcW w:w="2880" w:type="dxa"/>
          </w:tcPr>
          <w:p w14:paraId="2FCF3C7E" w14:textId="77777777" w:rsidR="00043C9C" w:rsidRDefault="00043C9C"/>
        </w:tc>
      </w:tr>
      <w:tr w:rsidR="00043C9C" w14:paraId="470620B3" w14:textId="77777777">
        <w:tc>
          <w:tcPr>
            <w:tcW w:w="2880" w:type="dxa"/>
          </w:tcPr>
          <w:p w14:paraId="7794ED88" w14:textId="77777777" w:rsidR="00043C9C" w:rsidRDefault="00000000">
            <w:r>
              <w:t>Gwarancja</w:t>
            </w:r>
          </w:p>
        </w:tc>
        <w:tc>
          <w:tcPr>
            <w:tcW w:w="2880" w:type="dxa"/>
          </w:tcPr>
          <w:p w14:paraId="27698074" w14:textId="77777777" w:rsidR="00043C9C" w:rsidRDefault="00000000">
            <w:r>
              <w:t>Min. 24 miesiące</w:t>
            </w:r>
          </w:p>
        </w:tc>
        <w:tc>
          <w:tcPr>
            <w:tcW w:w="2880" w:type="dxa"/>
          </w:tcPr>
          <w:p w14:paraId="1571BA56" w14:textId="77777777" w:rsidR="00043C9C" w:rsidRDefault="00043C9C"/>
        </w:tc>
      </w:tr>
    </w:tbl>
    <w:p w14:paraId="51215A5A" w14:textId="77777777" w:rsidR="00043C9C" w:rsidRDefault="00000000">
      <w:pPr>
        <w:pStyle w:val="Nagwek2"/>
      </w:pPr>
      <w:r>
        <w:t>26. Leżanka – 10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6"/>
        <w:gridCol w:w="2876"/>
        <w:gridCol w:w="2878"/>
      </w:tblGrid>
      <w:tr w:rsidR="00043C9C" w14:paraId="4648D05C" w14:textId="77777777">
        <w:tc>
          <w:tcPr>
            <w:tcW w:w="2880" w:type="dxa"/>
          </w:tcPr>
          <w:p w14:paraId="07941B0C" w14:textId="77777777" w:rsidR="00043C9C" w:rsidRDefault="00000000">
            <w:r>
              <w:t>Parametr</w:t>
            </w:r>
          </w:p>
        </w:tc>
        <w:tc>
          <w:tcPr>
            <w:tcW w:w="2880" w:type="dxa"/>
          </w:tcPr>
          <w:p w14:paraId="57DE417F" w14:textId="77777777" w:rsidR="00043C9C" w:rsidRDefault="00000000">
            <w:r>
              <w:t>Wymaganie</w:t>
            </w:r>
          </w:p>
        </w:tc>
        <w:tc>
          <w:tcPr>
            <w:tcW w:w="2880" w:type="dxa"/>
          </w:tcPr>
          <w:p w14:paraId="04839070" w14:textId="77777777" w:rsidR="00043C9C" w:rsidRDefault="00000000">
            <w:r>
              <w:t>Spełnia (TAK/NIE/PODAĆ)</w:t>
            </w:r>
          </w:p>
        </w:tc>
      </w:tr>
      <w:tr w:rsidR="00043C9C" w14:paraId="4959DF85" w14:textId="77777777">
        <w:tc>
          <w:tcPr>
            <w:tcW w:w="2880" w:type="dxa"/>
          </w:tcPr>
          <w:p w14:paraId="726E31AF" w14:textId="77777777" w:rsidR="00043C9C" w:rsidRDefault="00000000">
            <w:r>
              <w:t>Nazwa produktu</w:t>
            </w:r>
          </w:p>
        </w:tc>
        <w:tc>
          <w:tcPr>
            <w:tcW w:w="2880" w:type="dxa"/>
          </w:tcPr>
          <w:p w14:paraId="087505BB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0C6993DB" w14:textId="77777777" w:rsidR="00043C9C" w:rsidRDefault="00043C9C"/>
        </w:tc>
      </w:tr>
      <w:tr w:rsidR="00043C9C" w14:paraId="3B69226C" w14:textId="77777777">
        <w:tc>
          <w:tcPr>
            <w:tcW w:w="2880" w:type="dxa"/>
          </w:tcPr>
          <w:p w14:paraId="17E0DC8B" w14:textId="77777777" w:rsidR="00043C9C" w:rsidRDefault="00000000">
            <w:r>
              <w:t>Producent</w:t>
            </w:r>
          </w:p>
        </w:tc>
        <w:tc>
          <w:tcPr>
            <w:tcW w:w="2880" w:type="dxa"/>
          </w:tcPr>
          <w:p w14:paraId="28797134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55F88DEA" w14:textId="77777777" w:rsidR="00043C9C" w:rsidRDefault="00043C9C"/>
        </w:tc>
      </w:tr>
      <w:tr w:rsidR="00043C9C" w14:paraId="3046E5D9" w14:textId="77777777">
        <w:tc>
          <w:tcPr>
            <w:tcW w:w="2880" w:type="dxa"/>
          </w:tcPr>
          <w:p w14:paraId="4B5A6FF6" w14:textId="77777777" w:rsidR="00043C9C" w:rsidRDefault="00000000">
            <w:r>
              <w:t>Rok produkcji</w:t>
            </w:r>
          </w:p>
        </w:tc>
        <w:tc>
          <w:tcPr>
            <w:tcW w:w="2880" w:type="dxa"/>
          </w:tcPr>
          <w:p w14:paraId="67860B54" w14:textId="77777777" w:rsidR="00043C9C" w:rsidRDefault="00000000">
            <w:r>
              <w:t>Min. 2025, fabrycznie nowy</w:t>
            </w:r>
          </w:p>
        </w:tc>
        <w:tc>
          <w:tcPr>
            <w:tcW w:w="2880" w:type="dxa"/>
          </w:tcPr>
          <w:p w14:paraId="1C6D82FD" w14:textId="77777777" w:rsidR="00043C9C" w:rsidRDefault="00043C9C"/>
        </w:tc>
      </w:tr>
      <w:tr w:rsidR="00043C9C" w14:paraId="6FF559BC" w14:textId="77777777">
        <w:tc>
          <w:tcPr>
            <w:tcW w:w="2880" w:type="dxa"/>
          </w:tcPr>
          <w:p w14:paraId="2AEC89AE" w14:textId="77777777" w:rsidR="00043C9C" w:rsidRDefault="00000000">
            <w:r>
              <w:t>Przeznaczenie</w:t>
            </w:r>
          </w:p>
        </w:tc>
        <w:tc>
          <w:tcPr>
            <w:tcW w:w="2880" w:type="dxa"/>
          </w:tcPr>
          <w:p w14:paraId="4F6A9580" w14:textId="77777777" w:rsidR="00043C9C" w:rsidRDefault="00000000">
            <w:r>
              <w:t>Medyczna</w:t>
            </w:r>
          </w:p>
        </w:tc>
        <w:tc>
          <w:tcPr>
            <w:tcW w:w="2880" w:type="dxa"/>
          </w:tcPr>
          <w:p w14:paraId="46F63FAB" w14:textId="77777777" w:rsidR="00043C9C" w:rsidRDefault="00043C9C"/>
        </w:tc>
      </w:tr>
      <w:tr w:rsidR="00043C9C" w14:paraId="3B0E6A8F" w14:textId="77777777">
        <w:tc>
          <w:tcPr>
            <w:tcW w:w="2880" w:type="dxa"/>
          </w:tcPr>
          <w:p w14:paraId="3280809A" w14:textId="77777777" w:rsidR="00043C9C" w:rsidRDefault="00000000">
            <w:r>
              <w:t>Wyposażenie / funkcje</w:t>
            </w:r>
          </w:p>
        </w:tc>
        <w:tc>
          <w:tcPr>
            <w:tcW w:w="2880" w:type="dxa"/>
          </w:tcPr>
          <w:p w14:paraId="06D25ECD" w14:textId="77777777" w:rsidR="00043C9C" w:rsidRDefault="00000000">
            <w:r>
              <w:t>Tapicerka zmywalna</w:t>
            </w:r>
          </w:p>
        </w:tc>
        <w:tc>
          <w:tcPr>
            <w:tcW w:w="2880" w:type="dxa"/>
          </w:tcPr>
          <w:p w14:paraId="4F8BA38E" w14:textId="77777777" w:rsidR="00043C9C" w:rsidRDefault="00043C9C"/>
        </w:tc>
      </w:tr>
      <w:tr w:rsidR="00043C9C" w14:paraId="5CC9F1FB" w14:textId="77777777">
        <w:tc>
          <w:tcPr>
            <w:tcW w:w="2880" w:type="dxa"/>
          </w:tcPr>
          <w:p w14:paraId="331ABFF9" w14:textId="77777777" w:rsidR="00043C9C" w:rsidRDefault="00000000">
            <w:r>
              <w:t>Certyfikat CE</w:t>
            </w:r>
          </w:p>
        </w:tc>
        <w:tc>
          <w:tcPr>
            <w:tcW w:w="2880" w:type="dxa"/>
          </w:tcPr>
          <w:p w14:paraId="24438D00" w14:textId="77777777" w:rsidR="00043C9C" w:rsidRDefault="00000000">
            <w:r>
              <w:t>Wymagany</w:t>
            </w:r>
          </w:p>
        </w:tc>
        <w:tc>
          <w:tcPr>
            <w:tcW w:w="2880" w:type="dxa"/>
          </w:tcPr>
          <w:p w14:paraId="4E84EECC" w14:textId="77777777" w:rsidR="00043C9C" w:rsidRDefault="00043C9C"/>
        </w:tc>
      </w:tr>
      <w:tr w:rsidR="00043C9C" w14:paraId="2562940D" w14:textId="77777777">
        <w:tc>
          <w:tcPr>
            <w:tcW w:w="2880" w:type="dxa"/>
          </w:tcPr>
          <w:p w14:paraId="4A551D46" w14:textId="77777777" w:rsidR="00043C9C" w:rsidRDefault="00000000">
            <w:r>
              <w:t>Instrukcja obsługi</w:t>
            </w:r>
          </w:p>
        </w:tc>
        <w:tc>
          <w:tcPr>
            <w:tcW w:w="2880" w:type="dxa"/>
          </w:tcPr>
          <w:p w14:paraId="3E50E045" w14:textId="77777777" w:rsidR="00043C9C" w:rsidRDefault="00000000">
            <w:r>
              <w:t>Język polski</w:t>
            </w:r>
          </w:p>
        </w:tc>
        <w:tc>
          <w:tcPr>
            <w:tcW w:w="2880" w:type="dxa"/>
          </w:tcPr>
          <w:p w14:paraId="3FB888BD" w14:textId="77777777" w:rsidR="00043C9C" w:rsidRDefault="00043C9C"/>
        </w:tc>
      </w:tr>
      <w:tr w:rsidR="00043C9C" w14:paraId="77C9FEFB" w14:textId="77777777">
        <w:tc>
          <w:tcPr>
            <w:tcW w:w="2880" w:type="dxa"/>
          </w:tcPr>
          <w:p w14:paraId="51D684F2" w14:textId="77777777" w:rsidR="00043C9C" w:rsidRDefault="00000000">
            <w:r>
              <w:t>Gwarancja</w:t>
            </w:r>
          </w:p>
        </w:tc>
        <w:tc>
          <w:tcPr>
            <w:tcW w:w="2880" w:type="dxa"/>
          </w:tcPr>
          <w:p w14:paraId="2DB72A08" w14:textId="77777777" w:rsidR="00043C9C" w:rsidRDefault="00000000">
            <w:r>
              <w:t>Min. 24 miesiące</w:t>
            </w:r>
          </w:p>
        </w:tc>
        <w:tc>
          <w:tcPr>
            <w:tcW w:w="2880" w:type="dxa"/>
          </w:tcPr>
          <w:p w14:paraId="66D440E2" w14:textId="77777777" w:rsidR="00043C9C" w:rsidRDefault="00043C9C"/>
        </w:tc>
      </w:tr>
    </w:tbl>
    <w:p w14:paraId="1B47DE12" w14:textId="77777777" w:rsidR="00043C9C" w:rsidRDefault="00000000">
      <w:pPr>
        <w:pStyle w:val="Nagwek2"/>
      </w:pPr>
      <w:r>
        <w:t>27. Biurko – 10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6"/>
        <w:gridCol w:w="2876"/>
        <w:gridCol w:w="2878"/>
      </w:tblGrid>
      <w:tr w:rsidR="00043C9C" w14:paraId="61C60C52" w14:textId="77777777">
        <w:tc>
          <w:tcPr>
            <w:tcW w:w="2880" w:type="dxa"/>
          </w:tcPr>
          <w:p w14:paraId="2F1F07D2" w14:textId="77777777" w:rsidR="00043C9C" w:rsidRDefault="00000000">
            <w:r>
              <w:t>Parametr</w:t>
            </w:r>
          </w:p>
        </w:tc>
        <w:tc>
          <w:tcPr>
            <w:tcW w:w="2880" w:type="dxa"/>
          </w:tcPr>
          <w:p w14:paraId="547BCE5E" w14:textId="77777777" w:rsidR="00043C9C" w:rsidRDefault="00000000">
            <w:r>
              <w:t>Wymaganie</w:t>
            </w:r>
          </w:p>
        </w:tc>
        <w:tc>
          <w:tcPr>
            <w:tcW w:w="2880" w:type="dxa"/>
          </w:tcPr>
          <w:p w14:paraId="2CA8C624" w14:textId="77777777" w:rsidR="00043C9C" w:rsidRDefault="00000000">
            <w:r>
              <w:t>Spełnia (TAK/NIE/PODAĆ)</w:t>
            </w:r>
          </w:p>
        </w:tc>
      </w:tr>
      <w:tr w:rsidR="00043C9C" w14:paraId="06C3920B" w14:textId="77777777">
        <w:tc>
          <w:tcPr>
            <w:tcW w:w="2880" w:type="dxa"/>
          </w:tcPr>
          <w:p w14:paraId="05D39D4E" w14:textId="77777777" w:rsidR="00043C9C" w:rsidRDefault="00000000">
            <w:r>
              <w:t>Nazwa produktu</w:t>
            </w:r>
          </w:p>
        </w:tc>
        <w:tc>
          <w:tcPr>
            <w:tcW w:w="2880" w:type="dxa"/>
          </w:tcPr>
          <w:p w14:paraId="224661F3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01286BFE" w14:textId="77777777" w:rsidR="00043C9C" w:rsidRDefault="00043C9C"/>
        </w:tc>
      </w:tr>
      <w:tr w:rsidR="00043C9C" w14:paraId="6DA45060" w14:textId="77777777">
        <w:tc>
          <w:tcPr>
            <w:tcW w:w="2880" w:type="dxa"/>
          </w:tcPr>
          <w:p w14:paraId="17C66E44" w14:textId="77777777" w:rsidR="00043C9C" w:rsidRDefault="00000000">
            <w:r>
              <w:t>Producent</w:t>
            </w:r>
          </w:p>
        </w:tc>
        <w:tc>
          <w:tcPr>
            <w:tcW w:w="2880" w:type="dxa"/>
          </w:tcPr>
          <w:p w14:paraId="3280E382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15A4C849" w14:textId="77777777" w:rsidR="00043C9C" w:rsidRDefault="00043C9C"/>
        </w:tc>
      </w:tr>
      <w:tr w:rsidR="00043C9C" w14:paraId="4E94C8CE" w14:textId="77777777">
        <w:tc>
          <w:tcPr>
            <w:tcW w:w="2880" w:type="dxa"/>
          </w:tcPr>
          <w:p w14:paraId="53AC6FBE" w14:textId="77777777" w:rsidR="00043C9C" w:rsidRDefault="00000000">
            <w:r>
              <w:t>Rok produkcji</w:t>
            </w:r>
          </w:p>
        </w:tc>
        <w:tc>
          <w:tcPr>
            <w:tcW w:w="2880" w:type="dxa"/>
          </w:tcPr>
          <w:p w14:paraId="1947ADCF" w14:textId="77777777" w:rsidR="00043C9C" w:rsidRDefault="00000000">
            <w:r>
              <w:t>Min. 2025, fabrycznie nowy</w:t>
            </w:r>
          </w:p>
        </w:tc>
        <w:tc>
          <w:tcPr>
            <w:tcW w:w="2880" w:type="dxa"/>
          </w:tcPr>
          <w:p w14:paraId="6DE3933F" w14:textId="77777777" w:rsidR="00043C9C" w:rsidRDefault="00043C9C"/>
        </w:tc>
      </w:tr>
      <w:tr w:rsidR="00043C9C" w14:paraId="1C4AAB68" w14:textId="77777777">
        <w:tc>
          <w:tcPr>
            <w:tcW w:w="2880" w:type="dxa"/>
          </w:tcPr>
          <w:p w14:paraId="3CE8567C" w14:textId="77777777" w:rsidR="00043C9C" w:rsidRDefault="00000000">
            <w:r>
              <w:t>Przeznaczenie</w:t>
            </w:r>
          </w:p>
        </w:tc>
        <w:tc>
          <w:tcPr>
            <w:tcW w:w="2880" w:type="dxa"/>
          </w:tcPr>
          <w:p w14:paraId="384AB01C" w14:textId="77777777" w:rsidR="00043C9C" w:rsidRDefault="00000000">
            <w:r>
              <w:t>Z kontenerem</w:t>
            </w:r>
          </w:p>
        </w:tc>
        <w:tc>
          <w:tcPr>
            <w:tcW w:w="2880" w:type="dxa"/>
          </w:tcPr>
          <w:p w14:paraId="2452EC94" w14:textId="77777777" w:rsidR="00043C9C" w:rsidRDefault="00043C9C"/>
        </w:tc>
      </w:tr>
      <w:tr w:rsidR="00043C9C" w14:paraId="3A0760CC" w14:textId="77777777">
        <w:tc>
          <w:tcPr>
            <w:tcW w:w="2880" w:type="dxa"/>
          </w:tcPr>
          <w:p w14:paraId="779E6CC0" w14:textId="77777777" w:rsidR="00043C9C" w:rsidRDefault="00000000">
            <w:r>
              <w:t>Wyposażenie / funkcje</w:t>
            </w:r>
          </w:p>
        </w:tc>
        <w:tc>
          <w:tcPr>
            <w:tcW w:w="2880" w:type="dxa"/>
          </w:tcPr>
          <w:p w14:paraId="13BEF5E4" w14:textId="77777777" w:rsidR="00043C9C" w:rsidRDefault="00000000">
            <w:r>
              <w:t>Do gabinetu</w:t>
            </w:r>
          </w:p>
        </w:tc>
        <w:tc>
          <w:tcPr>
            <w:tcW w:w="2880" w:type="dxa"/>
          </w:tcPr>
          <w:p w14:paraId="1FEBF449" w14:textId="77777777" w:rsidR="00043C9C" w:rsidRDefault="00043C9C"/>
        </w:tc>
      </w:tr>
      <w:tr w:rsidR="00043C9C" w14:paraId="67942604" w14:textId="77777777">
        <w:tc>
          <w:tcPr>
            <w:tcW w:w="2880" w:type="dxa"/>
          </w:tcPr>
          <w:p w14:paraId="48194880" w14:textId="77777777" w:rsidR="00043C9C" w:rsidRDefault="00000000">
            <w:r>
              <w:t>Certyfikat CE</w:t>
            </w:r>
          </w:p>
        </w:tc>
        <w:tc>
          <w:tcPr>
            <w:tcW w:w="2880" w:type="dxa"/>
          </w:tcPr>
          <w:p w14:paraId="0CFF40E7" w14:textId="77777777" w:rsidR="00043C9C" w:rsidRDefault="00000000">
            <w:r>
              <w:t>Wymagany</w:t>
            </w:r>
          </w:p>
        </w:tc>
        <w:tc>
          <w:tcPr>
            <w:tcW w:w="2880" w:type="dxa"/>
          </w:tcPr>
          <w:p w14:paraId="37698EB2" w14:textId="77777777" w:rsidR="00043C9C" w:rsidRDefault="00043C9C"/>
        </w:tc>
      </w:tr>
      <w:tr w:rsidR="00043C9C" w14:paraId="7A2252E0" w14:textId="77777777">
        <w:tc>
          <w:tcPr>
            <w:tcW w:w="2880" w:type="dxa"/>
          </w:tcPr>
          <w:p w14:paraId="3983621D" w14:textId="77777777" w:rsidR="00043C9C" w:rsidRDefault="00000000">
            <w:r>
              <w:t>Instrukcja obsługi</w:t>
            </w:r>
          </w:p>
        </w:tc>
        <w:tc>
          <w:tcPr>
            <w:tcW w:w="2880" w:type="dxa"/>
          </w:tcPr>
          <w:p w14:paraId="0057B347" w14:textId="77777777" w:rsidR="00043C9C" w:rsidRDefault="00000000">
            <w:r>
              <w:t>Język polski</w:t>
            </w:r>
          </w:p>
        </w:tc>
        <w:tc>
          <w:tcPr>
            <w:tcW w:w="2880" w:type="dxa"/>
          </w:tcPr>
          <w:p w14:paraId="3F855BDF" w14:textId="77777777" w:rsidR="00043C9C" w:rsidRDefault="00043C9C"/>
        </w:tc>
      </w:tr>
      <w:tr w:rsidR="00043C9C" w14:paraId="0FAF1AB4" w14:textId="77777777">
        <w:tc>
          <w:tcPr>
            <w:tcW w:w="2880" w:type="dxa"/>
          </w:tcPr>
          <w:p w14:paraId="11D253F0" w14:textId="77777777" w:rsidR="00043C9C" w:rsidRDefault="00000000">
            <w:r>
              <w:t>Gwarancja</w:t>
            </w:r>
          </w:p>
        </w:tc>
        <w:tc>
          <w:tcPr>
            <w:tcW w:w="2880" w:type="dxa"/>
          </w:tcPr>
          <w:p w14:paraId="4CEADBB4" w14:textId="77777777" w:rsidR="00043C9C" w:rsidRDefault="00000000">
            <w:r>
              <w:t>Min. 24 miesiące</w:t>
            </w:r>
          </w:p>
        </w:tc>
        <w:tc>
          <w:tcPr>
            <w:tcW w:w="2880" w:type="dxa"/>
          </w:tcPr>
          <w:p w14:paraId="68FB6719" w14:textId="77777777" w:rsidR="00043C9C" w:rsidRDefault="00043C9C"/>
        </w:tc>
      </w:tr>
      <w:tr w:rsidR="00FF2AB4" w14:paraId="0BC59AB0" w14:textId="77777777">
        <w:tc>
          <w:tcPr>
            <w:tcW w:w="2880" w:type="dxa"/>
          </w:tcPr>
          <w:p w14:paraId="611F6B6F" w14:textId="73D81065" w:rsidR="00FF2AB4" w:rsidRDefault="00FF2AB4">
            <w:r>
              <w:t>Wymiary</w:t>
            </w:r>
          </w:p>
        </w:tc>
        <w:tc>
          <w:tcPr>
            <w:tcW w:w="2880" w:type="dxa"/>
          </w:tcPr>
          <w:p w14:paraId="0D696223" w14:textId="7E2AF2BE" w:rsidR="00FF2AB4" w:rsidRDefault="00FF2AB4">
            <w:r>
              <w:t>Min. 140 x 70</w:t>
            </w:r>
          </w:p>
        </w:tc>
        <w:tc>
          <w:tcPr>
            <w:tcW w:w="2880" w:type="dxa"/>
          </w:tcPr>
          <w:p w14:paraId="1EE67FE8" w14:textId="77777777" w:rsidR="00FF2AB4" w:rsidRDefault="00FF2AB4"/>
        </w:tc>
      </w:tr>
    </w:tbl>
    <w:p w14:paraId="4BA01F17" w14:textId="77777777" w:rsidR="00043C9C" w:rsidRDefault="00000000">
      <w:pPr>
        <w:pStyle w:val="Nagwek2"/>
      </w:pPr>
      <w:r>
        <w:t>28. Fotel biurkowy – 10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6"/>
        <w:gridCol w:w="2876"/>
        <w:gridCol w:w="2878"/>
      </w:tblGrid>
      <w:tr w:rsidR="00043C9C" w14:paraId="791B5A0B" w14:textId="77777777">
        <w:tc>
          <w:tcPr>
            <w:tcW w:w="2880" w:type="dxa"/>
          </w:tcPr>
          <w:p w14:paraId="58D59BEE" w14:textId="77777777" w:rsidR="00043C9C" w:rsidRDefault="00000000">
            <w:r>
              <w:t>Parametr</w:t>
            </w:r>
          </w:p>
        </w:tc>
        <w:tc>
          <w:tcPr>
            <w:tcW w:w="2880" w:type="dxa"/>
          </w:tcPr>
          <w:p w14:paraId="15CBECDA" w14:textId="77777777" w:rsidR="00043C9C" w:rsidRDefault="00000000">
            <w:r>
              <w:t>Wymaganie</w:t>
            </w:r>
          </w:p>
        </w:tc>
        <w:tc>
          <w:tcPr>
            <w:tcW w:w="2880" w:type="dxa"/>
          </w:tcPr>
          <w:p w14:paraId="4B4A368B" w14:textId="77777777" w:rsidR="00043C9C" w:rsidRDefault="00000000">
            <w:r>
              <w:t>Spełnia (TAK/NIE/PODAĆ)</w:t>
            </w:r>
          </w:p>
        </w:tc>
      </w:tr>
      <w:tr w:rsidR="00043C9C" w14:paraId="6C549953" w14:textId="77777777">
        <w:tc>
          <w:tcPr>
            <w:tcW w:w="2880" w:type="dxa"/>
          </w:tcPr>
          <w:p w14:paraId="295A5940" w14:textId="77777777" w:rsidR="00043C9C" w:rsidRDefault="00000000">
            <w:r>
              <w:t>Nazwa produktu</w:t>
            </w:r>
          </w:p>
        </w:tc>
        <w:tc>
          <w:tcPr>
            <w:tcW w:w="2880" w:type="dxa"/>
          </w:tcPr>
          <w:p w14:paraId="0A1EAC78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55CB1E41" w14:textId="77777777" w:rsidR="00043C9C" w:rsidRDefault="00043C9C"/>
        </w:tc>
      </w:tr>
      <w:tr w:rsidR="00043C9C" w14:paraId="568E2F73" w14:textId="77777777">
        <w:tc>
          <w:tcPr>
            <w:tcW w:w="2880" w:type="dxa"/>
          </w:tcPr>
          <w:p w14:paraId="048AECB5" w14:textId="77777777" w:rsidR="00043C9C" w:rsidRDefault="00000000">
            <w:r>
              <w:t>Producent</w:t>
            </w:r>
          </w:p>
        </w:tc>
        <w:tc>
          <w:tcPr>
            <w:tcW w:w="2880" w:type="dxa"/>
          </w:tcPr>
          <w:p w14:paraId="60A7906D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175C9A0A" w14:textId="77777777" w:rsidR="00043C9C" w:rsidRDefault="00043C9C"/>
        </w:tc>
      </w:tr>
      <w:tr w:rsidR="00043C9C" w14:paraId="5F82F77A" w14:textId="77777777">
        <w:tc>
          <w:tcPr>
            <w:tcW w:w="2880" w:type="dxa"/>
          </w:tcPr>
          <w:p w14:paraId="27BF2300" w14:textId="77777777" w:rsidR="00043C9C" w:rsidRDefault="00000000">
            <w:r>
              <w:t>Rok produkcji</w:t>
            </w:r>
          </w:p>
        </w:tc>
        <w:tc>
          <w:tcPr>
            <w:tcW w:w="2880" w:type="dxa"/>
          </w:tcPr>
          <w:p w14:paraId="6AAE70C4" w14:textId="77777777" w:rsidR="00043C9C" w:rsidRDefault="00000000">
            <w:r>
              <w:t>Min. 2025, fabrycznie nowy</w:t>
            </w:r>
          </w:p>
        </w:tc>
        <w:tc>
          <w:tcPr>
            <w:tcW w:w="2880" w:type="dxa"/>
          </w:tcPr>
          <w:p w14:paraId="41291121" w14:textId="77777777" w:rsidR="00043C9C" w:rsidRDefault="00043C9C"/>
        </w:tc>
      </w:tr>
      <w:tr w:rsidR="00043C9C" w14:paraId="398F9B22" w14:textId="77777777">
        <w:tc>
          <w:tcPr>
            <w:tcW w:w="2880" w:type="dxa"/>
          </w:tcPr>
          <w:p w14:paraId="3E5CF104" w14:textId="77777777" w:rsidR="00043C9C" w:rsidRDefault="00000000">
            <w:r>
              <w:t>Przeznaczenie</w:t>
            </w:r>
          </w:p>
        </w:tc>
        <w:tc>
          <w:tcPr>
            <w:tcW w:w="2880" w:type="dxa"/>
          </w:tcPr>
          <w:p w14:paraId="0E96FD4C" w14:textId="77777777" w:rsidR="00043C9C" w:rsidRDefault="00000000">
            <w:r>
              <w:t>Obrotowy</w:t>
            </w:r>
          </w:p>
        </w:tc>
        <w:tc>
          <w:tcPr>
            <w:tcW w:w="2880" w:type="dxa"/>
          </w:tcPr>
          <w:p w14:paraId="51801417" w14:textId="77777777" w:rsidR="00043C9C" w:rsidRDefault="00043C9C"/>
        </w:tc>
      </w:tr>
      <w:tr w:rsidR="00043C9C" w14:paraId="7887F98A" w14:textId="77777777">
        <w:tc>
          <w:tcPr>
            <w:tcW w:w="2880" w:type="dxa"/>
          </w:tcPr>
          <w:p w14:paraId="553F4CF4" w14:textId="77777777" w:rsidR="00043C9C" w:rsidRDefault="00000000">
            <w:r>
              <w:t>Wyposażenie / funkcje</w:t>
            </w:r>
          </w:p>
        </w:tc>
        <w:tc>
          <w:tcPr>
            <w:tcW w:w="2880" w:type="dxa"/>
          </w:tcPr>
          <w:p w14:paraId="7878122A" w14:textId="15A1A57D" w:rsidR="00043C9C" w:rsidRDefault="00000000">
            <w:r>
              <w:t>Regulowany</w:t>
            </w:r>
            <w:r w:rsidR="00FF2AB4">
              <w:t>, podparcie lędźwiowe</w:t>
            </w:r>
          </w:p>
        </w:tc>
        <w:tc>
          <w:tcPr>
            <w:tcW w:w="2880" w:type="dxa"/>
          </w:tcPr>
          <w:p w14:paraId="315DDA2F" w14:textId="77777777" w:rsidR="00043C9C" w:rsidRDefault="00043C9C"/>
        </w:tc>
      </w:tr>
      <w:tr w:rsidR="00043C9C" w14:paraId="412A34DF" w14:textId="77777777">
        <w:tc>
          <w:tcPr>
            <w:tcW w:w="2880" w:type="dxa"/>
          </w:tcPr>
          <w:p w14:paraId="137D1361" w14:textId="77777777" w:rsidR="00043C9C" w:rsidRDefault="00000000">
            <w:r>
              <w:lastRenderedPageBreak/>
              <w:t>Certyfikat CE</w:t>
            </w:r>
          </w:p>
        </w:tc>
        <w:tc>
          <w:tcPr>
            <w:tcW w:w="2880" w:type="dxa"/>
          </w:tcPr>
          <w:p w14:paraId="405D279C" w14:textId="77777777" w:rsidR="00043C9C" w:rsidRDefault="00000000">
            <w:r>
              <w:t>Wymagany</w:t>
            </w:r>
          </w:p>
        </w:tc>
        <w:tc>
          <w:tcPr>
            <w:tcW w:w="2880" w:type="dxa"/>
          </w:tcPr>
          <w:p w14:paraId="50C56E6D" w14:textId="77777777" w:rsidR="00043C9C" w:rsidRDefault="00043C9C"/>
        </w:tc>
      </w:tr>
      <w:tr w:rsidR="00043C9C" w14:paraId="043A3D4D" w14:textId="77777777">
        <w:tc>
          <w:tcPr>
            <w:tcW w:w="2880" w:type="dxa"/>
          </w:tcPr>
          <w:p w14:paraId="0B3B30B9" w14:textId="77777777" w:rsidR="00043C9C" w:rsidRDefault="00000000">
            <w:r>
              <w:t>Instrukcja obsługi</w:t>
            </w:r>
          </w:p>
        </w:tc>
        <w:tc>
          <w:tcPr>
            <w:tcW w:w="2880" w:type="dxa"/>
          </w:tcPr>
          <w:p w14:paraId="78C8D749" w14:textId="77777777" w:rsidR="00043C9C" w:rsidRDefault="00000000">
            <w:r>
              <w:t>Język polski</w:t>
            </w:r>
          </w:p>
        </w:tc>
        <w:tc>
          <w:tcPr>
            <w:tcW w:w="2880" w:type="dxa"/>
          </w:tcPr>
          <w:p w14:paraId="4BF8008F" w14:textId="77777777" w:rsidR="00043C9C" w:rsidRDefault="00043C9C"/>
        </w:tc>
      </w:tr>
      <w:tr w:rsidR="00043C9C" w14:paraId="351568F4" w14:textId="77777777">
        <w:tc>
          <w:tcPr>
            <w:tcW w:w="2880" w:type="dxa"/>
          </w:tcPr>
          <w:p w14:paraId="494E7429" w14:textId="77777777" w:rsidR="00043C9C" w:rsidRDefault="00000000">
            <w:r>
              <w:t>Gwarancja</w:t>
            </w:r>
          </w:p>
        </w:tc>
        <w:tc>
          <w:tcPr>
            <w:tcW w:w="2880" w:type="dxa"/>
          </w:tcPr>
          <w:p w14:paraId="61CB23C8" w14:textId="77777777" w:rsidR="00043C9C" w:rsidRDefault="00000000">
            <w:r>
              <w:t>Min. 24 miesiące</w:t>
            </w:r>
          </w:p>
        </w:tc>
        <w:tc>
          <w:tcPr>
            <w:tcW w:w="2880" w:type="dxa"/>
          </w:tcPr>
          <w:p w14:paraId="49289628" w14:textId="77777777" w:rsidR="00043C9C" w:rsidRDefault="00043C9C"/>
        </w:tc>
      </w:tr>
    </w:tbl>
    <w:p w14:paraId="11682C1D" w14:textId="77777777" w:rsidR="00043C9C" w:rsidRDefault="00000000">
      <w:pPr>
        <w:pStyle w:val="Nagwek2"/>
      </w:pPr>
      <w:r>
        <w:t>29. Krzesła – 20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6"/>
        <w:gridCol w:w="2876"/>
        <w:gridCol w:w="2878"/>
      </w:tblGrid>
      <w:tr w:rsidR="00043C9C" w14:paraId="242D7FC1" w14:textId="77777777">
        <w:tc>
          <w:tcPr>
            <w:tcW w:w="2880" w:type="dxa"/>
          </w:tcPr>
          <w:p w14:paraId="64711559" w14:textId="77777777" w:rsidR="00043C9C" w:rsidRDefault="00000000">
            <w:r>
              <w:t>Parametr</w:t>
            </w:r>
          </w:p>
        </w:tc>
        <w:tc>
          <w:tcPr>
            <w:tcW w:w="2880" w:type="dxa"/>
          </w:tcPr>
          <w:p w14:paraId="614CD5BD" w14:textId="77777777" w:rsidR="00043C9C" w:rsidRDefault="00000000">
            <w:r>
              <w:t>Wymaganie</w:t>
            </w:r>
          </w:p>
        </w:tc>
        <w:tc>
          <w:tcPr>
            <w:tcW w:w="2880" w:type="dxa"/>
          </w:tcPr>
          <w:p w14:paraId="5BB0AEC4" w14:textId="77777777" w:rsidR="00043C9C" w:rsidRDefault="00000000">
            <w:r>
              <w:t>Spełnia (TAK/NIE/PODAĆ)</w:t>
            </w:r>
          </w:p>
        </w:tc>
      </w:tr>
      <w:tr w:rsidR="00043C9C" w14:paraId="26150A6E" w14:textId="77777777">
        <w:tc>
          <w:tcPr>
            <w:tcW w:w="2880" w:type="dxa"/>
          </w:tcPr>
          <w:p w14:paraId="008ACDD5" w14:textId="77777777" w:rsidR="00043C9C" w:rsidRDefault="00000000">
            <w:r>
              <w:t>Nazwa produktu</w:t>
            </w:r>
          </w:p>
        </w:tc>
        <w:tc>
          <w:tcPr>
            <w:tcW w:w="2880" w:type="dxa"/>
          </w:tcPr>
          <w:p w14:paraId="68071920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735BDC08" w14:textId="77777777" w:rsidR="00043C9C" w:rsidRDefault="00043C9C"/>
        </w:tc>
      </w:tr>
      <w:tr w:rsidR="00043C9C" w14:paraId="267B16EB" w14:textId="77777777">
        <w:tc>
          <w:tcPr>
            <w:tcW w:w="2880" w:type="dxa"/>
          </w:tcPr>
          <w:p w14:paraId="103DEA9E" w14:textId="77777777" w:rsidR="00043C9C" w:rsidRDefault="00000000">
            <w:r>
              <w:t>Producent</w:t>
            </w:r>
          </w:p>
        </w:tc>
        <w:tc>
          <w:tcPr>
            <w:tcW w:w="2880" w:type="dxa"/>
          </w:tcPr>
          <w:p w14:paraId="325E5BE8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68F8A912" w14:textId="77777777" w:rsidR="00043C9C" w:rsidRDefault="00043C9C"/>
        </w:tc>
      </w:tr>
      <w:tr w:rsidR="00043C9C" w14:paraId="6F36E1C1" w14:textId="77777777">
        <w:tc>
          <w:tcPr>
            <w:tcW w:w="2880" w:type="dxa"/>
          </w:tcPr>
          <w:p w14:paraId="5B2B071E" w14:textId="77777777" w:rsidR="00043C9C" w:rsidRDefault="00000000">
            <w:r>
              <w:t>Rok produkcji</w:t>
            </w:r>
          </w:p>
        </w:tc>
        <w:tc>
          <w:tcPr>
            <w:tcW w:w="2880" w:type="dxa"/>
          </w:tcPr>
          <w:p w14:paraId="1CBCEA42" w14:textId="77777777" w:rsidR="00043C9C" w:rsidRDefault="00000000">
            <w:r>
              <w:t>Min. 2025, fabrycznie nowy</w:t>
            </w:r>
          </w:p>
        </w:tc>
        <w:tc>
          <w:tcPr>
            <w:tcW w:w="2880" w:type="dxa"/>
          </w:tcPr>
          <w:p w14:paraId="1673B015" w14:textId="77777777" w:rsidR="00043C9C" w:rsidRDefault="00043C9C"/>
        </w:tc>
      </w:tr>
      <w:tr w:rsidR="00043C9C" w14:paraId="22D38D08" w14:textId="77777777">
        <w:tc>
          <w:tcPr>
            <w:tcW w:w="2880" w:type="dxa"/>
          </w:tcPr>
          <w:p w14:paraId="277F97EF" w14:textId="77777777" w:rsidR="00043C9C" w:rsidRDefault="00000000">
            <w:r>
              <w:t>Przeznaczenie</w:t>
            </w:r>
          </w:p>
        </w:tc>
        <w:tc>
          <w:tcPr>
            <w:tcW w:w="2880" w:type="dxa"/>
          </w:tcPr>
          <w:p w14:paraId="64F4782D" w14:textId="77777777" w:rsidR="00043C9C" w:rsidRDefault="00000000">
            <w:r>
              <w:t>Dla pacjentów</w:t>
            </w:r>
          </w:p>
        </w:tc>
        <w:tc>
          <w:tcPr>
            <w:tcW w:w="2880" w:type="dxa"/>
          </w:tcPr>
          <w:p w14:paraId="11B333B6" w14:textId="77777777" w:rsidR="00043C9C" w:rsidRDefault="00043C9C"/>
        </w:tc>
      </w:tr>
      <w:tr w:rsidR="00043C9C" w14:paraId="13091A0C" w14:textId="77777777">
        <w:tc>
          <w:tcPr>
            <w:tcW w:w="2880" w:type="dxa"/>
          </w:tcPr>
          <w:p w14:paraId="28D6436D" w14:textId="77777777" w:rsidR="00043C9C" w:rsidRDefault="00000000">
            <w:r>
              <w:t>Wyposażenie / funkcje</w:t>
            </w:r>
          </w:p>
        </w:tc>
        <w:tc>
          <w:tcPr>
            <w:tcW w:w="2880" w:type="dxa"/>
          </w:tcPr>
          <w:p w14:paraId="3EE56611" w14:textId="77777777" w:rsidR="00043C9C" w:rsidRDefault="00000000">
            <w:r>
              <w:t>Stabilna konstrukcja</w:t>
            </w:r>
          </w:p>
        </w:tc>
        <w:tc>
          <w:tcPr>
            <w:tcW w:w="2880" w:type="dxa"/>
          </w:tcPr>
          <w:p w14:paraId="0189803B" w14:textId="77777777" w:rsidR="00043C9C" w:rsidRDefault="00043C9C"/>
        </w:tc>
      </w:tr>
      <w:tr w:rsidR="00043C9C" w14:paraId="51DDD49C" w14:textId="77777777">
        <w:tc>
          <w:tcPr>
            <w:tcW w:w="2880" w:type="dxa"/>
          </w:tcPr>
          <w:p w14:paraId="5F390431" w14:textId="77777777" w:rsidR="00043C9C" w:rsidRDefault="00000000">
            <w:r>
              <w:t>Certyfikat CE</w:t>
            </w:r>
          </w:p>
        </w:tc>
        <w:tc>
          <w:tcPr>
            <w:tcW w:w="2880" w:type="dxa"/>
          </w:tcPr>
          <w:p w14:paraId="2962BC3B" w14:textId="77777777" w:rsidR="00043C9C" w:rsidRDefault="00000000">
            <w:r>
              <w:t>Wymagany</w:t>
            </w:r>
          </w:p>
        </w:tc>
        <w:tc>
          <w:tcPr>
            <w:tcW w:w="2880" w:type="dxa"/>
          </w:tcPr>
          <w:p w14:paraId="4BDBFF4C" w14:textId="77777777" w:rsidR="00043C9C" w:rsidRDefault="00043C9C"/>
        </w:tc>
      </w:tr>
      <w:tr w:rsidR="00043C9C" w14:paraId="3461E549" w14:textId="77777777">
        <w:tc>
          <w:tcPr>
            <w:tcW w:w="2880" w:type="dxa"/>
          </w:tcPr>
          <w:p w14:paraId="463241E2" w14:textId="77777777" w:rsidR="00043C9C" w:rsidRDefault="00000000">
            <w:r>
              <w:t>Instrukcja obsługi</w:t>
            </w:r>
          </w:p>
        </w:tc>
        <w:tc>
          <w:tcPr>
            <w:tcW w:w="2880" w:type="dxa"/>
          </w:tcPr>
          <w:p w14:paraId="11165372" w14:textId="77777777" w:rsidR="00043C9C" w:rsidRDefault="00000000">
            <w:r>
              <w:t>Język polski</w:t>
            </w:r>
          </w:p>
        </w:tc>
        <w:tc>
          <w:tcPr>
            <w:tcW w:w="2880" w:type="dxa"/>
          </w:tcPr>
          <w:p w14:paraId="208BF5D0" w14:textId="77777777" w:rsidR="00043C9C" w:rsidRDefault="00043C9C"/>
        </w:tc>
      </w:tr>
      <w:tr w:rsidR="00043C9C" w14:paraId="0B9B20B2" w14:textId="77777777">
        <w:tc>
          <w:tcPr>
            <w:tcW w:w="2880" w:type="dxa"/>
          </w:tcPr>
          <w:p w14:paraId="2AA5E841" w14:textId="77777777" w:rsidR="00043C9C" w:rsidRDefault="00000000">
            <w:r>
              <w:t>Gwarancja</w:t>
            </w:r>
          </w:p>
        </w:tc>
        <w:tc>
          <w:tcPr>
            <w:tcW w:w="2880" w:type="dxa"/>
          </w:tcPr>
          <w:p w14:paraId="39CBCB13" w14:textId="77777777" w:rsidR="00043C9C" w:rsidRDefault="00000000">
            <w:r>
              <w:t>Min. 24 miesiące</w:t>
            </w:r>
          </w:p>
        </w:tc>
        <w:tc>
          <w:tcPr>
            <w:tcW w:w="2880" w:type="dxa"/>
          </w:tcPr>
          <w:p w14:paraId="5A3A59FD" w14:textId="77777777" w:rsidR="00043C9C" w:rsidRDefault="00043C9C"/>
        </w:tc>
      </w:tr>
    </w:tbl>
    <w:p w14:paraId="594201B6" w14:textId="77777777" w:rsidR="00043C9C" w:rsidRDefault="00000000">
      <w:pPr>
        <w:pStyle w:val="Nagwek2"/>
      </w:pPr>
      <w:r>
        <w:t>30. Ławki – 20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6"/>
        <w:gridCol w:w="2876"/>
        <w:gridCol w:w="2878"/>
      </w:tblGrid>
      <w:tr w:rsidR="00043C9C" w14:paraId="0EF692EA" w14:textId="77777777">
        <w:tc>
          <w:tcPr>
            <w:tcW w:w="2880" w:type="dxa"/>
          </w:tcPr>
          <w:p w14:paraId="54489409" w14:textId="77777777" w:rsidR="00043C9C" w:rsidRDefault="00000000">
            <w:r>
              <w:t>Parametr</w:t>
            </w:r>
          </w:p>
        </w:tc>
        <w:tc>
          <w:tcPr>
            <w:tcW w:w="2880" w:type="dxa"/>
          </w:tcPr>
          <w:p w14:paraId="7F63ECD7" w14:textId="77777777" w:rsidR="00043C9C" w:rsidRDefault="00000000">
            <w:r>
              <w:t>Wymaganie</w:t>
            </w:r>
          </w:p>
        </w:tc>
        <w:tc>
          <w:tcPr>
            <w:tcW w:w="2880" w:type="dxa"/>
          </w:tcPr>
          <w:p w14:paraId="3781F090" w14:textId="77777777" w:rsidR="00043C9C" w:rsidRDefault="00000000">
            <w:r>
              <w:t>Spełnia (TAK/NIE/PODAĆ)</w:t>
            </w:r>
          </w:p>
        </w:tc>
      </w:tr>
      <w:tr w:rsidR="00043C9C" w14:paraId="2F6EEC31" w14:textId="77777777">
        <w:tc>
          <w:tcPr>
            <w:tcW w:w="2880" w:type="dxa"/>
          </w:tcPr>
          <w:p w14:paraId="246EE33E" w14:textId="77777777" w:rsidR="00043C9C" w:rsidRDefault="00000000">
            <w:r>
              <w:t>Nazwa produktu</w:t>
            </w:r>
          </w:p>
        </w:tc>
        <w:tc>
          <w:tcPr>
            <w:tcW w:w="2880" w:type="dxa"/>
          </w:tcPr>
          <w:p w14:paraId="4D1078E5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0BFACBF3" w14:textId="77777777" w:rsidR="00043C9C" w:rsidRDefault="00043C9C"/>
        </w:tc>
      </w:tr>
      <w:tr w:rsidR="00043C9C" w14:paraId="5AB57D47" w14:textId="77777777">
        <w:tc>
          <w:tcPr>
            <w:tcW w:w="2880" w:type="dxa"/>
          </w:tcPr>
          <w:p w14:paraId="4D67CF25" w14:textId="77777777" w:rsidR="00043C9C" w:rsidRDefault="00000000">
            <w:r>
              <w:t>Producent</w:t>
            </w:r>
          </w:p>
        </w:tc>
        <w:tc>
          <w:tcPr>
            <w:tcW w:w="2880" w:type="dxa"/>
          </w:tcPr>
          <w:p w14:paraId="228292E3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0649DD25" w14:textId="77777777" w:rsidR="00043C9C" w:rsidRDefault="00043C9C"/>
        </w:tc>
      </w:tr>
      <w:tr w:rsidR="00043C9C" w14:paraId="05E33C08" w14:textId="77777777">
        <w:tc>
          <w:tcPr>
            <w:tcW w:w="2880" w:type="dxa"/>
          </w:tcPr>
          <w:p w14:paraId="7F93E667" w14:textId="77777777" w:rsidR="00043C9C" w:rsidRDefault="00000000">
            <w:r>
              <w:t>Rok produkcji</w:t>
            </w:r>
          </w:p>
        </w:tc>
        <w:tc>
          <w:tcPr>
            <w:tcW w:w="2880" w:type="dxa"/>
          </w:tcPr>
          <w:p w14:paraId="67FB06E9" w14:textId="77777777" w:rsidR="00043C9C" w:rsidRDefault="00000000">
            <w:r>
              <w:t>Min. 2025, fabrycznie nowy</w:t>
            </w:r>
          </w:p>
        </w:tc>
        <w:tc>
          <w:tcPr>
            <w:tcW w:w="2880" w:type="dxa"/>
          </w:tcPr>
          <w:p w14:paraId="2444FE79" w14:textId="77777777" w:rsidR="00043C9C" w:rsidRDefault="00043C9C"/>
        </w:tc>
      </w:tr>
      <w:tr w:rsidR="00043C9C" w14:paraId="1F7552D6" w14:textId="77777777">
        <w:tc>
          <w:tcPr>
            <w:tcW w:w="2880" w:type="dxa"/>
          </w:tcPr>
          <w:p w14:paraId="7982AABC" w14:textId="77777777" w:rsidR="00043C9C" w:rsidRDefault="00000000">
            <w:r>
              <w:t>Przeznaczenie</w:t>
            </w:r>
          </w:p>
        </w:tc>
        <w:tc>
          <w:tcPr>
            <w:tcW w:w="2880" w:type="dxa"/>
          </w:tcPr>
          <w:p w14:paraId="24DCF877" w14:textId="77777777" w:rsidR="00043C9C" w:rsidRDefault="00000000">
            <w:r>
              <w:t>Do poczekalni</w:t>
            </w:r>
          </w:p>
        </w:tc>
        <w:tc>
          <w:tcPr>
            <w:tcW w:w="2880" w:type="dxa"/>
          </w:tcPr>
          <w:p w14:paraId="4C34C4F9" w14:textId="77777777" w:rsidR="00043C9C" w:rsidRDefault="00043C9C"/>
        </w:tc>
      </w:tr>
      <w:tr w:rsidR="00043C9C" w14:paraId="2176274A" w14:textId="77777777">
        <w:tc>
          <w:tcPr>
            <w:tcW w:w="2880" w:type="dxa"/>
          </w:tcPr>
          <w:p w14:paraId="72F78F11" w14:textId="77777777" w:rsidR="00043C9C" w:rsidRDefault="00000000">
            <w:r>
              <w:t>Wyposażenie / funkcje</w:t>
            </w:r>
          </w:p>
        </w:tc>
        <w:tc>
          <w:tcPr>
            <w:tcW w:w="2880" w:type="dxa"/>
          </w:tcPr>
          <w:p w14:paraId="1E386947" w14:textId="77777777" w:rsidR="00043C9C" w:rsidRDefault="00000000">
            <w:r>
              <w:t>Łatwe w utrzymaniu</w:t>
            </w:r>
          </w:p>
        </w:tc>
        <w:tc>
          <w:tcPr>
            <w:tcW w:w="2880" w:type="dxa"/>
          </w:tcPr>
          <w:p w14:paraId="752B840F" w14:textId="77777777" w:rsidR="00043C9C" w:rsidRDefault="00043C9C"/>
        </w:tc>
      </w:tr>
      <w:tr w:rsidR="00043C9C" w14:paraId="31EA7B8F" w14:textId="77777777">
        <w:tc>
          <w:tcPr>
            <w:tcW w:w="2880" w:type="dxa"/>
          </w:tcPr>
          <w:p w14:paraId="4CCE14D4" w14:textId="77777777" w:rsidR="00043C9C" w:rsidRDefault="00000000">
            <w:r>
              <w:t>Certyfikat CE</w:t>
            </w:r>
          </w:p>
        </w:tc>
        <w:tc>
          <w:tcPr>
            <w:tcW w:w="2880" w:type="dxa"/>
          </w:tcPr>
          <w:p w14:paraId="1901E5C8" w14:textId="77777777" w:rsidR="00043C9C" w:rsidRDefault="00000000">
            <w:r>
              <w:t>Wymagany</w:t>
            </w:r>
          </w:p>
        </w:tc>
        <w:tc>
          <w:tcPr>
            <w:tcW w:w="2880" w:type="dxa"/>
          </w:tcPr>
          <w:p w14:paraId="78D8D82F" w14:textId="77777777" w:rsidR="00043C9C" w:rsidRDefault="00043C9C"/>
        </w:tc>
      </w:tr>
      <w:tr w:rsidR="00043C9C" w14:paraId="454465A8" w14:textId="77777777">
        <w:tc>
          <w:tcPr>
            <w:tcW w:w="2880" w:type="dxa"/>
          </w:tcPr>
          <w:p w14:paraId="0B92F9CA" w14:textId="77777777" w:rsidR="00043C9C" w:rsidRDefault="00000000">
            <w:r>
              <w:t>Instrukcja obsługi</w:t>
            </w:r>
          </w:p>
        </w:tc>
        <w:tc>
          <w:tcPr>
            <w:tcW w:w="2880" w:type="dxa"/>
          </w:tcPr>
          <w:p w14:paraId="20856FE2" w14:textId="77777777" w:rsidR="00043C9C" w:rsidRDefault="00000000">
            <w:r>
              <w:t>Język polski</w:t>
            </w:r>
          </w:p>
        </w:tc>
        <w:tc>
          <w:tcPr>
            <w:tcW w:w="2880" w:type="dxa"/>
          </w:tcPr>
          <w:p w14:paraId="3A21FF1A" w14:textId="77777777" w:rsidR="00043C9C" w:rsidRDefault="00043C9C"/>
        </w:tc>
      </w:tr>
      <w:tr w:rsidR="00043C9C" w14:paraId="209F86A5" w14:textId="77777777">
        <w:tc>
          <w:tcPr>
            <w:tcW w:w="2880" w:type="dxa"/>
          </w:tcPr>
          <w:p w14:paraId="6BFCB65F" w14:textId="77777777" w:rsidR="00043C9C" w:rsidRDefault="00000000">
            <w:r>
              <w:t>Gwarancja</w:t>
            </w:r>
          </w:p>
        </w:tc>
        <w:tc>
          <w:tcPr>
            <w:tcW w:w="2880" w:type="dxa"/>
          </w:tcPr>
          <w:p w14:paraId="58ED3A45" w14:textId="77777777" w:rsidR="00043C9C" w:rsidRDefault="00000000">
            <w:r>
              <w:t>Min. 24 miesiące</w:t>
            </w:r>
          </w:p>
        </w:tc>
        <w:tc>
          <w:tcPr>
            <w:tcW w:w="2880" w:type="dxa"/>
          </w:tcPr>
          <w:p w14:paraId="1FE1484D" w14:textId="77777777" w:rsidR="00043C9C" w:rsidRDefault="00043C9C"/>
        </w:tc>
      </w:tr>
    </w:tbl>
    <w:p w14:paraId="22FD2529" w14:textId="77777777" w:rsidR="00043C9C" w:rsidRDefault="00000000">
      <w:pPr>
        <w:pStyle w:val="Nagwek2"/>
      </w:pPr>
      <w:r>
        <w:t>31. Zabudowa rejestracji – 1 kpl.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043C9C" w14:paraId="0F8D1C07" w14:textId="77777777">
        <w:tc>
          <w:tcPr>
            <w:tcW w:w="2880" w:type="dxa"/>
          </w:tcPr>
          <w:p w14:paraId="648758BB" w14:textId="77777777" w:rsidR="00043C9C" w:rsidRDefault="00000000">
            <w:r>
              <w:t>Parametr</w:t>
            </w:r>
          </w:p>
        </w:tc>
        <w:tc>
          <w:tcPr>
            <w:tcW w:w="2880" w:type="dxa"/>
          </w:tcPr>
          <w:p w14:paraId="3763D8AC" w14:textId="77777777" w:rsidR="00043C9C" w:rsidRDefault="00000000">
            <w:r>
              <w:t>Wymaganie</w:t>
            </w:r>
          </w:p>
        </w:tc>
        <w:tc>
          <w:tcPr>
            <w:tcW w:w="2880" w:type="dxa"/>
          </w:tcPr>
          <w:p w14:paraId="0C7C170E" w14:textId="77777777" w:rsidR="00043C9C" w:rsidRDefault="00000000">
            <w:r>
              <w:t>Spełnia (TAK/NIE/PODAĆ)</w:t>
            </w:r>
          </w:p>
        </w:tc>
      </w:tr>
      <w:tr w:rsidR="00043C9C" w14:paraId="5ABAFC6F" w14:textId="77777777">
        <w:tc>
          <w:tcPr>
            <w:tcW w:w="2880" w:type="dxa"/>
          </w:tcPr>
          <w:p w14:paraId="3378E4E7" w14:textId="77777777" w:rsidR="00043C9C" w:rsidRDefault="00000000">
            <w:r>
              <w:t>Nazwa produktu</w:t>
            </w:r>
          </w:p>
        </w:tc>
        <w:tc>
          <w:tcPr>
            <w:tcW w:w="2880" w:type="dxa"/>
          </w:tcPr>
          <w:p w14:paraId="3FF239C6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4A9F4230" w14:textId="77777777" w:rsidR="00043C9C" w:rsidRDefault="00043C9C"/>
        </w:tc>
      </w:tr>
      <w:tr w:rsidR="00043C9C" w14:paraId="585FE91F" w14:textId="77777777">
        <w:tc>
          <w:tcPr>
            <w:tcW w:w="2880" w:type="dxa"/>
          </w:tcPr>
          <w:p w14:paraId="527315B9" w14:textId="77777777" w:rsidR="00043C9C" w:rsidRDefault="00000000">
            <w:r>
              <w:t>Producent</w:t>
            </w:r>
          </w:p>
        </w:tc>
        <w:tc>
          <w:tcPr>
            <w:tcW w:w="2880" w:type="dxa"/>
          </w:tcPr>
          <w:p w14:paraId="24154D86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604BD60F" w14:textId="77777777" w:rsidR="00043C9C" w:rsidRDefault="00043C9C"/>
        </w:tc>
      </w:tr>
      <w:tr w:rsidR="00043C9C" w14:paraId="7DFCF1CD" w14:textId="77777777">
        <w:tc>
          <w:tcPr>
            <w:tcW w:w="2880" w:type="dxa"/>
          </w:tcPr>
          <w:p w14:paraId="727F24C6" w14:textId="77777777" w:rsidR="00043C9C" w:rsidRDefault="00000000">
            <w:r>
              <w:t>Rok produkcji</w:t>
            </w:r>
          </w:p>
        </w:tc>
        <w:tc>
          <w:tcPr>
            <w:tcW w:w="2880" w:type="dxa"/>
          </w:tcPr>
          <w:p w14:paraId="12B2A9F5" w14:textId="77777777" w:rsidR="00043C9C" w:rsidRDefault="00000000">
            <w:r>
              <w:t>Min. 2025, fabrycznie nowy</w:t>
            </w:r>
          </w:p>
        </w:tc>
        <w:tc>
          <w:tcPr>
            <w:tcW w:w="2880" w:type="dxa"/>
          </w:tcPr>
          <w:p w14:paraId="6B2ED060" w14:textId="77777777" w:rsidR="00043C9C" w:rsidRDefault="00043C9C"/>
        </w:tc>
      </w:tr>
      <w:tr w:rsidR="00043C9C" w14:paraId="12576AFF" w14:textId="77777777">
        <w:tc>
          <w:tcPr>
            <w:tcW w:w="2880" w:type="dxa"/>
          </w:tcPr>
          <w:p w14:paraId="6BD53A49" w14:textId="77777777" w:rsidR="00043C9C" w:rsidRDefault="00000000">
            <w:r>
              <w:t>Przeznaczenie</w:t>
            </w:r>
          </w:p>
        </w:tc>
        <w:tc>
          <w:tcPr>
            <w:tcW w:w="2880" w:type="dxa"/>
          </w:tcPr>
          <w:p w14:paraId="6E29E340" w14:textId="77777777" w:rsidR="00043C9C" w:rsidRDefault="00000000">
            <w:r>
              <w:t>Meblowa</w:t>
            </w:r>
          </w:p>
        </w:tc>
        <w:tc>
          <w:tcPr>
            <w:tcW w:w="2880" w:type="dxa"/>
          </w:tcPr>
          <w:p w14:paraId="57FFFB45" w14:textId="77777777" w:rsidR="00043C9C" w:rsidRDefault="00043C9C"/>
        </w:tc>
      </w:tr>
      <w:tr w:rsidR="00043C9C" w14:paraId="473C75B7" w14:textId="77777777">
        <w:tc>
          <w:tcPr>
            <w:tcW w:w="2880" w:type="dxa"/>
          </w:tcPr>
          <w:p w14:paraId="3EB085D0" w14:textId="77777777" w:rsidR="00043C9C" w:rsidRDefault="00000000">
            <w:r>
              <w:t>Wyposażenie / funkcje</w:t>
            </w:r>
          </w:p>
        </w:tc>
        <w:tc>
          <w:tcPr>
            <w:tcW w:w="2880" w:type="dxa"/>
          </w:tcPr>
          <w:p w14:paraId="150A59DA" w14:textId="3A546714" w:rsidR="00043C9C" w:rsidRDefault="00000000">
            <w:r>
              <w:t>Dostosowana do RODO</w:t>
            </w:r>
            <w:r w:rsidR="00FF2AB4">
              <w:t xml:space="preserve"> i </w:t>
            </w:r>
            <w:r w:rsidR="00EA4A1E">
              <w:t>osób niepełnosprawnych</w:t>
            </w:r>
          </w:p>
        </w:tc>
        <w:tc>
          <w:tcPr>
            <w:tcW w:w="2880" w:type="dxa"/>
          </w:tcPr>
          <w:p w14:paraId="4925B924" w14:textId="77777777" w:rsidR="00043C9C" w:rsidRDefault="00043C9C"/>
        </w:tc>
      </w:tr>
      <w:tr w:rsidR="00043C9C" w14:paraId="35498F48" w14:textId="77777777">
        <w:tc>
          <w:tcPr>
            <w:tcW w:w="2880" w:type="dxa"/>
          </w:tcPr>
          <w:p w14:paraId="757CCCF0" w14:textId="77777777" w:rsidR="00043C9C" w:rsidRDefault="00000000">
            <w:r>
              <w:t>Certyfikat CE</w:t>
            </w:r>
          </w:p>
        </w:tc>
        <w:tc>
          <w:tcPr>
            <w:tcW w:w="2880" w:type="dxa"/>
          </w:tcPr>
          <w:p w14:paraId="4FCEFCC3" w14:textId="77777777" w:rsidR="00043C9C" w:rsidRDefault="00000000">
            <w:r>
              <w:t>Wymagany</w:t>
            </w:r>
          </w:p>
        </w:tc>
        <w:tc>
          <w:tcPr>
            <w:tcW w:w="2880" w:type="dxa"/>
          </w:tcPr>
          <w:p w14:paraId="52C39C21" w14:textId="77777777" w:rsidR="00043C9C" w:rsidRDefault="00043C9C"/>
        </w:tc>
      </w:tr>
      <w:tr w:rsidR="00043C9C" w14:paraId="0FACC146" w14:textId="77777777">
        <w:tc>
          <w:tcPr>
            <w:tcW w:w="2880" w:type="dxa"/>
          </w:tcPr>
          <w:p w14:paraId="620A8935" w14:textId="77777777" w:rsidR="00043C9C" w:rsidRDefault="00000000">
            <w:r>
              <w:t>Instrukcja obsługi</w:t>
            </w:r>
          </w:p>
        </w:tc>
        <w:tc>
          <w:tcPr>
            <w:tcW w:w="2880" w:type="dxa"/>
          </w:tcPr>
          <w:p w14:paraId="493E9E1B" w14:textId="77777777" w:rsidR="00043C9C" w:rsidRDefault="00000000">
            <w:r>
              <w:t>Język polski</w:t>
            </w:r>
          </w:p>
        </w:tc>
        <w:tc>
          <w:tcPr>
            <w:tcW w:w="2880" w:type="dxa"/>
          </w:tcPr>
          <w:p w14:paraId="02444236" w14:textId="77777777" w:rsidR="00043C9C" w:rsidRDefault="00043C9C"/>
        </w:tc>
      </w:tr>
      <w:tr w:rsidR="00043C9C" w14:paraId="4B16D3C7" w14:textId="77777777">
        <w:tc>
          <w:tcPr>
            <w:tcW w:w="2880" w:type="dxa"/>
          </w:tcPr>
          <w:p w14:paraId="717F61FC" w14:textId="77777777" w:rsidR="00043C9C" w:rsidRDefault="00000000">
            <w:r>
              <w:t>Gwarancja</w:t>
            </w:r>
          </w:p>
        </w:tc>
        <w:tc>
          <w:tcPr>
            <w:tcW w:w="2880" w:type="dxa"/>
          </w:tcPr>
          <w:p w14:paraId="3EDF034C" w14:textId="77777777" w:rsidR="00043C9C" w:rsidRDefault="00000000">
            <w:r>
              <w:t>Min. 24 miesiące</w:t>
            </w:r>
          </w:p>
        </w:tc>
        <w:tc>
          <w:tcPr>
            <w:tcW w:w="2880" w:type="dxa"/>
          </w:tcPr>
          <w:p w14:paraId="0C8E531A" w14:textId="77777777" w:rsidR="00043C9C" w:rsidRDefault="00043C9C"/>
        </w:tc>
      </w:tr>
    </w:tbl>
    <w:p w14:paraId="45C75023" w14:textId="77777777" w:rsidR="00043C9C" w:rsidRDefault="00000000">
      <w:pPr>
        <w:pStyle w:val="Nagwek2"/>
      </w:pPr>
      <w:r>
        <w:t>32. Komputer AIO – 20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1"/>
        <w:gridCol w:w="3662"/>
        <w:gridCol w:w="2877"/>
      </w:tblGrid>
      <w:tr w:rsidR="00043C9C" w14:paraId="66A034B2" w14:textId="77777777" w:rsidTr="005D4868">
        <w:tc>
          <w:tcPr>
            <w:tcW w:w="2093" w:type="dxa"/>
          </w:tcPr>
          <w:p w14:paraId="0A5A1633" w14:textId="77777777" w:rsidR="00043C9C" w:rsidRDefault="00000000">
            <w:r>
              <w:t>Parametr</w:t>
            </w:r>
          </w:p>
        </w:tc>
        <w:tc>
          <w:tcPr>
            <w:tcW w:w="3667" w:type="dxa"/>
          </w:tcPr>
          <w:p w14:paraId="3D1260F1" w14:textId="77777777" w:rsidR="00043C9C" w:rsidRDefault="00000000">
            <w:r>
              <w:t>Wymaganie</w:t>
            </w:r>
          </w:p>
        </w:tc>
        <w:tc>
          <w:tcPr>
            <w:tcW w:w="2880" w:type="dxa"/>
          </w:tcPr>
          <w:p w14:paraId="051DE328" w14:textId="77777777" w:rsidR="00043C9C" w:rsidRDefault="00000000">
            <w:r>
              <w:t>Spełnia (TAK/NIE/PODAĆ)</w:t>
            </w:r>
          </w:p>
        </w:tc>
      </w:tr>
      <w:tr w:rsidR="00043C9C" w14:paraId="34D8D4E5" w14:textId="77777777" w:rsidTr="005D4868">
        <w:tc>
          <w:tcPr>
            <w:tcW w:w="2093" w:type="dxa"/>
          </w:tcPr>
          <w:p w14:paraId="2B126F3A" w14:textId="77777777" w:rsidR="00043C9C" w:rsidRDefault="00000000">
            <w:r>
              <w:t>Nazwa produktu</w:t>
            </w:r>
          </w:p>
        </w:tc>
        <w:tc>
          <w:tcPr>
            <w:tcW w:w="3667" w:type="dxa"/>
          </w:tcPr>
          <w:p w14:paraId="7D41C062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5E7E7845" w14:textId="77777777" w:rsidR="00043C9C" w:rsidRDefault="00043C9C"/>
        </w:tc>
      </w:tr>
      <w:tr w:rsidR="00043C9C" w14:paraId="73AF2703" w14:textId="77777777" w:rsidTr="005D4868">
        <w:tc>
          <w:tcPr>
            <w:tcW w:w="2093" w:type="dxa"/>
          </w:tcPr>
          <w:p w14:paraId="7D6C2942" w14:textId="77777777" w:rsidR="00043C9C" w:rsidRDefault="00000000">
            <w:r>
              <w:t>Producent</w:t>
            </w:r>
          </w:p>
        </w:tc>
        <w:tc>
          <w:tcPr>
            <w:tcW w:w="3667" w:type="dxa"/>
          </w:tcPr>
          <w:p w14:paraId="3977C189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424888A6" w14:textId="77777777" w:rsidR="00043C9C" w:rsidRDefault="00043C9C"/>
        </w:tc>
      </w:tr>
      <w:tr w:rsidR="00043C9C" w14:paraId="75492AC7" w14:textId="77777777" w:rsidTr="005D4868">
        <w:tc>
          <w:tcPr>
            <w:tcW w:w="2093" w:type="dxa"/>
          </w:tcPr>
          <w:p w14:paraId="21788EB6" w14:textId="77777777" w:rsidR="00043C9C" w:rsidRDefault="00000000">
            <w:r>
              <w:t>Rok produkcji</w:t>
            </w:r>
          </w:p>
        </w:tc>
        <w:tc>
          <w:tcPr>
            <w:tcW w:w="3667" w:type="dxa"/>
          </w:tcPr>
          <w:p w14:paraId="29078FE5" w14:textId="77777777" w:rsidR="00043C9C" w:rsidRDefault="00000000">
            <w:r>
              <w:t>Min. 2025, fabrycznie nowy</w:t>
            </w:r>
          </w:p>
        </w:tc>
        <w:tc>
          <w:tcPr>
            <w:tcW w:w="2880" w:type="dxa"/>
          </w:tcPr>
          <w:p w14:paraId="22280B60" w14:textId="77777777" w:rsidR="00043C9C" w:rsidRDefault="00043C9C"/>
        </w:tc>
      </w:tr>
      <w:tr w:rsidR="00043C9C" w14:paraId="78868EB4" w14:textId="77777777" w:rsidTr="005D4868">
        <w:tc>
          <w:tcPr>
            <w:tcW w:w="2093" w:type="dxa"/>
          </w:tcPr>
          <w:p w14:paraId="12FB0A62" w14:textId="77777777" w:rsidR="00043C9C" w:rsidRDefault="00000000">
            <w:r>
              <w:t>Przeznaczenie</w:t>
            </w:r>
          </w:p>
        </w:tc>
        <w:tc>
          <w:tcPr>
            <w:tcW w:w="3667" w:type="dxa"/>
          </w:tcPr>
          <w:p w14:paraId="43CA0F45" w14:textId="77777777" w:rsidR="00043C9C" w:rsidRDefault="00000000">
            <w:r>
              <w:t>All-in-One</w:t>
            </w:r>
          </w:p>
        </w:tc>
        <w:tc>
          <w:tcPr>
            <w:tcW w:w="2880" w:type="dxa"/>
          </w:tcPr>
          <w:p w14:paraId="39B8905A" w14:textId="77777777" w:rsidR="00043C9C" w:rsidRDefault="00043C9C"/>
        </w:tc>
      </w:tr>
      <w:tr w:rsidR="00043C9C" w14:paraId="6517DC34" w14:textId="77777777" w:rsidTr="005D4868">
        <w:tc>
          <w:tcPr>
            <w:tcW w:w="2093" w:type="dxa"/>
          </w:tcPr>
          <w:p w14:paraId="5D1D9091" w14:textId="77777777" w:rsidR="00043C9C" w:rsidRDefault="00000000">
            <w:r>
              <w:t>Wyposażenie / funkcje</w:t>
            </w:r>
          </w:p>
        </w:tc>
        <w:tc>
          <w:tcPr>
            <w:tcW w:w="3667" w:type="dxa"/>
          </w:tcPr>
          <w:p w14:paraId="5E6D9F20" w14:textId="77777777" w:rsidR="005D4868" w:rsidRDefault="005D4868" w:rsidP="005D4868">
            <w:r>
              <w:t>Procesor</w:t>
            </w:r>
            <w:r>
              <w:tab/>
              <w:t>Min. Intel Core i5 lub równoważny (min. 6 rdzeni)</w:t>
            </w:r>
            <w:r>
              <w:tab/>
            </w:r>
          </w:p>
          <w:p w14:paraId="2E7E6FBC" w14:textId="77777777" w:rsidR="005D4868" w:rsidRDefault="005D4868" w:rsidP="005D4868">
            <w:r>
              <w:lastRenderedPageBreak/>
              <w:t>Wynik wydajności CPU</w:t>
            </w:r>
            <w:r>
              <w:tab/>
              <w:t>Min. 15 000 pkt w PassMark lub równoważnym teście</w:t>
            </w:r>
          </w:p>
          <w:p w14:paraId="4391425C" w14:textId="77777777" w:rsidR="005D4868" w:rsidRDefault="005D4868" w:rsidP="005D4868">
            <w:r>
              <w:t>Pamięć RAM</w:t>
            </w:r>
            <w:r>
              <w:tab/>
              <w:t>Min. 16 GB DDR4 lub DDR5</w:t>
            </w:r>
          </w:p>
          <w:p w14:paraId="36AB8CB4" w14:textId="77777777" w:rsidR="005D4868" w:rsidRDefault="005D4868" w:rsidP="005D4868">
            <w:r>
              <w:t>Możliwość rozbudowy RAM</w:t>
            </w:r>
            <w:r>
              <w:tab/>
              <w:t>Tak</w:t>
            </w:r>
          </w:p>
          <w:p w14:paraId="6E41A197" w14:textId="77777777" w:rsidR="005D4868" w:rsidRDefault="005D4868" w:rsidP="005D4868">
            <w:r>
              <w:t>Dysk systemowy</w:t>
            </w:r>
            <w:r>
              <w:tab/>
              <w:t>SSD NVMe min. 512 GB</w:t>
            </w:r>
          </w:p>
          <w:p w14:paraId="66E113A4" w14:textId="77777777" w:rsidR="005D4868" w:rsidRDefault="005D4868" w:rsidP="005D4868">
            <w:r>
              <w:t>Matryca</w:t>
            </w:r>
            <w:r>
              <w:tab/>
              <w:t>Min. 23,8", matowa</w:t>
            </w:r>
          </w:p>
          <w:p w14:paraId="63BB6918" w14:textId="77777777" w:rsidR="005D4868" w:rsidRDefault="005D4868" w:rsidP="005D4868">
            <w:r>
              <w:t>Rozdzielczość</w:t>
            </w:r>
            <w:r>
              <w:tab/>
              <w:t>Min. Full HD (1920 × 1080)</w:t>
            </w:r>
          </w:p>
          <w:p w14:paraId="27BBBADA" w14:textId="77777777" w:rsidR="005D4868" w:rsidRDefault="005D4868" w:rsidP="005D4868">
            <w:r>
              <w:t>Technologia ekranu</w:t>
            </w:r>
            <w:r>
              <w:tab/>
              <w:t>IPS lub równoważna</w:t>
            </w:r>
          </w:p>
          <w:p w14:paraId="67FBFDB5" w14:textId="77777777" w:rsidR="005D4868" w:rsidRDefault="005D4868" w:rsidP="005D4868">
            <w:r>
              <w:t>Karta graficzna</w:t>
            </w:r>
            <w:r>
              <w:tab/>
              <w:t>Zintegrowana</w:t>
            </w:r>
          </w:p>
          <w:p w14:paraId="4940F1A7" w14:textId="77777777" w:rsidR="005D4868" w:rsidRDefault="005D4868" w:rsidP="005D4868">
            <w:r>
              <w:t>Kamera</w:t>
            </w:r>
            <w:r>
              <w:tab/>
              <w:t>Wbudowana</w:t>
            </w:r>
          </w:p>
          <w:p w14:paraId="5B8378E5" w14:textId="77777777" w:rsidR="005D4868" w:rsidRDefault="005D4868" w:rsidP="005D4868">
            <w:r>
              <w:t>Głośniki</w:t>
            </w:r>
            <w:r>
              <w:tab/>
              <w:t>Wbudowane</w:t>
            </w:r>
          </w:p>
          <w:p w14:paraId="5DC1D23D" w14:textId="77777777" w:rsidR="005D4868" w:rsidRDefault="005D4868" w:rsidP="005D4868">
            <w:r>
              <w:t>Mikrofon</w:t>
            </w:r>
            <w:r>
              <w:tab/>
              <w:t>Wbudowany</w:t>
            </w:r>
          </w:p>
          <w:p w14:paraId="6FAB6153" w14:textId="77777777" w:rsidR="005D4868" w:rsidRDefault="005D4868" w:rsidP="005D4868">
            <w:r>
              <w:t>Karta sieciowa LAN</w:t>
            </w:r>
            <w:r>
              <w:tab/>
              <w:t>10/100/1000 Mbps</w:t>
            </w:r>
          </w:p>
          <w:p w14:paraId="1CC18DF6" w14:textId="77777777" w:rsidR="005D4868" w:rsidRDefault="005D4868" w:rsidP="005D4868">
            <w:r>
              <w:t>Karta sieciowa Wi-Fi</w:t>
            </w:r>
            <w:r>
              <w:tab/>
              <w:t>Min. Wi-Fi 6</w:t>
            </w:r>
          </w:p>
          <w:p w14:paraId="486FE3EB" w14:textId="77777777" w:rsidR="005D4868" w:rsidRDefault="005D4868" w:rsidP="005D4868">
            <w:r>
              <w:t>Bluetooth</w:t>
            </w:r>
            <w:r>
              <w:tab/>
              <w:t>Min. wersja 5.0</w:t>
            </w:r>
          </w:p>
          <w:p w14:paraId="07878824" w14:textId="77777777" w:rsidR="005D4868" w:rsidRDefault="005D4868" w:rsidP="005D4868">
            <w:r>
              <w:t>Porty USB</w:t>
            </w:r>
            <w:r>
              <w:tab/>
              <w:t>Min. 4 × USB (w tym min. 2 × USB 3.x)</w:t>
            </w:r>
          </w:p>
          <w:p w14:paraId="757E716A" w14:textId="77777777" w:rsidR="005D4868" w:rsidRDefault="005D4868" w:rsidP="005D4868">
            <w:r>
              <w:t>Port wideo</w:t>
            </w:r>
            <w:r>
              <w:tab/>
              <w:t>HDMI lub DisplayPort</w:t>
            </w:r>
          </w:p>
          <w:p w14:paraId="0ED1F363" w14:textId="77777777" w:rsidR="005D4868" w:rsidRDefault="005D4868" w:rsidP="005D4868">
            <w:r>
              <w:t>System operacyjny</w:t>
            </w:r>
            <w:r>
              <w:tab/>
              <w:t>Windows 11 Pro PL 64-bit, zainstalowany i aktywowany</w:t>
            </w:r>
          </w:p>
          <w:p w14:paraId="2772C474" w14:textId="77777777" w:rsidR="005D4868" w:rsidRDefault="005D4868" w:rsidP="005D4868">
            <w:r>
              <w:t>Licencja systemu</w:t>
            </w:r>
            <w:r>
              <w:tab/>
              <w:t>Legalna, bezterminowa, typu OEM lub równoważna</w:t>
            </w:r>
          </w:p>
          <w:p w14:paraId="78E76569" w14:textId="77777777" w:rsidR="005D4868" w:rsidRDefault="005D4868" w:rsidP="005D4868">
            <w:r>
              <w:t>Klawiatura i mysz</w:t>
            </w:r>
            <w:r>
              <w:tab/>
              <w:t>W zestawie, przewodowe lub bezprzewodowe</w:t>
            </w:r>
            <w:r>
              <w:tab/>
            </w:r>
          </w:p>
          <w:p w14:paraId="602A7417" w14:textId="77777777" w:rsidR="005D4868" w:rsidRDefault="005D4868" w:rsidP="005D4868">
            <w:r>
              <w:t>Zabezpieczenia</w:t>
            </w:r>
            <w:r>
              <w:tab/>
              <w:t>TPM 2.0</w:t>
            </w:r>
            <w:r>
              <w:tab/>
            </w:r>
          </w:p>
          <w:p w14:paraId="523FEA35" w14:textId="79EE1739" w:rsidR="00043C9C" w:rsidRDefault="00043C9C"/>
        </w:tc>
        <w:tc>
          <w:tcPr>
            <w:tcW w:w="2880" w:type="dxa"/>
          </w:tcPr>
          <w:p w14:paraId="7908E3CB" w14:textId="77777777" w:rsidR="00043C9C" w:rsidRDefault="00043C9C"/>
        </w:tc>
      </w:tr>
      <w:tr w:rsidR="00043C9C" w14:paraId="13C4F515" w14:textId="77777777" w:rsidTr="005D4868">
        <w:tc>
          <w:tcPr>
            <w:tcW w:w="2093" w:type="dxa"/>
          </w:tcPr>
          <w:p w14:paraId="5F67A1A9" w14:textId="77777777" w:rsidR="00043C9C" w:rsidRDefault="00000000">
            <w:r>
              <w:t>Certyfikat CE</w:t>
            </w:r>
          </w:p>
        </w:tc>
        <w:tc>
          <w:tcPr>
            <w:tcW w:w="3667" w:type="dxa"/>
          </w:tcPr>
          <w:p w14:paraId="25B1CA61" w14:textId="77777777" w:rsidR="00043C9C" w:rsidRDefault="00000000">
            <w:r>
              <w:t>Wymagany</w:t>
            </w:r>
          </w:p>
        </w:tc>
        <w:tc>
          <w:tcPr>
            <w:tcW w:w="2880" w:type="dxa"/>
          </w:tcPr>
          <w:p w14:paraId="30ADB9FD" w14:textId="77777777" w:rsidR="00043C9C" w:rsidRDefault="00043C9C"/>
        </w:tc>
      </w:tr>
      <w:tr w:rsidR="00043C9C" w14:paraId="376F6A5F" w14:textId="77777777" w:rsidTr="005D4868">
        <w:tc>
          <w:tcPr>
            <w:tcW w:w="2093" w:type="dxa"/>
          </w:tcPr>
          <w:p w14:paraId="05FAD5C3" w14:textId="77777777" w:rsidR="00043C9C" w:rsidRDefault="00000000">
            <w:r>
              <w:t>Instrukcja obsługi</w:t>
            </w:r>
          </w:p>
        </w:tc>
        <w:tc>
          <w:tcPr>
            <w:tcW w:w="3667" w:type="dxa"/>
          </w:tcPr>
          <w:p w14:paraId="02E756FC" w14:textId="77777777" w:rsidR="00043C9C" w:rsidRDefault="00000000">
            <w:r>
              <w:t>Język polski</w:t>
            </w:r>
          </w:p>
        </w:tc>
        <w:tc>
          <w:tcPr>
            <w:tcW w:w="2880" w:type="dxa"/>
          </w:tcPr>
          <w:p w14:paraId="0000BD6B" w14:textId="77777777" w:rsidR="00043C9C" w:rsidRDefault="00043C9C"/>
        </w:tc>
      </w:tr>
      <w:tr w:rsidR="00043C9C" w14:paraId="1B928DEA" w14:textId="77777777" w:rsidTr="005D4868">
        <w:tc>
          <w:tcPr>
            <w:tcW w:w="2093" w:type="dxa"/>
          </w:tcPr>
          <w:p w14:paraId="48508756" w14:textId="77777777" w:rsidR="00043C9C" w:rsidRDefault="00000000">
            <w:r>
              <w:t>Gwarancja</w:t>
            </w:r>
          </w:p>
        </w:tc>
        <w:tc>
          <w:tcPr>
            <w:tcW w:w="3667" w:type="dxa"/>
          </w:tcPr>
          <w:p w14:paraId="5464CC80" w14:textId="77777777" w:rsidR="00043C9C" w:rsidRDefault="00000000">
            <w:r>
              <w:t>Min. 24 miesiące</w:t>
            </w:r>
          </w:p>
        </w:tc>
        <w:tc>
          <w:tcPr>
            <w:tcW w:w="2880" w:type="dxa"/>
          </w:tcPr>
          <w:p w14:paraId="3A0637AC" w14:textId="77777777" w:rsidR="00043C9C" w:rsidRDefault="00043C9C"/>
        </w:tc>
      </w:tr>
    </w:tbl>
    <w:p w14:paraId="605B07F9" w14:textId="77777777" w:rsidR="00043C9C" w:rsidRDefault="00000000">
      <w:pPr>
        <w:pStyle w:val="Nagwek2"/>
      </w:pPr>
      <w:r>
        <w:t>33. Drukarka – 20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6"/>
        <w:gridCol w:w="2876"/>
        <w:gridCol w:w="2878"/>
      </w:tblGrid>
      <w:tr w:rsidR="00043C9C" w14:paraId="140FEC98" w14:textId="77777777">
        <w:tc>
          <w:tcPr>
            <w:tcW w:w="2880" w:type="dxa"/>
          </w:tcPr>
          <w:p w14:paraId="1F4DBD9E" w14:textId="77777777" w:rsidR="00043C9C" w:rsidRDefault="00000000">
            <w:r>
              <w:t>Parametr</w:t>
            </w:r>
          </w:p>
        </w:tc>
        <w:tc>
          <w:tcPr>
            <w:tcW w:w="2880" w:type="dxa"/>
          </w:tcPr>
          <w:p w14:paraId="047007EE" w14:textId="77777777" w:rsidR="00043C9C" w:rsidRDefault="00000000">
            <w:r>
              <w:t>Wymaganie</w:t>
            </w:r>
          </w:p>
        </w:tc>
        <w:tc>
          <w:tcPr>
            <w:tcW w:w="2880" w:type="dxa"/>
          </w:tcPr>
          <w:p w14:paraId="58ECEB68" w14:textId="77777777" w:rsidR="00043C9C" w:rsidRDefault="00000000">
            <w:r>
              <w:t>Spełnia (TAK/NIE/PODAĆ)</w:t>
            </w:r>
          </w:p>
        </w:tc>
      </w:tr>
      <w:tr w:rsidR="00043C9C" w14:paraId="440E7B1B" w14:textId="77777777">
        <w:tc>
          <w:tcPr>
            <w:tcW w:w="2880" w:type="dxa"/>
          </w:tcPr>
          <w:p w14:paraId="41F447B4" w14:textId="77777777" w:rsidR="00043C9C" w:rsidRDefault="00000000">
            <w:r>
              <w:t>Nazwa produktu</w:t>
            </w:r>
          </w:p>
        </w:tc>
        <w:tc>
          <w:tcPr>
            <w:tcW w:w="2880" w:type="dxa"/>
          </w:tcPr>
          <w:p w14:paraId="536F9EFA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7C32CDCF" w14:textId="77777777" w:rsidR="00043C9C" w:rsidRDefault="00043C9C"/>
        </w:tc>
      </w:tr>
      <w:tr w:rsidR="00043C9C" w14:paraId="0D11FD80" w14:textId="77777777">
        <w:tc>
          <w:tcPr>
            <w:tcW w:w="2880" w:type="dxa"/>
          </w:tcPr>
          <w:p w14:paraId="7A958CDA" w14:textId="77777777" w:rsidR="00043C9C" w:rsidRDefault="00000000">
            <w:r>
              <w:t>Producent</w:t>
            </w:r>
          </w:p>
        </w:tc>
        <w:tc>
          <w:tcPr>
            <w:tcW w:w="2880" w:type="dxa"/>
          </w:tcPr>
          <w:p w14:paraId="5649836D" w14:textId="77777777" w:rsidR="00043C9C" w:rsidRDefault="00000000">
            <w:r>
              <w:t>Podać</w:t>
            </w:r>
          </w:p>
        </w:tc>
        <w:tc>
          <w:tcPr>
            <w:tcW w:w="2880" w:type="dxa"/>
          </w:tcPr>
          <w:p w14:paraId="5D43CCBB" w14:textId="77777777" w:rsidR="00043C9C" w:rsidRDefault="00043C9C"/>
        </w:tc>
      </w:tr>
      <w:tr w:rsidR="00043C9C" w14:paraId="0C82DEE9" w14:textId="77777777">
        <w:tc>
          <w:tcPr>
            <w:tcW w:w="2880" w:type="dxa"/>
          </w:tcPr>
          <w:p w14:paraId="0636C9A2" w14:textId="77777777" w:rsidR="00043C9C" w:rsidRDefault="00000000">
            <w:r>
              <w:t>Rok produkcji</w:t>
            </w:r>
          </w:p>
        </w:tc>
        <w:tc>
          <w:tcPr>
            <w:tcW w:w="2880" w:type="dxa"/>
          </w:tcPr>
          <w:p w14:paraId="7EE1ECD1" w14:textId="77777777" w:rsidR="00043C9C" w:rsidRDefault="00000000">
            <w:r>
              <w:t>Min. 2025, fabrycznie nowy</w:t>
            </w:r>
          </w:p>
        </w:tc>
        <w:tc>
          <w:tcPr>
            <w:tcW w:w="2880" w:type="dxa"/>
          </w:tcPr>
          <w:p w14:paraId="3C470B22" w14:textId="77777777" w:rsidR="00043C9C" w:rsidRDefault="00043C9C"/>
        </w:tc>
      </w:tr>
      <w:tr w:rsidR="00043C9C" w14:paraId="0B98A8AC" w14:textId="77777777">
        <w:tc>
          <w:tcPr>
            <w:tcW w:w="2880" w:type="dxa"/>
          </w:tcPr>
          <w:p w14:paraId="13AE5608" w14:textId="77777777" w:rsidR="00043C9C" w:rsidRDefault="00000000">
            <w:r>
              <w:t>Przeznaczenie</w:t>
            </w:r>
          </w:p>
        </w:tc>
        <w:tc>
          <w:tcPr>
            <w:tcW w:w="2880" w:type="dxa"/>
          </w:tcPr>
          <w:p w14:paraId="22272C07" w14:textId="77777777" w:rsidR="00043C9C" w:rsidRDefault="00000000">
            <w:r>
              <w:t>Laserowa</w:t>
            </w:r>
          </w:p>
        </w:tc>
        <w:tc>
          <w:tcPr>
            <w:tcW w:w="2880" w:type="dxa"/>
          </w:tcPr>
          <w:p w14:paraId="53D0C815" w14:textId="77777777" w:rsidR="00043C9C" w:rsidRDefault="00043C9C"/>
        </w:tc>
      </w:tr>
      <w:tr w:rsidR="00043C9C" w14:paraId="5866A571" w14:textId="77777777">
        <w:tc>
          <w:tcPr>
            <w:tcW w:w="2880" w:type="dxa"/>
          </w:tcPr>
          <w:p w14:paraId="7A8B7631" w14:textId="77777777" w:rsidR="00043C9C" w:rsidRDefault="00000000">
            <w:r>
              <w:t>Wyposażenie / funkcje</w:t>
            </w:r>
          </w:p>
        </w:tc>
        <w:tc>
          <w:tcPr>
            <w:tcW w:w="2880" w:type="dxa"/>
          </w:tcPr>
          <w:p w14:paraId="53424058" w14:textId="77777777" w:rsidR="00043C9C" w:rsidRDefault="00000000">
            <w:r>
              <w:t>Sieciowa</w:t>
            </w:r>
          </w:p>
        </w:tc>
        <w:tc>
          <w:tcPr>
            <w:tcW w:w="2880" w:type="dxa"/>
          </w:tcPr>
          <w:p w14:paraId="2FAB4444" w14:textId="77777777" w:rsidR="00043C9C" w:rsidRDefault="00043C9C"/>
        </w:tc>
      </w:tr>
      <w:tr w:rsidR="00043C9C" w14:paraId="154BB64F" w14:textId="77777777">
        <w:tc>
          <w:tcPr>
            <w:tcW w:w="2880" w:type="dxa"/>
          </w:tcPr>
          <w:p w14:paraId="74E5B77D" w14:textId="77777777" w:rsidR="00043C9C" w:rsidRDefault="00000000">
            <w:r>
              <w:t>Certyfikat CE</w:t>
            </w:r>
          </w:p>
        </w:tc>
        <w:tc>
          <w:tcPr>
            <w:tcW w:w="2880" w:type="dxa"/>
          </w:tcPr>
          <w:p w14:paraId="2BBD35A4" w14:textId="77777777" w:rsidR="00043C9C" w:rsidRDefault="00000000">
            <w:r>
              <w:t>Wymagany</w:t>
            </w:r>
          </w:p>
        </w:tc>
        <w:tc>
          <w:tcPr>
            <w:tcW w:w="2880" w:type="dxa"/>
          </w:tcPr>
          <w:p w14:paraId="14BF988B" w14:textId="77777777" w:rsidR="00043C9C" w:rsidRDefault="00043C9C"/>
        </w:tc>
      </w:tr>
      <w:tr w:rsidR="00043C9C" w14:paraId="79FCB161" w14:textId="77777777">
        <w:tc>
          <w:tcPr>
            <w:tcW w:w="2880" w:type="dxa"/>
          </w:tcPr>
          <w:p w14:paraId="149DB5D1" w14:textId="77777777" w:rsidR="00043C9C" w:rsidRDefault="00000000">
            <w:r>
              <w:t>Instrukcja obsługi</w:t>
            </w:r>
          </w:p>
        </w:tc>
        <w:tc>
          <w:tcPr>
            <w:tcW w:w="2880" w:type="dxa"/>
          </w:tcPr>
          <w:p w14:paraId="0154C07D" w14:textId="77777777" w:rsidR="00043C9C" w:rsidRDefault="00000000">
            <w:r>
              <w:t>Język polski</w:t>
            </w:r>
          </w:p>
        </w:tc>
        <w:tc>
          <w:tcPr>
            <w:tcW w:w="2880" w:type="dxa"/>
          </w:tcPr>
          <w:p w14:paraId="2B69194F" w14:textId="77777777" w:rsidR="00043C9C" w:rsidRDefault="00043C9C"/>
        </w:tc>
      </w:tr>
      <w:tr w:rsidR="00043C9C" w14:paraId="3A186202" w14:textId="77777777">
        <w:tc>
          <w:tcPr>
            <w:tcW w:w="2880" w:type="dxa"/>
          </w:tcPr>
          <w:p w14:paraId="6E2DDF18" w14:textId="77777777" w:rsidR="00043C9C" w:rsidRDefault="00000000">
            <w:r>
              <w:lastRenderedPageBreak/>
              <w:t>Gwarancja</w:t>
            </w:r>
          </w:p>
        </w:tc>
        <w:tc>
          <w:tcPr>
            <w:tcW w:w="2880" w:type="dxa"/>
          </w:tcPr>
          <w:p w14:paraId="70D47FE5" w14:textId="77777777" w:rsidR="00043C9C" w:rsidRDefault="00000000">
            <w:r>
              <w:t>Min. 24 miesiące</w:t>
            </w:r>
          </w:p>
        </w:tc>
        <w:tc>
          <w:tcPr>
            <w:tcW w:w="2880" w:type="dxa"/>
          </w:tcPr>
          <w:p w14:paraId="233B6EDA" w14:textId="77777777" w:rsidR="00043C9C" w:rsidRDefault="00043C9C"/>
        </w:tc>
      </w:tr>
    </w:tbl>
    <w:p w14:paraId="5474C523" w14:textId="77777777" w:rsidR="00DF21A1" w:rsidRDefault="00DF21A1"/>
    <w:p w14:paraId="4AA7A75B" w14:textId="54D617EE" w:rsidR="00D26A0C" w:rsidRPr="00B57D9C" w:rsidRDefault="00B57D9C">
      <w:pPr>
        <w:rPr>
          <w:b/>
          <w:bCs/>
          <w:sz w:val="28"/>
          <w:szCs w:val="28"/>
        </w:rPr>
      </w:pPr>
      <w:r w:rsidRPr="00B57D9C">
        <w:rPr>
          <w:b/>
          <w:bCs/>
          <w:sz w:val="28"/>
          <w:szCs w:val="28"/>
        </w:rPr>
        <w:t>Wykonawca musi wypełnić poniższą tabelę</w:t>
      </w:r>
      <w:r>
        <w:rPr>
          <w:b/>
          <w:bCs/>
          <w:sz w:val="28"/>
          <w:szCs w:val="28"/>
        </w:rPr>
        <w:t>!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637"/>
        <w:gridCol w:w="2072"/>
        <w:gridCol w:w="865"/>
        <w:gridCol w:w="786"/>
        <w:gridCol w:w="871"/>
        <w:gridCol w:w="1000"/>
        <w:gridCol w:w="1000"/>
        <w:gridCol w:w="670"/>
        <w:gridCol w:w="691"/>
      </w:tblGrid>
      <w:tr w:rsidR="00FC7DF7" w14:paraId="7F88EF07" w14:textId="210B11BF" w:rsidTr="00B57D9C">
        <w:tc>
          <w:tcPr>
            <w:tcW w:w="694" w:type="dxa"/>
          </w:tcPr>
          <w:p w14:paraId="0233B2E0" w14:textId="55C16530" w:rsidR="00FC7DF7" w:rsidRDefault="00FC7DF7">
            <w:r>
              <w:t>Lp.</w:t>
            </w:r>
          </w:p>
        </w:tc>
        <w:tc>
          <w:tcPr>
            <w:tcW w:w="2072" w:type="dxa"/>
          </w:tcPr>
          <w:p w14:paraId="1461F2C0" w14:textId="1F90766C" w:rsidR="00FC7DF7" w:rsidRDefault="00FC7DF7">
            <w:r>
              <w:t>Nazwa</w:t>
            </w:r>
          </w:p>
        </w:tc>
        <w:tc>
          <w:tcPr>
            <w:tcW w:w="884" w:type="dxa"/>
          </w:tcPr>
          <w:p w14:paraId="0CAA6C26" w14:textId="6EF72400" w:rsidR="00FC7DF7" w:rsidRDefault="00FC7DF7">
            <w:r>
              <w:t>Liczba szt</w:t>
            </w:r>
          </w:p>
        </w:tc>
        <w:tc>
          <w:tcPr>
            <w:tcW w:w="818" w:type="dxa"/>
          </w:tcPr>
          <w:p w14:paraId="0103A15C" w14:textId="4695CABB" w:rsidR="00FC7DF7" w:rsidRDefault="00FC7DF7">
            <w:r>
              <w:t>Cena netto za szt</w:t>
            </w:r>
          </w:p>
        </w:tc>
        <w:tc>
          <w:tcPr>
            <w:tcW w:w="889" w:type="dxa"/>
          </w:tcPr>
          <w:p w14:paraId="0351F8B4" w14:textId="7A3D6532" w:rsidR="00FC7DF7" w:rsidRDefault="00FC7DF7">
            <w:r>
              <w:t>Cena brutto za sztukę</w:t>
            </w:r>
          </w:p>
        </w:tc>
        <w:tc>
          <w:tcPr>
            <w:tcW w:w="1000" w:type="dxa"/>
          </w:tcPr>
          <w:p w14:paraId="7ABEC04B" w14:textId="5C5BF8FF" w:rsidR="00FC7DF7" w:rsidRDefault="00FC7DF7">
            <w:r>
              <w:t>Wartość netto</w:t>
            </w:r>
          </w:p>
        </w:tc>
        <w:tc>
          <w:tcPr>
            <w:tcW w:w="1000" w:type="dxa"/>
          </w:tcPr>
          <w:p w14:paraId="02E3FDB6" w14:textId="6A2250BC" w:rsidR="00FC7DF7" w:rsidRDefault="00FC7DF7">
            <w:r>
              <w:t>Wartość brutto</w:t>
            </w:r>
          </w:p>
        </w:tc>
        <w:tc>
          <w:tcPr>
            <w:tcW w:w="722" w:type="dxa"/>
          </w:tcPr>
          <w:p w14:paraId="67B15467" w14:textId="186739CA" w:rsidR="00FC7DF7" w:rsidRDefault="00FC7DF7">
            <w:r>
              <w:t>Vat (zł)</w:t>
            </w:r>
          </w:p>
        </w:tc>
        <w:tc>
          <w:tcPr>
            <w:tcW w:w="739" w:type="dxa"/>
          </w:tcPr>
          <w:p w14:paraId="40B4972A" w14:textId="6E78C0F2" w:rsidR="00FC7DF7" w:rsidRDefault="00FC7DF7">
            <w:r>
              <w:t>Vat (%)</w:t>
            </w:r>
          </w:p>
        </w:tc>
      </w:tr>
      <w:tr w:rsidR="00FC7DF7" w14:paraId="1BC8F0EA" w14:textId="6B180ABC" w:rsidTr="00B57D9C">
        <w:tc>
          <w:tcPr>
            <w:tcW w:w="694" w:type="dxa"/>
          </w:tcPr>
          <w:p w14:paraId="3F09397E" w14:textId="6E786666" w:rsidR="00FC7DF7" w:rsidRDefault="00FC7DF7">
            <w:r>
              <w:t>1.</w:t>
            </w:r>
          </w:p>
        </w:tc>
        <w:tc>
          <w:tcPr>
            <w:tcW w:w="2072" w:type="dxa"/>
          </w:tcPr>
          <w:p w14:paraId="5FEF7867" w14:textId="75285F2D" w:rsidR="00FC7DF7" w:rsidRDefault="00FC7DF7">
            <w:r>
              <w:t>Apparat EKG</w:t>
            </w:r>
          </w:p>
        </w:tc>
        <w:tc>
          <w:tcPr>
            <w:tcW w:w="884" w:type="dxa"/>
          </w:tcPr>
          <w:p w14:paraId="00EAFB43" w14:textId="28D829B9" w:rsidR="00FC7DF7" w:rsidRDefault="00FC7DF7">
            <w:r>
              <w:t>1</w:t>
            </w:r>
          </w:p>
        </w:tc>
        <w:tc>
          <w:tcPr>
            <w:tcW w:w="818" w:type="dxa"/>
          </w:tcPr>
          <w:p w14:paraId="51B5E5C6" w14:textId="77777777" w:rsidR="00FC7DF7" w:rsidRDefault="00FC7DF7"/>
        </w:tc>
        <w:tc>
          <w:tcPr>
            <w:tcW w:w="889" w:type="dxa"/>
          </w:tcPr>
          <w:p w14:paraId="4A3CABC1" w14:textId="77777777" w:rsidR="00FC7DF7" w:rsidRDefault="00FC7DF7"/>
        </w:tc>
        <w:tc>
          <w:tcPr>
            <w:tcW w:w="1000" w:type="dxa"/>
          </w:tcPr>
          <w:p w14:paraId="1495F3B7" w14:textId="77777777" w:rsidR="00FC7DF7" w:rsidRDefault="00FC7DF7"/>
        </w:tc>
        <w:tc>
          <w:tcPr>
            <w:tcW w:w="1000" w:type="dxa"/>
          </w:tcPr>
          <w:p w14:paraId="57B37CD6" w14:textId="77777777" w:rsidR="00FC7DF7" w:rsidRDefault="00FC7DF7"/>
        </w:tc>
        <w:tc>
          <w:tcPr>
            <w:tcW w:w="722" w:type="dxa"/>
          </w:tcPr>
          <w:p w14:paraId="29B4202A" w14:textId="77777777" w:rsidR="00FC7DF7" w:rsidRDefault="00FC7DF7"/>
        </w:tc>
        <w:tc>
          <w:tcPr>
            <w:tcW w:w="739" w:type="dxa"/>
          </w:tcPr>
          <w:p w14:paraId="1460BE65" w14:textId="77777777" w:rsidR="00FC7DF7" w:rsidRDefault="00FC7DF7"/>
        </w:tc>
      </w:tr>
      <w:tr w:rsidR="00FC7DF7" w14:paraId="50183661" w14:textId="77777777" w:rsidTr="00B57D9C">
        <w:tc>
          <w:tcPr>
            <w:tcW w:w="694" w:type="dxa"/>
          </w:tcPr>
          <w:p w14:paraId="164768C4" w14:textId="13BFF4FB" w:rsidR="00FC7DF7" w:rsidRDefault="00FC7DF7">
            <w:r>
              <w:t>2.</w:t>
            </w:r>
          </w:p>
        </w:tc>
        <w:tc>
          <w:tcPr>
            <w:tcW w:w="2072" w:type="dxa"/>
          </w:tcPr>
          <w:p w14:paraId="4C8AE41F" w14:textId="2548EC27" w:rsidR="00FC7DF7" w:rsidRDefault="00FC7DF7">
            <w:r>
              <w:t>Zestaw video-endoskopowy</w:t>
            </w:r>
          </w:p>
        </w:tc>
        <w:tc>
          <w:tcPr>
            <w:tcW w:w="884" w:type="dxa"/>
          </w:tcPr>
          <w:p w14:paraId="075E4697" w14:textId="79986DDB" w:rsidR="00FC7DF7" w:rsidRDefault="00FC7DF7">
            <w:r>
              <w:t>1</w:t>
            </w:r>
          </w:p>
        </w:tc>
        <w:tc>
          <w:tcPr>
            <w:tcW w:w="818" w:type="dxa"/>
          </w:tcPr>
          <w:p w14:paraId="46C6D3B7" w14:textId="77777777" w:rsidR="00FC7DF7" w:rsidRDefault="00FC7DF7"/>
        </w:tc>
        <w:tc>
          <w:tcPr>
            <w:tcW w:w="889" w:type="dxa"/>
          </w:tcPr>
          <w:p w14:paraId="54B4EA8C" w14:textId="77777777" w:rsidR="00FC7DF7" w:rsidRDefault="00FC7DF7"/>
        </w:tc>
        <w:tc>
          <w:tcPr>
            <w:tcW w:w="1000" w:type="dxa"/>
          </w:tcPr>
          <w:p w14:paraId="3B96D93F" w14:textId="77777777" w:rsidR="00FC7DF7" w:rsidRDefault="00FC7DF7"/>
        </w:tc>
        <w:tc>
          <w:tcPr>
            <w:tcW w:w="1000" w:type="dxa"/>
          </w:tcPr>
          <w:p w14:paraId="25191E4E" w14:textId="77777777" w:rsidR="00FC7DF7" w:rsidRDefault="00FC7DF7"/>
        </w:tc>
        <w:tc>
          <w:tcPr>
            <w:tcW w:w="722" w:type="dxa"/>
          </w:tcPr>
          <w:p w14:paraId="4FAC56B3" w14:textId="77777777" w:rsidR="00FC7DF7" w:rsidRDefault="00FC7DF7"/>
        </w:tc>
        <w:tc>
          <w:tcPr>
            <w:tcW w:w="739" w:type="dxa"/>
          </w:tcPr>
          <w:p w14:paraId="2186EBFE" w14:textId="77777777" w:rsidR="00FC7DF7" w:rsidRDefault="00FC7DF7"/>
        </w:tc>
      </w:tr>
      <w:tr w:rsidR="00FC7DF7" w14:paraId="53BC85E8" w14:textId="77777777" w:rsidTr="00B57D9C">
        <w:tc>
          <w:tcPr>
            <w:tcW w:w="694" w:type="dxa"/>
          </w:tcPr>
          <w:p w14:paraId="5D5D9DA5" w14:textId="385FE365" w:rsidR="00FC7DF7" w:rsidRDefault="00FC7DF7">
            <w:r>
              <w:t>3.</w:t>
            </w:r>
          </w:p>
        </w:tc>
        <w:tc>
          <w:tcPr>
            <w:tcW w:w="2072" w:type="dxa"/>
          </w:tcPr>
          <w:p w14:paraId="6B759D14" w14:textId="7A45CF7E" w:rsidR="00FC7DF7" w:rsidRDefault="00FC7DF7">
            <w:r>
              <w:t>Dermatoskop</w:t>
            </w:r>
          </w:p>
        </w:tc>
        <w:tc>
          <w:tcPr>
            <w:tcW w:w="884" w:type="dxa"/>
          </w:tcPr>
          <w:p w14:paraId="1A17F5D0" w14:textId="63360B15" w:rsidR="00FC7DF7" w:rsidRDefault="00FC7DF7">
            <w:r>
              <w:t>1</w:t>
            </w:r>
          </w:p>
        </w:tc>
        <w:tc>
          <w:tcPr>
            <w:tcW w:w="818" w:type="dxa"/>
          </w:tcPr>
          <w:p w14:paraId="243DF59F" w14:textId="77777777" w:rsidR="00FC7DF7" w:rsidRDefault="00FC7DF7"/>
        </w:tc>
        <w:tc>
          <w:tcPr>
            <w:tcW w:w="889" w:type="dxa"/>
          </w:tcPr>
          <w:p w14:paraId="78048C0E" w14:textId="77777777" w:rsidR="00FC7DF7" w:rsidRDefault="00FC7DF7"/>
        </w:tc>
        <w:tc>
          <w:tcPr>
            <w:tcW w:w="1000" w:type="dxa"/>
          </w:tcPr>
          <w:p w14:paraId="617DF73C" w14:textId="77777777" w:rsidR="00FC7DF7" w:rsidRDefault="00FC7DF7"/>
        </w:tc>
        <w:tc>
          <w:tcPr>
            <w:tcW w:w="1000" w:type="dxa"/>
          </w:tcPr>
          <w:p w14:paraId="3882A645" w14:textId="77777777" w:rsidR="00FC7DF7" w:rsidRDefault="00FC7DF7"/>
        </w:tc>
        <w:tc>
          <w:tcPr>
            <w:tcW w:w="722" w:type="dxa"/>
          </w:tcPr>
          <w:p w14:paraId="07316702" w14:textId="77777777" w:rsidR="00FC7DF7" w:rsidRDefault="00FC7DF7"/>
        </w:tc>
        <w:tc>
          <w:tcPr>
            <w:tcW w:w="739" w:type="dxa"/>
          </w:tcPr>
          <w:p w14:paraId="0D496536" w14:textId="77777777" w:rsidR="00FC7DF7" w:rsidRDefault="00FC7DF7"/>
        </w:tc>
      </w:tr>
      <w:tr w:rsidR="00FC7DF7" w14:paraId="057C28DA" w14:textId="77777777" w:rsidTr="00B57D9C">
        <w:tc>
          <w:tcPr>
            <w:tcW w:w="694" w:type="dxa"/>
          </w:tcPr>
          <w:p w14:paraId="7B8D1B09" w14:textId="06B8C4BD" w:rsidR="00FC7DF7" w:rsidRDefault="00FC7DF7">
            <w:r>
              <w:t>4.</w:t>
            </w:r>
          </w:p>
        </w:tc>
        <w:tc>
          <w:tcPr>
            <w:tcW w:w="2072" w:type="dxa"/>
          </w:tcPr>
          <w:p w14:paraId="6F53349C" w14:textId="2D368DDD" w:rsidR="00FC7DF7" w:rsidRDefault="00FC7DF7">
            <w:r>
              <w:t>Aparat kriochirurgiczny</w:t>
            </w:r>
          </w:p>
        </w:tc>
        <w:tc>
          <w:tcPr>
            <w:tcW w:w="884" w:type="dxa"/>
          </w:tcPr>
          <w:p w14:paraId="661626C0" w14:textId="20ED2EF4" w:rsidR="00FC7DF7" w:rsidRDefault="00FC7DF7">
            <w:r>
              <w:t>1</w:t>
            </w:r>
          </w:p>
        </w:tc>
        <w:tc>
          <w:tcPr>
            <w:tcW w:w="818" w:type="dxa"/>
          </w:tcPr>
          <w:p w14:paraId="7AD98B1C" w14:textId="77777777" w:rsidR="00FC7DF7" w:rsidRDefault="00FC7DF7"/>
        </w:tc>
        <w:tc>
          <w:tcPr>
            <w:tcW w:w="889" w:type="dxa"/>
          </w:tcPr>
          <w:p w14:paraId="06BA9894" w14:textId="77777777" w:rsidR="00FC7DF7" w:rsidRDefault="00FC7DF7"/>
        </w:tc>
        <w:tc>
          <w:tcPr>
            <w:tcW w:w="1000" w:type="dxa"/>
          </w:tcPr>
          <w:p w14:paraId="3F7C0C5B" w14:textId="77777777" w:rsidR="00FC7DF7" w:rsidRDefault="00FC7DF7"/>
        </w:tc>
        <w:tc>
          <w:tcPr>
            <w:tcW w:w="1000" w:type="dxa"/>
          </w:tcPr>
          <w:p w14:paraId="14F2C771" w14:textId="77777777" w:rsidR="00FC7DF7" w:rsidRDefault="00FC7DF7"/>
        </w:tc>
        <w:tc>
          <w:tcPr>
            <w:tcW w:w="722" w:type="dxa"/>
          </w:tcPr>
          <w:p w14:paraId="40D9FF5C" w14:textId="77777777" w:rsidR="00FC7DF7" w:rsidRDefault="00FC7DF7"/>
        </w:tc>
        <w:tc>
          <w:tcPr>
            <w:tcW w:w="739" w:type="dxa"/>
          </w:tcPr>
          <w:p w14:paraId="062646F0" w14:textId="77777777" w:rsidR="00FC7DF7" w:rsidRDefault="00FC7DF7"/>
        </w:tc>
      </w:tr>
      <w:tr w:rsidR="00FC7DF7" w14:paraId="015CC1D4" w14:textId="77777777" w:rsidTr="00B57D9C">
        <w:tc>
          <w:tcPr>
            <w:tcW w:w="694" w:type="dxa"/>
          </w:tcPr>
          <w:p w14:paraId="1DC27B9A" w14:textId="1D3FED48" w:rsidR="00FC7DF7" w:rsidRDefault="00FC7DF7">
            <w:r>
              <w:t>5.</w:t>
            </w:r>
          </w:p>
        </w:tc>
        <w:tc>
          <w:tcPr>
            <w:tcW w:w="2072" w:type="dxa"/>
          </w:tcPr>
          <w:p w14:paraId="490C8A6D" w14:textId="43937FAF" w:rsidR="00FC7DF7" w:rsidRDefault="00FC7DF7">
            <w:r>
              <w:t>Aparat elektrochirurgiczny</w:t>
            </w:r>
          </w:p>
        </w:tc>
        <w:tc>
          <w:tcPr>
            <w:tcW w:w="884" w:type="dxa"/>
          </w:tcPr>
          <w:p w14:paraId="01275C61" w14:textId="0C9624D0" w:rsidR="00FC7DF7" w:rsidRDefault="00FC7DF7">
            <w:r>
              <w:t>1</w:t>
            </w:r>
          </w:p>
        </w:tc>
        <w:tc>
          <w:tcPr>
            <w:tcW w:w="818" w:type="dxa"/>
          </w:tcPr>
          <w:p w14:paraId="5E0FB47A" w14:textId="77777777" w:rsidR="00FC7DF7" w:rsidRDefault="00FC7DF7"/>
        </w:tc>
        <w:tc>
          <w:tcPr>
            <w:tcW w:w="889" w:type="dxa"/>
          </w:tcPr>
          <w:p w14:paraId="1B8B91DA" w14:textId="77777777" w:rsidR="00FC7DF7" w:rsidRDefault="00FC7DF7"/>
        </w:tc>
        <w:tc>
          <w:tcPr>
            <w:tcW w:w="1000" w:type="dxa"/>
          </w:tcPr>
          <w:p w14:paraId="54671BDB" w14:textId="77777777" w:rsidR="00FC7DF7" w:rsidRDefault="00FC7DF7"/>
        </w:tc>
        <w:tc>
          <w:tcPr>
            <w:tcW w:w="1000" w:type="dxa"/>
          </w:tcPr>
          <w:p w14:paraId="12A47B3A" w14:textId="77777777" w:rsidR="00FC7DF7" w:rsidRDefault="00FC7DF7"/>
        </w:tc>
        <w:tc>
          <w:tcPr>
            <w:tcW w:w="722" w:type="dxa"/>
          </w:tcPr>
          <w:p w14:paraId="4B180B4E" w14:textId="77777777" w:rsidR="00FC7DF7" w:rsidRDefault="00FC7DF7"/>
        </w:tc>
        <w:tc>
          <w:tcPr>
            <w:tcW w:w="739" w:type="dxa"/>
          </w:tcPr>
          <w:p w14:paraId="747681C1" w14:textId="77777777" w:rsidR="00FC7DF7" w:rsidRDefault="00FC7DF7"/>
        </w:tc>
      </w:tr>
      <w:tr w:rsidR="00FC7DF7" w14:paraId="6A77D69E" w14:textId="77777777" w:rsidTr="00B57D9C">
        <w:tc>
          <w:tcPr>
            <w:tcW w:w="694" w:type="dxa"/>
          </w:tcPr>
          <w:p w14:paraId="005968C0" w14:textId="1F1AFF98" w:rsidR="00FC7DF7" w:rsidRDefault="00FC7DF7">
            <w:r>
              <w:t>6.</w:t>
            </w:r>
          </w:p>
        </w:tc>
        <w:tc>
          <w:tcPr>
            <w:tcW w:w="2072" w:type="dxa"/>
          </w:tcPr>
          <w:p w14:paraId="01142BCD" w14:textId="715F8F3C" w:rsidR="00FC7DF7" w:rsidRDefault="00FC7DF7">
            <w:r>
              <w:t>Lampa diagnostyczna</w:t>
            </w:r>
          </w:p>
        </w:tc>
        <w:tc>
          <w:tcPr>
            <w:tcW w:w="884" w:type="dxa"/>
          </w:tcPr>
          <w:p w14:paraId="7DE104BA" w14:textId="70E08BC9" w:rsidR="00FC7DF7" w:rsidRDefault="00FC7DF7">
            <w:r>
              <w:t>3</w:t>
            </w:r>
          </w:p>
        </w:tc>
        <w:tc>
          <w:tcPr>
            <w:tcW w:w="818" w:type="dxa"/>
          </w:tcPr>
          <w:p w14:paraId="3C7F570F" w14:textId="77777777" w:rsidR="00FC7DF7" w:rsidRDefault="00FC7DF7"/>
        </w:tc>
        <w:tc>
          <w:tcPr>
            <w:tcW w:w="889" w:type="dxa"/>
          </w:tcPr>
          <w:p w14:paraId="7C3BA081" w14:textId="77777777" w:rsidR="00FC7DF7" w:rsidRDefault="00FC7DF7"/>
        </w:tc>
        <w:tc>
          <w:tcPr>
            <w:tcW w:w="1000" w:type="dxa"/>
          </w:tcPr>
          <w:p w14:paraId="16896EB3" w14:textId="77777777" w:rsidR="00FC7DF7" w:rsidRDefault="00FC7DF7"/>
        </w:tc>
        <w:tc>
          <w:tcPr>
            <w:tcW w:w="1000" w:type="dxa"/>
          </w:tcPr>
          <w:p w14:paraId="316889FE" w14:textId="77777777" w:rsidR="00FC7DF7" w:rsidRDefault="00FC7DF7"/>
        </w:tc>
        <w:tc>
          <w:tcPr>
            <w:tcW w:w="722" w:type="dxa"/>
          </w:tcPr>
          <w:p w14:paraId="12829B42" w14:textId="77777777" w:rsidR="00FC7DF7" w:rsidRDefault="00FC7DF7"/>
        </w:tc>
        <w:tc>
          <w:tcPr>
            <w:tcW w:w="739" w:type="dxa"/>
          </w:tcPr>
          <w:p w14:paraId="378AFF7B" w14:textId="77777777" w:rsidR="00FC7DF7" w:rsidRDefault="00FC7DF7"/>
        </w:tc>
      </w:tr>
      <w:tr w:rsidR="00FC7DF7" w14:paraId="33457D4E" w14:textId="77777777" w:rsidTr="00B57D9C">
        <w:tc>
          <w:tcPr>
            <w:tcW w:w="694" w:type="dxa"/>
          </w:tcPr>
          <w:p w14:paraId="366F318B" w14:textId="683DE36F" w:rsidR="00FC7DF7" w:rsidRDefault="00FC7DF7">
            <w:r>
              <w:t>7.</w:t>
            </w:r>
          </w:p>
        </w:tc>
        <w:tc>
          <w:tcPr>
            <w:tcW w:w="2072" w:type="dxa"/>
          </w:tcPr>
          <w:p w14:paraId="62CC64B4" w14:textId="0743CD43" w:rsidR="00FC7DF7" w:rsidRDefault="00FC7DF7">
            <w:r>
              <w:t>Zestaw okulistyczny</w:t>
            </w:r>
          </w:p>
        </w:tc>
        <w:tc>
          <w:tcPr>
            <w:tcW w:w="884" w:type="dxa"/>
          </w:tcPr>
          <w:p w14:paraId="56404AF8" w14:textId="4F2637CA" w:rsidR="00FC7DF7" w:rsidRDefault="00FC7DF7">
            <w:r>
              <w:t>1</w:t>
            </w:r>
          </w:p>
        </w:tc>
        <w:tc>
          <w:tcPr>
            <w:tcW w:w="818" w:type="dxa"/>
          </w:tcPr>
          <w:p w14:paraId="7B88F66A" w14:textId="77777777" w:rsidR="00FC7DF7" w:rsidRDefault="00FC7DF7"/>
        </w:tc>
        <w:tc>
          <w:tcPr>
            <w:tcW w:w="889" w:type="dxa"/>
          </w:tcPr>
          <w:p w14:paraId="5062370B" w14:textId="77777777" w:rsidR="00FC7DF7" w:rsidRDefault="00FC7DF7"/>
        </w:tc>
        <w:tc>
          <w:tcPr>
            <w:tcW w:w="1000" w:type="dxa"/>
          </w:tcPr>
          <w:p w14:paraId="62E6889F" w14:textId="77777777" w:rsidR="00FC7DF7" w:rsidRDefault="00FC7DF7"/>
        </w:tc>
        <w:tc>
          <w:tcPr>
            <w:tcW w:w="1000" w:type="dxa"/>
          </w:tcPr>
          <w:p w14:paraId="41141D9E" w14:textId="77777777" w:rsidR="00FC7DF7" w:rsidRDefault="00FC7DF7"/>
        </w:tc>
        <w:tc>
          <w:tcPr>
            <w:tcW w:w="722" w:type="dxa"/>
          </w:tcPr>
          <w:p w14:paraId="3BC118C8" w14:textId="77777777" w:rsidR="00FC7DF7" w:rsidRDefault="00FC7DF7"/>
        </w:tc>
        <w:tc>
          <w:tcPr>
            <w:tcW w:w="739" w:type="dxa"/>
          </w:tcPr>
          <w:p w14:paraId="79E07716" w14:textId="77777777" w:rsidR="00FC7DF7" w:rsidRDefault="00FC7DF7"/>
        </w:tc>
      </w:tr>
      <w:tr w:rsidR="00FC7DF7" w14:paraId="68EC310B" w14:textId="77777777" w:rsidTr="00B57D9C">
        <w:tc>
          <w:tcPr>
            <w:tcW w:w="694" w:type="dxa"/>
          </w:tcPr>
          <w:p w14:paraId="0A0BAEA5" w14:textId="68492FA2" w:rsidR="00FC7DF7" w:rsidRDefault="00FC7DF7">
            <w:r>
              <w:t>8.</w:t>
            </w:r>
          </w:p>
        </w:tc>
        <w:tc>
          <w:tcPr>
            <w:tcW w:w="2072" w:type="dxa"/>
          </w:tcPr>
          <w:p w14:paraId="7D3793AE" w14:textId="1146345E" w:rsidR="00FC7DF7" w:rsidRDefault="00FC7DF7">
            <w:r>
              <w:t>Kabina wyciszająca z audiometrem</w:t>
            </w:r>
          </w:p>
        </w:tc>
        <w:tc>
          <w:tcPr>
            <w:tcW w:w="884" w:type="dxa"/>
          </w:tcPr>
          <w:p w14:paraId="58296CB3" w14:textId="4D53BE42" w:rsidR="00FC7DF7" w:rsidRDefault="00FC7DF7">
            <w:r>
              <w:t>1</w:t>
            </w:r>
          </w:p>
        </w:tc>
        <w:tc>
          <w:tcPr>
            <w:tcW w:w="818" w:type="dxa"/>
          </w:tcPr>
          <w:p w14:paraId="483BFDD9" w14:textId="77777777" w:rsidR="00FC7DF7" w:rsidRDefault="00FC7DF7"/>
        </w:tc>
        <w:tc>
          <w:tcPr>
            <w:tcW w:w="889" w:type="dxa"/>
          </w:tcPr>
          <w:p w14:paraId="40863A1C" w14:textId="77777777" w:rsidR="00FC7DF7" w:rsidRDefault="00FC7DF7"/>
        </w:tc>
        <w:tc>
          <w:tcPr>
            <w:tcW w:w="1000" w:type="dxa"/>
          </w:tcPr>
          <w:p w14:paraId="78701A90" w14:textId="77777777" w:rsidR="00FC7DF7" w:rsidRDefault="00FC7DF7"/>
        </w:tc>
        <w:tc>
          <w:tcPr>
            <w:tcW w:w="1000" w:type="dxa"/>
          </w:tcPr>
          <w:p w14:paraId="7FB7F0B5" w14:textId="77777777" w:rsidR="00FC7DF7" w:rsidRDefault="00FC7DF7"/>
        </w:tc>
        <w:tc>
          <w:tcPr>
            <w:tcW w:w="722" w:type="dxa"/>
          </w:tcPr>
          <w:p w14:paraId="4E9A4D42" w14:textId="77777777" w:rsidR="00FC7DF7" w:rsidRDefault="00FC7DF7"/>
        </w:tc>
        <w:tc>
          <w:tcPr>
            <w:tcW w:w="739" w:type="dxa"/>
          </w:tcPr>
          <w:p w14:paraId="1092C069" w14:textId="77777777" w:rsidR="00FC7DF7" w:rsidRDefault="00FC7DF7"/>
        </w:tc>
      </w:tr>
      <w:tr w:rsidR="00FC7DF7" w14:paraId="10B8E950" w14:textId="77777777" w:rsidTr="00B57D9C">
        <w:tc>
          <w:tcPr>
            <w:tcW w:w="694" w:type="dxa"/>
          </w:tcPr>
          <w:p w14:paraId="774B90D2" w14:textId="1C5E7EEC" w:rsidR="00FC7DF7" w:rsidRDefault="00FC7DF7">
            <w:r>
              <w:t>9.</w:t>
            </w:r>
          </w:p>
        </w:tc>
        <w:tc>
          <w:tcPr>
            <w:tcW w:w="2072" w:type="dxa"/>
          </w:tcPr>
          <w:p w14:paraId="28FFCFE9" w14:textId="0D74D63B" w:rsidR="00FC7DF7" w:rsidRDefault="00FC7DF7">
            <w:r>
              <w:t>Spirometr</w:t>
            </w:r>
          </w:p>
        </w:tc>
        <w:tc>
          <w:tcPr>
            <w:tcW w:w="884" w:type="dxa"/>
          </w:tcPr>
          <w:p w14:paraId="78D7EECA" w14:textId="564B4B28" w:rsidR="00FC7DF7" w:rsidRDefault="00FC7DF7">
            <w:r>
              <w:t>1</w:t>
            </w:r>
          </w:p>
        </w:tc>
        <w:tc>
          <w:tcPr>
            <w:tcW w:w="818" w:type="dxa"/>
          </w:tcPr>
          <w:p w14:paraId="0EF0B0B9" w14:textId="77777777" w:rsidR="00FC7DF7" w:rsidRDefault="00FC7DF7"/>
        </w:tc>
        <w:tc>
          <w:tcPr>
            <w:tcW w:w="889" w:type="dxa"/>
          </w:tcPr>
          <w:p w14:paraId="42B86E11" w14:textId="77777777" w:rsidR="00FC7DF7" w:rsidRDefault="00FC7DF7"/>
        </w:tc>
        <w:tc>
          <w:tcPr>
            <w:tcW w:w="1000" w:type="dxa"/>
          </w:tcPr>
          <w:p w14:paraId="3863593E" w14:textId="77777777" w:rsidR="00FC7DF7" w:rsidRDefault="00FC7DF7"/>
        </w:tc>
        <w:tc>
          <w:tcPr>
            <w:tcW w:w="1000" w:type="dxa"/>
          </w:tcPr>
          <w:p w14:paraId="56637BE9" w14:textId="77777777" w:rsidR="00FC7DF7" w:rsidRDefault="00FC7DF7"/>
        </w:tc>
        <w:tc>
          <w:tcPr>
            <w:tcW w:w="722" w:type="dxa"/>
          </w:tcPr>
          <w:p w14:paraId="4195720F" w14:textId="77777777" w:rsidR="00FC7DF7" w:rsidRDefault="00FC7DF7"/>
        </w:tc>
        <w:tc>
          <w:tcPr>
            <w:tcW w:w="739" w:type="dxa"/>
          </w:tcPr>
          <w:p w14:paraId="1D45902E" w14:textId="77777777" w:rsidR="00FC7DF7" w:rsidRDefault="00FC7DF7"/>
        </w:tc>
      </w:tr>
      <w:tr w:rsidR="00FC7DF7" w14:paraId="6749F5ED" w14:textId="77777777" w:rsidTr="00B57D9C">
        <w:tc>
          <w:tcPr>
            <w:tcW w:w="694" w:type="dxa"/>
          </w:tcPr>
          <w:p w14:paraId="2915CB97" w14:textId="5AD52459" w:rsidR="00FC7DF7" w:rsidRDefault="00FC7DF7">
            <w:r>
              <w:t>10.</w:t>
            </w:r>
          </w:p>
        </w:tc>
        <w:tc>
          <w:tcPr>
            <w:tcW w:w="2072" w:type="dxa"/>
          </w:tcPr>
          <w:p w14:paraId="44301F8B" w14:textId="5E1BB83D" w:rsidR="00FC7DF7" w:rsidRDefault="00FC7DF7">
            <w:r>
              <w:t>Diatermia chirurgiczna</w:t>
            </w:r>
          </w:p>
        </w:tc>
        <w:tc>
          <w:tcPr>
            <w:tcW w:w="884" w:type="dxa"/>
          </w:tcPr>
          <w:p w14:paraId="05370079" w14:textId="6877DBC4" w:rsidR="00FC7DF7" w:rsidRDefault="00FC7DF7">
            <w:r>
              <w:t>1</w:t>
            </w:r>
          </w:p>
        </w:tc>
        <w:tc>
          <w:tcPr>
            <w:tcW w:w="818" w:type="dxa"/>
          </w:tcPr>
          <w:p w14:paraId="2A19E7CB" w14:textId="77777777" w:rsidR="00FC7DF7" w:rsidRDefault="00FC7DF7"/>
        </w:tc>
        <w:tc>
          <w:tcPr>
            <w:tcW w:w="889" w:type="dxa"/>
          </w:tcPr>
          <w:p w14:paraId="3EDE1550" w14:textId="77777777" w:rsidR="00FC7DF7" w:rsidRDefault="00FC7DF7"/>
        </w:tc>
        <w:tc>
          <w:tcPr>
            <w:tcW w:w="1000" w:type="dxa"/>
          </w:tcPr>
          <w:p w14:paraId="68E46B3D" w14:textId="77777777" w:rsidR="00FC7DF7" w:rsidRDefault="00FC7DF7"/>
        </w:tc>
        <w:tc>
          <w:tcPr>
            <w:tcW w:w="1000" w:type="dxa"/>
          </w:tcPr>
          <w:p w14:paraId="1DF2E073" w14:textId="77777777" w:rsidR="00FC7DF7" w:rsidRDefault="00FC7DF7"/>
        </w:tc>
        <w:tc>
          <w:tcPr>
            <w:tcW w:w="722" w:type="dxa"/>
          </w:tcPr>
          <w:p w14:paraId="099954BA" w14:textId="77777777" w:rsidR="00FC7DF7" w:rsidRDefault="00FC7DF7"/>
        </w:tc>
        <w:tc>
          <w:tcPr>
            <w:tcW w:w="739" w:type="dxa"/>
          </w:tcPr>
          <w:p w14:paraId="5A5418D8" w14:textId="77777777" w:rsidR="00FC7DF7" w:rsidRDefault="00FC7DF7"/>
        </w:tc>
      </w:tr>
      <w:tr w:rsidR="00FC7DF7" w14:paraId="2A392DC6" w14:textId="77777777" w:rsidTr="00B57D9C">
        <w:tc>
          <w:tcPr>
            <w:tcW w:w="694" w:type="dxa"/>
          </w:tcPr>
          <w:p w14:paraId="3EA72025" w14:textId="66D44872" w:rsidR="00FC7DF7" w:rsidRDefault="00FC7DF7">
            <w:r>
              <w:t>11.</w:t>
            </w:r>
          </w:p>
        </w:tc>
        <w:tc>
          <w:tcPr>
            <w:tcW w:w="2072" w:type="dxa"/>
          </w:tcPr>
          <w:p w14:paraId="2C8910BF" w14:textId="71481F12" w:rsidR="00FC7DF7" w:rsidRDefault="00FC7DF7">
            <w:r>
              <w:t>Lampa zabiegowa</w:t>
            </w:r>
          </w:p>
        </w:tc>
        <w:tc>
          <w:tcPr>
            <w:tcW w:w="884" w:type="dxa"/>
          </w:tcPr>
          <w:p w14:paraId="2154390B" w14:textId="76DCE315" w:rsidR="00FC7DF7" w:rsidRDefault="00FC7DF7">
            <w:r>
              <w:t>2</w:t>
            </w:r>
          </w:p>
        </w:tc>
        <w:tc>
          <w:tcPr>
            <w:tcW w:w="818" w:type="dxa"/>
          </w:tcPr>
          <w:p w14:paraId="371D23AD" w14:textId="77777777" w:rsidR="00FC7DF7" w:rsidRDefault="00FC7DF7"/>
        </w:tc>
        <w:tc>
          <w:tcPr>
            <w:tcW w:w="889" w:type="dxa"/>
          </w:tcPr>
          <w:p w14:paraId="73EE8507" w14:textId="77777777" w:rsidR="00FC7DF7" w:rsidRDefault="00FC7DF7"/>
        </w:tc>
        <w:tc>
          <w:tcPr>
            <w:tcW w:w="1000" w:type="dxa"/>
          </w:tcPr>
          <w:p w14:paraId="20724DF0" w14:textId="77777777" w:rsidR="00FC7DF7" w:rsidRDefault="00FC7DF7"/>
        </w:tc>
        <w:tc>
          <w:tcPr>
            <w:tcW w:w="1000" w:type="dxa"/>
          </w:tcPr>
          <w:p w14:paraId="5C24B558" w14:textId="77777777" w:rsidR="00FC7DF7" w:rsidRDefault="00FC7DF7"/>
        </w:tc>
        <w:tc>
          <w:tcPr>
            <w:tcW w:w="722" w:type="dxa"/>
          </w:tcPr>
          <w:p w14:paraId="074DE3EA" w14:textId="77777777" w:rsidR="00FC7DF7" w:rsidRDefault="00FC7DF7"/>
        </w:tc>
        <w:tc>
          <w:tcPr>
            <w:tcW w:w="739" w:type="dxa"/>
          </w:tcPr>
          <w:p w14:paraId="522D2D8C" w14:textId="77777777" w:rsidR="00FC7DF7" w:rsidRDefault="00FC7DF7"/>
        </w:tc>
      </w:tr>
      <w:tr w:rsidR="00FC7DF7" w14:paraId="1DA430B3" w14:textId="77777777" w:rsidTr="00B57D9C">
        <w:tc>
          <w:tcPr>
            <w:tcW w:w="694" w:type="dxa"/>
          </w:tcPr>
          <w:p w14:paraId="547A5BFC" w14:textId="57CCB609" w:rsidR="00FC7DF7" w:rsidRDefault="00FC7DF7">
            <w:r>
              <w:t>12.</w:t>
            </w:r>
          </w:p>
        </w:tc>
        <w:tc>
          <w:tcPr>
            <w:tcW w:w="2072" w:type="dxa"/>
          </w:tcPr>
          <w:p w14:paraId="7527B84C" w14:textId="0C250ED6" w:rsidR="00FC7DF7" w:rsidRDefault="00FC7DF7">
            <w:r>
              <w:t>Wideogastroskop</w:t>
            </w:r>
          </w:p>
        </w:tc>
        <w:tc>
          <w:tcPr>
            <w:tcW w:w="884" w:type="dxa"/>
          </w:tcPr>
          <w:p w14:paraId="0FD62F14" w14:textId="04B6F153" w:rsidR="00FC7DF7" w:rsidRDefault="00FC7DF7">
            <w:r>
              <w:t>2</w:t>
            </w:r>
          </w:p>
        </w:tc>
        <w:tc>
          <w:tcPr>
            <w:tcW w:w="818" w:type="dxa"/>
          </w:tcPr>
          <w:p w14:paraId="26D8C24C" w14:textId="77777777" w:rsidR="00FC7DF7" w:rsidRDefault="00FC7DF7"/>
        </w:tc>
        <w:tc>
          <w:tcPr>
            <w:tcW w:w="889" w:type="dxa"/>
          </w:tcPr>
          <w:p w14:paraId="64A2A1A4" w14:textId="77777777" w:rsidR="00FC7DF7" w:rsidRDefault="00FC7DF7"/>
        </w:tc>
        <w:tc>
          <w:tcPr>
            <w:tcW w:w="1000" w:type="dxa"/>
          </w:tcPr>
          <w:p w14:paraId="4E200E15" w14:textId="77777777" w:rsidR="00FC7DF7" w:rsidRDefault="00FC7DF7"/>
        </w:tc>
        <w:tc>
          <w:tcPr>
            <w:tcW w:w="1000" w:type="dxa"/>
          </w:tcPr>
          <w:p w14:paraId="3EC91EFC" w14:textId="77777777" w:rsidR="00FC7DF7" w:rsidRDefault="00FC7DF7"/>
        </w:tc>
        <w:tc>
          <w:tcPr>
            <w:tcW w:w="722" w:type="dxa"/>
          </w:tcPr>
          <w:p w14:paraId="44B67DD7" w14:textId="77777777" w:rsidR="00FC7DF7" w:rsidRDefault="00FC7DF7"/>
        </w:tc>
        <w:tc>
          <w:tcPr>
            <w:tcW w:w="739" w:type="dxa"/>
          </w:tcPr>
          <w:p w14:paraId="28068835" w14:textId="77777777" w:rsidR="00FC7DF7" w:rsidRDefault="00FC7DF7"/>
        </w:tc>
      </w:tr>
      <w:tr w:rsidR="00FC7DF7" w14:paraId="76DA345F" w14:textId="77777777" w:rsidTr="00B57D9C">
        <w:tc>
          <w:tcPr>
            <w:tcW w:w="694" w:type="dxa"/>
          </w:tcPr>
          <w:p w14:paraId="41C5C4FC" w14:textId="016CA977" w:rsidR="00FC7DF7" w:rsidRDefault="00FC7DF7">
            <w:r>
              <w:t>13.</w:t>
            </w:r>
          </w:p>
        </w:tc>
        <w:tc>
          <w:tcPr>
            <w:tcW w:w="2072" w:type="dxa"/>
          </w:tcPr>
          <w:p w14:paraId="5B22E1F2" w14:textId="5CAF9757" w:rsidR="00FC7DF7" w:rsidRDefault="00FC7DF7">
            <w:r>
              <w:t>Wideokolonoskop</w:t>
            </w:r>
          </w:p>
        </w:tc>
        <w:tc>
          <w:tcPr>
            <w:tcW w:w="884" w:type="dxa"/>
          </w:tcPr>
          <w:p w14:paraId="6442D80E" w14:textId="574DD9A4" w:rsidR="00FC7DF7" w:rsidRDefault="00FC7DF7">
            <w:r>
              <w:t>2</w:t>
            </w:r>
          </w:p>
        </w:tc>
        <w:tc>
          <w:tcPr>
            <w:tcW w:w="818" w:type="dxa"/>
          </w:tcPr>
          <w:p w14:paraId="73677470" w14:textId="77777777" w:rsidR="00FC7DF7" w:rsidRDefault="00FC7DF7"/>
        </w:tc>
        <w:tc>
          <w:tcPr>
            <w:tcW w:w="889" w:type="dxa"/>
          </w:tcPr>
          <w:p w14:paraId="62EAE758" w14:textId="77777777" w:rsidR="00FC7DF7" w:rsidRDefault="00FC7DF7"/>
        </w:tc>
        <w:tc>
          <w:tcPr>
            <w:tcW w:w="1000" w:type="dxa"/>
          </w:tcPr>
          <w:p w14:paraId="68BA0225" w14:textId="77777777" w:rsidR="00FC7DF7" w:rsidRDefault="00FC7DF7"/>
        </w:tc>
        <w:tc>
          <w:tcPr>
            <w:tcW w:w="1000" w:type="dxa"/>
          </w:tcPr>
          <w:p w14:paraId="42F123DA" w14:textId="77777777" w:rsidR="00FC7DF7" w:rsidRDefault="00FC7DF7"/>
        </w:tc>
        <w:tc>
          <w:tcPr>
            <w:tcW w:w="722" w:type="dxa"/>
          </w:tcPr>
          <w:p w14:paraId="37F936F1" w14:textId="77777777" w:rsidR="00FC7DF7" w:rsidRDefault="00FC7DF7"/>
        </w:tc>
        <w:tc>
          <w:tcPr>
            <w:tcW w:w="739" w:type="dxa"/>
          </w:tcPr>
          <w:p w14:paraId="6EBD7FBC" w14:textId="77777777" w:rsidR="00FC7DF7" w:rsidRDefault="00FC7DF7"/>
        </w:tc>
      </w:tr>
      <w:tr w:rsidR="00FC7DF7" w14:paraId="3C824F71" w14:textId="77777777" w:rsidTr="00B57D9C">
        <w:tc>
          <w:tcPr>
            <w:tcW w:w="694" w:type="dxa"/>
          </w:tcPr>
          <w:p w14:paraId="19E372DA" w14:textId="4E37F051" w:rsidR="00FC7DF7" w:rsidRDefault="00FC7DF7">
            <w:r>
              <w:t>14.</w:t>
            </w:r>
          </w:p>
        </w:tc>
        <w:tc>
          <w:tcPr>
            <w:tcW w:w="2072" w:type="dxa"/>
          </w:tcPr>
          <w:p w14:paraId="45B9D4F6" w14:textId="61808DDD" w:rsidR="00FC7DF7" w:rsidRDefault="00FC7DF7">
            <w:r>
              <w:t>Stół zabiegowy</w:t>
            </w:r>
          </w:p>
        </w:tc>
        <w:tc>
          <w:tcPr>
            <w:tcW w:w="884" w:type="dxa"/>
          </w:tcPr>
          <w:p w14:paraId="052BAAF3" w14:textId="1BCF50BF" w:rsidR="00FC7DF7" w:rsidRDefault="00FC7DF7">
            <w:r>
              <w:t>2</w:t>
            </w:r>
          </w:p>
        </w:tc>
        <w:tc>
          <w:tcPr>
            <w:tcW w:w="818" w:type="dxa"/>
          </w:tcPr>
          <w:p w14:paraId="7749EDFD" w14:textId="77777777" w:rsidR="00FC7DF7" w:rsidRDefault="00FC7DF7"/>
        </w:tc>
        <w:tc>
          <w:tcPr>
            <w:tcW w:w="889" w:type="dxa"/>
          </w:tcPr>
          <w:p w14:paraId="6A3BE836" w14:textId="77777777" w:rsidR="00FC7DF7" w:rsidRDefault="00FC7DF7"/>
        </w:tc>
        <w:tc>
          <w:tcPr>
            <w:tcW w:w="1000" w:type="dxa"/>
          </w:tcPr>
          <w:p w14:paraId="17484FA3" w14:textId="77777777" w:rsidR="00FC7DF7" w:rsidRDefault="00FC7DF7"/>
        </w:tc>
        <w:tc>
          <w:tcPr>
            <w:tcW w:w="1000" w:type="dxa"/>
          </w:tcPr>
          <w:p w14:paraId="4C23E8E5" w14:textId="77777777" w:rsidR="00FC7DF7" w:rsidRDefault="00FC7DF7"/>
        </w:tc>
        <w:tc>
          <w:tcPr>
            <w:tcW w:w="722" w:type="dxa"/>
          </w:tcPr>
          <w:p w14:paraId="18AA7A60" w14:textId="77777777" w:rsidR="00FC7DF7" w:rsidRDefault="00FC7DF7"/>
        </w:tc>
        <w:tc>
          <w:tcPr>
            <w:tcW w:w="739" w:type="dxa"/>
          </w:tcPr>
          <w:p w14:paraId="5F257EE7" w14:textId="77777777" w:rsidR="00FC7DF7" w:rsidRDefault="00FC7DF7"/>
        </w:tc>
      </w:tr>
      <w:tr w:rsidR="00FC7DF7" w14:paraId="056BEF0E" w14:textId="77777777" w:rsidTr="00B57D9C">
        <w:tc>
          <w:tcPr>
            <w:tcW w:w="694" w:type="dxa"/>
          </w:tcPr>
          <w:p w14:paraId="64F43679" w14:textId="444EE2A3" w:rsidR="00FC7DF7" w:rsidRDefault="00FC7DF7">
            <w:r>
              <w:t>15.</w:t>
            </w:r>
          </w:p>
        </w:tc>
        <w:tc>
          <w:tcPr>
            <w:tcW w:w="2072" w:type="dxa"/>
          </w:tcPr>
          <w:p w14:paraId="07DABEAA" w14:textId="28BD9C0B" w:rsidR="00FC7DF7" w:rsidRDefault="00FC7DF7">
            <w:r>
              <w:t>Aparat EEG</w:t>
            </w:r>
          </w:p>
        </w:tc>
        <w:tc>
          <w:tcPr>
            <w:tcW w:w="884" w:type="dxa"/>
          </w:tcPr>
          <w:p w14:paraId="6DD13927" w14:textId="0D182D69" w:rsidR="00FC7DF7" w:rsidRDefault="00FC7DF7">
            <w:r>
              <w:t>1</w:t>
            </w:r>
          </w:p>
        </w:tc>
        <w:tc>
          <w:tcPr>
            <w:tcW w:w="818" w:type="dxa"/>
          </w:tcPr>
          <w:p w14:paraId="0E8A6C41" w14:textId="77777777" w:rsidR="00FC7DF7" w:rsidRDefault="00FC7DF7"/>
        </w:tc>
        <w:tc>
          <w:tcPr>
            <w:tcW w:w="889" w:type="dxa"/>
          </w:tcPr>
          <w:p w14:paraId="6F67C06B" w14:textId="77777777" w:rsidR="00FC7DF7" w:rsidRDefault="00FC7DF7"/>
        </w:tc>
        <w:tc>
          <w:tcPr>
            <w:tcW w:w="1000" w:type="dxa"/>
          </w:tcPr>
          <w:p w14:paraId="7A4DBBA8" w14:textId="77777777" w:rsidR="00FC7DF7" w:rsidRDefault="00FC7DF7"/>
        </w:tc>
        <w:tc>
          <w:tcPr>
            <w:tcW w:w="1000" w:type="dxa"/>
          </w:tcPr>
          <w:p w14:paraId="132526BA" w14:textId="77777777" w:rsidR="00FC7DF7" w:rsidRDefault="00FC7DF7"/>
        </w:tc>
        <w:tc>
          <w:tcPr>
            <w:tcW w:w="722" w:type="dxa"/>
          </w:tcPr>
          <w:p w14:paraId="134B6971" w14:textId="77777777" w:rsidR="00FC7DF7" w:rsidRDefault="00FC7DF7"/>
        </w:tc>
        <w:tc>
          <w:tcPr>
            <w:tcW w:w="739" w:type="dxa"/>
          </w:tcPr>
          <w:p w14:paraId="4F18CC8C" w14:textId="77777777" w:rsidR="00FC7DF7" w:rsidRDefault="00FC7DF7"/>
        </w:tc>
      </w:tr>
      <w:tr w:rsidR="00FC7DF7" w14:paraId="1DBA17B9" w14:textId="77777777" w:rsidTr="00B57D9C">
        <w:tc>
          <w:tcPr>
            <w:tcW w:w="694" w:type="dxa"/>
          </w:tcPr>
          <w:p w14:paraId="7B8F0E95" w14:textId="7944C38D" w:rsidR="00FC7DF7" w:rsidRDefault="00FC7DF7">
            <w:r>
              <w:t>16.</w:t>
            </w:r>
          </w:p>
        </w:tc>
        <w:tc>
          <w:tcPr>
            <w:tcW w:w="2072" w:type="dxa"/>
          </w:tcPr>
          <w:p w14:paraId="3A2F628A" w14:textId="3305552E" w:rsidR="00FC7DF7" w:rsidRDefault="00FC7DF7">
            <w:r>
              <w:t>Panel LCD do badania ostrości widzenia</w:t>
            </w:r>
          </w:p>
        </w:tc>
        <w:tc>
          <w:tcPr>
            <w:tcW w:w="884" w:type="dxa"/>
          </w:tcPr>
          <w:p w14:paraId="46E41E13" w14:textId="6EA1A372" w:rsidR="00FC7DF7" w:rsidRDefault="00FC7DF7">
            <w:r>
              <w:t>1</w:t>
            </w:r>
          </w:p>
        </w:tc>
        <w:tc>
          <w:tcPr>
            <w:tcW w:w="818" w:type="dxa"/>
          </w:tcPr>
          <w:p w14:paraId="3862A5DB" w14:textId="77777777" w:rsidR="00FC7DF7" w:rsidRDefault="00FC7DF7"/>
        </w:tc>
        <w:tc>
          <w:tcPr>
            <w:tcW w:w="889" w:type="dxa"/>
          </w:tcPr>
          <w:p w14:paraId="3B818C10" w14:textId="77777777" w:rsidR="00FC7DF7" w:rsidRDefault="00FC7DF7"/>
        </w:tc>
        <w:tc>
          <w:tcPr>
            <w:tcW w:w="1000" w:type="dxa"/>
          </w:tcPr>
          <w:p w14:paraId="73E722EB" w14:textId="77777777" w:rsidR="00FC7DF7" w:rsidRDefault="00FC7DF7"/>
        </w:tc>
        <w:tc>
          <w:tcPr>
            <w:tcW w:w="1000" w:type="dxa"/>
          </w:tcPr>
          <w:p w14:paraId="05337ACD" w14:textId="77777777" w:rsidR="00FC7DF7" w:rsidRDefault="00FC7DF7"/>
        </w:tc>
        <w:tc>
          <w:tcPr>
            <w:tcW w:w="722" w:type="dxa"/>
          </w:tcPr>
          <w:p w14:paraId="22FAAD77" w14:textId="77777777" w:rsidR="00FC7DF7" w:rsidRDefault="00FC7DF7"/>
        </w:tc>
        <w:tc>
          <w:tcPr>
            <w:tcW w:w="739" w:type="dxa"/>
          </w:tcPr>
          <w:p w14:paraId="05DD8168" w14:textId="77777777" w:rsidR="00FC7DF7" w:rsidRDefault="00FC7DF7"/>
        </w:tc>
      </w:tr>
      <w:tr w:rsidR="00FC7DF7" w14:paraId="3B745B42" w14:textId="77777777" w:rsidTr="00B57D9C">
        <w:tc>
          <w:tcPr>
            <w:tcW w:w="694" w:type="dxa"/>
          </w:tcPr>
          <w:p w14:paraId="58928287" w14:textId="10AB6681" w:rsidR="00FC7DF7" w:rsidRDefault="00FC7DF7">
            <w:r>
              <w:t>17.</w:t>
            </w:r>
          </w:p>
        </w:tc>
        <w:tc>
          <w:tcPr>
            <w:tcW w:w="2072" w:type="dxa"/>
          </w:tcPr>
          <w:p w14:paraId="07A65255" w14:textId="3A975228" w:rsidR="00FC7DF7" w:rsidRDefault="00FC7DF7">
            <w:r>
              <w:t>Lampa szczelinowa</w:t>
            </w:r>
          </w:p>
        </w:tc>
        <w:tc>
          <w:tcPr>
            <w:tcW w:w="884" w:type="dxa"/>
          </w:tcPr>
          <w:p w14:paraId="12B13FD4" w14:textId="5A37945B" w:rsidR="00FC7DF7" w:rsidRDefault="00FC7DF7">
            <w:r>
              <w:t>1</w:t>
            </w:r>
          </w:p>
        </w:tc>
        <w:tc>
          <w:tcPr>
            <w:tcW w:w="818" w:type="dxa"/>
          </w:tcPr>
          <w:p w14:paraId="34EA5D4A" w14:textId="77777777" w:rsidR="00FC7DF7" w:rsidRDefault="00FC7DF7"/>
        </w:tc>
        <w:tc>
          <w:tcPr>
            <w:tcW w:w="889" w:type="dxa"/>
          </w:tcPr>
          <w:p w14:paraId="1E09BF58" w14:textId="77777777" w:rsidR="00FC7DF7" w:rsidRDefault="00FC7DF7"/>
        </w:tc>
        <w:tc>
          <w:tcPr>
            <w:tcW w:w="1000" w:type="dxa"/>
          </w:tcPr>
          <w:p w14:paraId="76FE562D" w14:textId="77777777" w:rsidR="00FC7DF7" w:rsidRDefault="00FC7DF7"/>
        </w:tc>
        <w:tc>
          <w:tcPr>
            <w:tcW w:w="1000" w:type="dxa"/>
          </w:tcPr>
          <w:p w14:paraId="163CF9EE" w14:textId="77777777" w:rsidR="00FC7DF7" w:rsidRDefault="00FC7DF7"/>
        </w:tc>
        <w:tc>
          <w:tcPr>
            <w:tcW w:w="722" w:type="dxa"/>
          </w:tcPr>
          <w:p w14:paraId="3C4CE36C" w14:textId="77777777" w:rsidR="00FC7DF7" w:rsidRDefault="00FC7DF7"/>
        </w:tc>
        <w:tc>
          <w:tcPr>
            <w:tcW w:w="739" w:type="dxa"/>
          </w:tcPr>
          <w:p w14:paraId="6CBD7668" w14:textId="77777777" w:rsidR="00FC7DF7" w:rsidRDefault="00FC7DF7"/>
        </w:tc>
      </w:tr>
      <w:tr w:rsidR="00FC7DF7" w14:paraId="59D50392" w14:textId="77777777" w:rsidTr="00B57D9C">
        <w:tc>
          <w:tcPr>
            <w:tcW w:w="694" w:type="dxa"/>
          </w:tcPr>
          <w:p w14:paraId="5B7B0CA7" w14:textId="31668872" w:rsidR="00FC7DF7" w:rsidRDefault="00FC7DF7">
            <w:r>
              <w:t>18.</w:t>
            </w:r>
          </w:p>
        </w:tc>
        <w:tc>
          <w:tcPr>
            <w:tcW w:w="2072" w:type="dxa"/>
          </w:tcPr>
          <w:p w14:paraId="1AA141E8" w14:textId="5F477DE0" w:rsidR="00FC7DF7" w:rsidRDefault="00FC7DF7">
            <w:r>
              <w:t>Laser Yag</w:t>
            </w:r>
          </w:p>
        </w:tc>
        <w:tc>
          <w:tcPr>
            <w:tcW w:w="884" w:type="dxa"/>
          </w:tcPr>
          <w:p w14:paraId="376A0F96" w14:textId="54B4EDFD" w:rsidR="00FC7DF7" w:rsidRDefault="00FC7DF7">
            <w:r>
              <w:t>1</w:t>
            </w:r>
          </w:p>
        </w:tc>
        <w:tc>
          <w:tcPr>
            <w:tcW w:w="818" w:type="dxa"/>
          </w:tcPr>
          <w:p w14:paraId="7AE4D112" w14:textId="77777777" w:rsidR="00FC7DF7" w:rsidRDefault="00FC7DF7"/>
        </w:tc>
        <w:tc>
          <w:tcPr>
            <w:tcW w:w="889" w:type="dxa"/>
          </w:tcPr>
          <w:p w14:paraId="373588BD" w14:textId="77777777" w:rsidR="00FC7DF7" w:rsidRDefault="00FC7DF7"/>
        </w:tc>
        <w:tc>
          <w:tcPr>
            <w:tcW w:w="1000" w:type="dxa"/>
          </w:tcPr>
          <w:p w14:paraId="1BCB9567" w14:textId="77777777" w:rsidR="00FC7DF7" w:rsidRDefault="00FC7DF7"/>
        </w:tc>
        <w:tc>
          <w:tcPr>
            <w:tcW w:w="1000" w:type="dxa"/>
          </w:tcPr>
          <w:p w14:paraId="6C2F429E" w14:textId="77777777" w:rsidR="00FC7DF7" w:rsidRDefault="00FC7DF7"/>
        </w:tc>
        <w:tc>
          <w:tcPr>
            <w:tcW w:w="722" w:type="dxa"/>
          </w:tcPr>
          <w:p w14:paraId="6C1B9C0F" w14:textId="77777777" w:rsidR="00FC7DF7" w:rsidRDefault="00FC7DF7"/>
        </w:tc>
        <w:tc>
          <w:tcPr>
            <w:tcW w:w="739" w:type="dxa"/>
          </w:tcPr>
          <w:p w14:paraId="7A3EE49B" w14:textId="77777777" w:rsidR="00FC7DF7" w:rsidRDefault="00FC7DF7"/>
        </w:tc>
      </w:tr>
      <w:tr w:rsidR="00FC7DF7" w14:paraId="7E9DAFF2" w14:textId="77777777" w:rsidTr="00B57D9C">
        <w:tc>
          <w:tcPr>
            <w:tcW w:w="694" w:type="dxa"/>
          </w:tcPr>
          <w:p w14:paraId="3EE624A8" w14:textId="27482A3B" w:rsidR="00FC7DF7" w:rsidRDefault="00FC7DF7">
            <w:r>
              <w:t>19.</w:t>
            </w:r>
          </w:p>
        </w:tc>
        <w:tc>
          <w:tcPr>
            <w:tcW w:w="2072" w:type="dxa"/>
          </w:tcPr>
          <w:p w14:paraId="1E19292F" w14:textId="35D078A0" w:rsidR="00FC7DF7" w:rsidRDefault="00FC7DF7">
            <w:r>
              <w:t>Ultrasonograf okulistyczny</w:t>
            </w:r>
          </w:p>
        </w:tc>
        <w:tc>
          <w:tcPr>
            <w:tcW w:w="884" w:type="dxa"/>
          </w:tcPr>
          <w:p w14:paraId="464DB5FB" w14:textId="19B071A9" w:rsidR="00FC7DF7" w:rsidRDefault="00FC7DF7">
            <w:r>
              <w:t>1</w:t>
            </w:r>
          </w:p>
        </w:tc>
        <w:tc>
          <w:tcPr>
            <w:tcW w:w="818" w:type="dxa"/>
          </w:tcPr>
          <w:p w14:paraId="2E4B4A15" w14:textId="77777777" w:rsidR="00FC7DF7" w:rsidRDefault="00FC7DF7"/>
        </w:tc>
        <w:tc>
          <w:tcPr>
            <w:tcW w:w="889" w:type="dxa"/>
          </w:tcPr>
          <w:p w14:paraId="1965D0B0" w14:textId="77777777" w:rsidR="00FC7DF7" w:rsidRDefault="00FC7DF7"/>
        </w:tc>
        <w:tc>
          <w:tcPr>
            <w:tcW w:w="1000" w:type="dxa"/>
          </w:tcPr>
          <w:p w14:paraId="7203A73B" w14:textId="77777777" w:rsidR="00FC7DF7" w:rsidRDefault="00FC7DF7"/>
        </w:tc>
        <w:tc>
          <w:tcPr>
            <w:tcW w:w="1000" w:type="dxa"/>
          </w:tcPr>
          <w:p w14:paraId="11338496" w14:textId="77777777" w:rsidR="00FC7DF7" w:rsidRDefault="00FC7DF7"/>
        </w:tc>
        <w:tc>
          <w:tcPr>
            <w:tcW w:w="722" w:type="dxa"/>
          </w:tcPr>
          <w:p w14:paraId="0072359A" w14:textId="77777777" w:rsidR="00FC7DF7" w:rsidRDefault="00FC7DF7"/>
        </w:tc>
        <w:tc>
          <w:tcPr>
            <w:tcW w:w="739" w:type="dxa"/>
          </w:tcPr>
          <w:p w14:paraId="387F16E2" w14:textId="77777777" w:rsidR="00FC7DF7" w:rsidRDefault="00FC7DF7"/>
        </w:tc>
      </w:tr>
      <w:tr w:rsidR="00FC7DF7" w14:paraId="2336E7AB" w14:textId="77777777" w:rsidTr="00B57D9C">
        <w:tc>
          <w:tcPr>
            <w:tcW w:w="694" w:type="dxa"/>
          </w:tcPr>
          <w:p w14:paraId="2B61749D" w14:textId="16B87397" w:rsidR="00FC7DF7" w:rsidRDefault="00FC7DF7">
            <w:r>
              <w:t>20.</w:t>
            </w:r>
          </w:p>
        </w:tc>
        <w:tc>
          <w:tcPr>
            <w:tcW w:w="2072" w:type="dxa"/>
          </w:tcPr>
          <w:p w14:paraId="54C37729" w14:textId="3F2D4FDB" w:rsidR="00FC7DF7" w:rsidRDefault="00FC7DF7">
            <w:r>
              <w:t>System do prób wysiłkowych</w:t>
            </w:r>
          </w:p>
        </w:tc>
        <w:tc>
          <w:tcPr>
            <w:tcW w:w="884" w:type="dxa"/>
          </w:tcPr>
          <w:p w14:paraId="69BF4EB6" w14:textId="485D6298" w:rsidR="00FC7DF7" w:rsidRDefault="00FC7DF7">
            <w:r>
              <w:t>1</w:t>
            </w:r>
          </w:p>
        </w:tc>
        <w:tc>
          <w:tcPr>
            <w:tcW w:w="818" w:type="dxa"/>
          </w:tcPr>
          <w:p w14:paraId="6B3B8EC1" w14:textId="77777777" w:rsidR="00FC7DF7" w:rsidRDefault="00FC7DF7"/>
        </w:tc>
        <w:tc>
          <w:tcPr>
            <w:tcW w:w="889" w:type="dxa"/>
          </w:tcPr>
          <w:p w14:paraId="66E07EDE" w14:textId="77777777" w:rsidR="00FC7DF7" w:rsidRDefault="00FC7DF7"/>
        </w:tc>
        <w:tc>
          <w:tcPr>
            <w:tcW w:w="1000" w:type="dxa"/>
          </w:tcPr>
          <w:p w14:paraId="4D6FF51F" w14:textId="77777777" w:rsidR="00FC7DF7" w:rsidRDefault="00FC7DF7"/>
        </w:tc>
        <w:tc>
          <w:tcPr>
            <w:tcW w:w="1000" w:type="dxa"/>
          </w:tcPr>
          <w:p w14:paraId="5B1B845F" w14:textId="77777777" w:rsidR="00FC7DF7" w:rsidRDefault="00FC7DF7"/>
        </w:tc>
        <w:tc>
          <w:tcPr>
            <w:tcW w:w="722" w:type="dxa"/>
          </w:tcPr>
          <w:p w14:paraId="49B20FBF" w14:textId="77777777" w:rsidR="00FC7DF7" w:rsidRDefault="00FC7DF7"/>
        </w:tc>
        <w:tc>
          <w:tcPr>
            <w:tcW w:w="739" w:type="dxa"/>
          </w:tcPr>
          <w:p w14:paraId="4F12E70E" w14:textId="77777777" w:rsidR="00FC7DF7" w:rsidRDefault="00FC7DF7"/>
        </w:tc>
      </w:tr>
      <w:tr w:rsidR="00FC7DF7" w14:paraId="42241CB9" w14:textId="77777777" w:rsidTr="00B57D9C">
        <w:tc>
          <w:tcPr>
            <w:tcW w:w="694" w:type="dxa"/>
          </w:tcPr>
          <w:p w14:paraId="2B760479" w14:textId="396EE4A4" w:rsidR="00FC7DF7" w:rsidRDefault="00FC7DF7">
            <w:r>
              <w:t>21.</w:t>
            </w:r>
          </w:p>
        </w:tc>
        <w:tc>
          <w:tcPr>
            <w:tcW w:w="2072" w:type="dxa"/>
          </w:tcPr>
          <w:p w14:paraId="6996708B" w14:textId="690E20BD" w:rsidR="00FC7DF7" w:rsidRDefault="00FC7DF7">
            <w:r>
              <w:t>Zestaw do oscylometrii</w:t>
            </w:r>
          </w:p>
        </w:tc>
        <w:tc>
          <w:tcPr>
            <w:tcW w:w="884" w:type="dxa"/>
          </w:tcPr>
          <w:p w14:paraId="4B68757D" w14:textId="5E0ADE2E" w:rsidR="00FC7DF7" w:rsidRDefault="00FC7DF7">
            <w:r>
              <w:t>1</w:t>
            </w:r>
          </w:p>
        </w:tc>
        <w:tc>
          <w:tcPr>
            <w:tcW w:w="818" w:type="dxa"/>
          </w:tcPr>
          <w:p w14:paraId="017012F5" w14:textId="77777777" w:rsidR="00FC7DF7" w:rsidRDefault="00FC7DF7"/>
        </w:tc>
        <w:tc>
          <w:tcPr>
            <w:tcW w:w="889" w:type="dxa"/>
          </w:tcPr>
          <w:p w14:paraId="4393EC9D" w14:textId="77777777" w:rsidR="00FC7DF7" w:rsidRDefault="00FC7DF7"/>
        </w:tc>
        <w:tc>
          <w:tcPr>
            <w:tcW w:w="1000" w:type="dxa"/>
          </w:tcPr>
          <w:p w14:paraId="1CE911F0" w14:textId="77777777" w:rsidR="00FC7DF7" w:rsidRDefault="00FC7DF7"/>
        </w:tc>
        <w:tc>
          <w:tcPr>
            <w:tcW w:w="1000" w:type="dxa"/>
          </w:tcPr>
          <w:p w14:paraId="3461ED65" w14:textId="77777777" w:rsidR="00FC7DF7" w:rsidRDefault="00FC7DF7"/>
        </w:tc>
        <w:tc>
          <w:tcPr>
            <w:tcW w:w="722" w:type="dxa"/>
          </w:tcPr>
          <w:p w14:paraId="2BDD00ED" w14:textId="77777777" w:rsidR="00FC7DF7" w:rsidRDefault="00FC7DF7"/>
        </w:tc>
        <w:tc>
          <w:tcPr>
            <w:tcW w:w="739" w:type="dxa"/>
          </w:tcPr>
          <w:p w14:paraId="587957A4" w14:textId="77777777" w:rsidR="00FC7DF7" w:rsidRDefault="00FC7DF7"/>
        </w:tc>
      </w:tr>
      <w:tr w:rsidR="00FC7DF7" w14:paraId="28AEFF8F" w14:textId="77777777" w:rsidTr="00B57D9C">
        <w:tc>
          <w:tcPr>
            <w:tcW w:w="694" w:type="dxa"/>
          </w:tcPr>
          <w:p w14:paraId="3E84B8C9" w14:textId="3A793176" w:rsidR="00FC7DF7" w:rsidRDefault="00FC7DF7">
            <w:r>
              <w:t>22.</w:t>
            </w:r>
          </w:p>
        </w:tc>
        <w:tc>
          <w:tcPr>
            <w:tcW w:w="2072" w:type="dxa"/>
          </w:tcPr>
          <w:p w14:paraId="04B1D8BB" w14:textId="35B3A1D9" w:rsidR="00FC7DF7" w:rsidRDefault="00FC7DF7">
            <w:r>
              <w:t>Aparat USG</w:t>
            </w:r>
          </w:p>
        </w:tc>
        <w:tc>
          <w:tcPr>
            <w:tcW w:w="884" w:type="dxa"/>
          </w:tcPr>
          <w:p w14:paraId="35D42C04" w14:textId="4754E3D7" w:rsidR="00FC7DF7" w:rsidRDefault="00FC7DF7">
            <w:r>
              <w:t>1</w:t>
            </w:r>
          </w:p>
        </w:tc>
        <w:tc>
          <w:tcPr>
            <w:tcW w:w="818" w:type="dxa"/>
          </w:tcPr>
          <w:p w14:paraId="27A96421" w14:textId="77777777" w:rsidR="00FC7DF7" w:rsidRDefault="00FC7DF7"/>
        </w:tc>
        <w:tc>
          <w:tcPr>
            <w:tcW w:w="889" w:type="dxa"/>
          </w:tcPr>
          <w:p w14:paraId="28731530" w14:textId="77777777" w:rsidR="00FC7DF7" w:rsidRDefault="00FC7DF7"/>
        </w:tc>
        <w:tc>
          <w:tcPr>
            <w:tcW w:w="1000" w:type="dxa"/>
          </w:tcPr>
          <w:p w14:paraId="6200AC0D" w14:textId="77777777" w:rsidR="00FC7DF7" w:rsidRDefault="00FC7DF7"/>
        </w:tc>
        <w:tc>
          <w:tcPr>
            <w:tcW w:w="1000" w:type="dxa"/>
          </w:tcPr>
          <w:p w14:paraId="4ED551DA" w14:textId="77777777" w:rsidR="00FC7DF7" w:rsidRDefault="00FC7DF7"/>
        </w:tc>
        <w:tc>
          <w:tcPr>
            <w:tcW w:w="722" w:type="dxa"/>
          </w:tcPr>
          <w:p w14:paraId="68B1FDF2" w14:textId="77777777" w:rsidR="00FC7DF7" w:rsidRDefault="00FC7DF7"/>
        </w:tc>
        <w:tc>
          <w:tcPr>
            <w:tcW w:w="739" w:type="dxa"/>
          </w:tcPr>
          <w:p w14:paraId="0F682062" w14:textId="77777777" w:rsidR="00FC7DF7" w:rsidRDefault="00FC7DF7"/>
        </w:tc>
      </w:tr>
      <w:tr w:rsidR="00FC7DF7" w14:paraId="21FDB6F3" w14:textId="77777777" w:rsidTr="00B57D9C">
        <w:tc>
          <w:tcPr>
            <w:tcW w:w="694" w:type="dxa"/>
          </w:tcPr>
          <w:p w14:paraId="3DF28E21" w14:textId="65F437E1" w:rsidR="00FC7DF7" w:rsidRDefault="00FC7DF7">
            <w:r>
              <w:t>23.</w:t>
            </w:r>
          </w:p>
        </w:tc>
        <w:tc>
          <w:tcPr>
            <w:tcW w:w="2072" w:type="dxa"/>
          </w:tcPr>
          <w:p w14:paraId="1D4356AA" w14:textId="348B1A02" w:rsidR="00FC7DF7" w:rsidRDefault="00FC7DF7">
            <w:r>
              <w:t>Lampa medyczna czołowa</w:t>
            </w:r>
          </w:p>
        </w:tc>
        <w:tc>
          <w:tcPr>
            <w:tcW w:w="884" w:type="dxa"/>
          </w:tcPr>
          <w:p w14:paraId="3B6086F5" w14:textId="57717F04" w:rsidR="00FC7DF7" w:rsidRDefault="00FC7DF7">
            <w:r>
              <w:t>3</w:t>
            </w:r>
          </w:p>
        </w:tc>
        <w:tc>
          <w:tcPr>
            <w:tcW w:w="818" w:type="dxa"/>
          </w:tcPr>
          <w:p w14:paraId="01263E9F" w14:textId="77777777" w:rsidR="00FC7DF7" w:rsidRDefault="00FC7DF7"/>
        </w:tc>
        <w:tc>
          <w:tcPr>
            <w:tcW w:w="889" w:type="dxa"/>
          </w:tcPr>
          <w:p w14:paraId="333D1688" w14:textId="77777777" w:rsidR="00FC7DF7" w:rsidRDefault="00FC7DF7"/>
        </w:tc>
        <w:tc>
          <w:tcPr>
            <w:tcW w:w="1000" w:type="dxa"/>
          </w:tcPr>
          <w:p w14:paraId="49961ECC" w14:textId="77777777" w:rsidR="00FC7DF7" w:rsidRDefault="00FC7DF7"/>
        </w:tc>
        <w:tc>
          <w:tcPr>
            <w:tcW w:w="1000" w:type="dxa"/>
          </w:tcPr>
          <w:p w14:paraId="1F2850B7" w14:textId="77777777" w:rsidR="00FC7DF7" w:rsidRDefault="00FC7DF7"/>
        </w:tc>
        <w:tc>
          <w:tcPr>
            <w:tcW w:w="722" w:type="dxa"/>
          </w:tcPr>
          <w:p w14:paraId="68AD3B1E" w14:textId="77777777" w:rsidR="00FC7DF7" w:rsidRDefault="00FC7DF7"/>
        </w:tc>
        <w:tc>
          <w:tcPr>
            <w:tcW w:w="739" w:type="dxa"/>
          </w:tcPr>
          <w:p w14:paraId="58C1E868" w14:textId="77777777" w:rsidR="00FC7DF7" w:rsidRDefault="00FC7DF7"/>
        </w:tc>
      </w:tr>
      <w:tr w:rsidR="00FC7DF7" w14:paraId="1C38E0C5" w14:textId="77777777" w:rsidTr="00B57D9C">
        <w:tc>
          <w:tcPr>
            <w:tcW w:w="694" w:type="dxa"/>
          </w:tcPr>
          <w:p w14:paraId="248B781B" w14:textId="03CEED94" w:rsidR="00FC7DF7" w:rsidRDefault="00FC7DF7">
            <w:r>
              <w:t>24</w:t>
            </w:r>
          </w:p>
        </w:tc>
        <w:tc>
          <w:tcPr>
            <w:tcW w:w="2072" w:type="dxa"/>
          </w:tcPr>
          <w:p w14:paraId="158B624D" w14:textId="324F4DB5" w:rsidR="00FC7DF7" w:rsidRDefault="00FC7DF7">
            <w:r>
              <w:t>Meble medyczne- ciąg zabiegowy</w:t>
            </w:r>
          </w:p>
        </w:tc>
        <w:tc>
          <w:tcPr>
            <w:tcW w:w="884" w:type="dxa"/>
          </w:tcPr>
          <w:p w14:paraId="1F46EA2F" w14:textId="2764E6C2" w:rsidR="00FC7DF7" w:rsidRDefault="00FC7DF7">
            <w:r>
              <w:t>8</w:t>
            </w:r>
          </w:p>
        </w:tc>
        <w:tc>
          <w:tcPr>
            <w:tcW w:w="818" w:type="dxa"/>
          </w:tcPr>
          <w:p w14:paraId="7E92C81D" w14:textId="77777777" w:rsidR="00FC7DF7" w:rsidRDefault="00FC7DF7"/>
        </w:tc>
        <w:tc>
          <w:tcPr>
            <w:tcW w:w="889" w:type="dxa"/>
          </w:tcPr>
          <w:p w14:paraId="601405D5" w14:textId="77777777" w:rsidR="00FC7DF7" w:rsidRDefault="00FC7DF7"/>
        </w:tc>
        <w:tc>
          <w:tcPr>
            <w:tcW w:w="1000" w:type="dxa"/>
          </w:tcPr>
          <w:p w14:paraId="7B309B9C" w14:textId="77777777" w:rsidR="00FC7DF7" w:rsidRDefault="00FC7DF7"/>
        </w:tc>
        <w:tc>
          <w:tcPr>
            <w:tcW w:w="1000" w:type="dxa"/>
          </w:tcPr>
          <w:p w14:paraId="12CEAAB5" w14:textId="77777777" w:rsidR="00FC7DF7" w:rsidRDefault="00FC7DF7"/>
        </w:tc>
        <w:tc>
          <w:tcPr>
            <w:tcW w:w="722" w:type="dxa"/>
          </w:tcPr>
          <w:p w14:paraId="1D779F1F" w14:textId="77777777" w:rsidR="00FC7DF7" w:rsidRDefault="00FC7DF7"/>
        </w:tc>
        <w:tc>
          <w:tcPr>
            <w:tcW w:w="739" w:type="dxa"/>
          </w:tcPr>
          <w:p w14:paraId="1120390A" w14:textId="77777777" w:rsidR="00FC7DF7" w:rsidRDefault="00FC7DF7"/>
        </w:tc>
      </w:tr>
      <w:tr w:rsidR="00FC7DF7" w14:paraId="5B914ECC" w14:textId="77777777" w:rsidTr="00B57D9C">
        <w:tc>
          <w:tcPr>
            <w:tcW w:w="694" w:type="dxa"/>
          </w:tcPr>
          <w:p w14:paraId="4AC26A7E" w14:textId="4A40308B" w:rsidR="00FC7DF7" w:rsidRDefault="00FC7DF7">
            <w:r>
              <w:t>25</w:t>
            </w:r>
          </w:p>
        </w:tc>
        <w:tc>
          <w:tcPr>
            <w:tcW w:w="2072" w:type="dxa"/>
          </w:tcPr>
          <w:p w14:paraId="1F7C3778" w14:textId="4DD1767F" w:rsidR="00FC7DF7" w:rsidRDefault="00FC7DF7">
            <w:r>
              <w:t>Stolik zabiegowy</w:t>
            </w:r>
          </w:p>
        </w:tc>
        <w:tc>
          <w:tcPr>
            <w:tcW w:w="884" w:type="dxa"/>
          </w:tcPr>
          <w:p w14:paraId="7B68CC4F" w14:textId="79A6A125" w:rsidR="00FC7DF7" w:rsidRDefault="00FC7DF7">
            <w:r>
              <w:t>10</w:t>
            </w:r>
          </w:p>
        </w:tc>
        <w:tc>
          <w:tcPr>
            <w:tcW w:w="818" w:type="dxa"/>
          </w:tcPr>
          <w:p w14:paraId="7E72EB1B" w14:textId="77777777" w:rsidR="00FC7DF7" w:rsidRDefault="00FC7DF7"/>
        </w:tc>
        <w:tc>
          <w:tcPr>
            <w:tcW w:w="889" w:type="dxa"/>
          </w:tcPr>
          <w:p w14:paraId="19B2671E" w14:textId="77777777" w:rsidR="00FC7DF7" w:rsidRDefault="00FC7DF7"/>
        </w:tc>
        <w:tc>
          <w:tcPr>
            <w:tcW w:w="1000" w:type="dxa"/>
          </w:tcPr>
          <w:p w14:paraId="6C2AAA8F" w14:textId="77777777" w:rsidR="00FC7DF7" w:rsidRDefault="00FC7DF7"/>
        </w:tc>
        <w:tc>
          <w:tcPr>
            <w:tcW w:w="1000" w:type="dxa"/>
          </w:tcPr>
          <w:p w14:paraId="3BDE26C9" w14:textId="77777777" w:rsidR="00FC7DF7" w:rsidRDefault="00FC7DF7"/>
        </w:tc>
        <w:tc>
          <w:tcPr>
            <w:tcW w:w="722" w:type="dxa"/>
          </w:tcPr>
          <w:p w14:paraId="5482CA28" w14:textId="77777777" w:rsidR="00FC7DF7" w:rsidRDefault="00FC7DF7"/>
        </w:tc>
        <w:tc>
          <w:tcPr>
            <w:tcW w:w="739" w:type="dxa"/>
          </w:tcPr>
          <w:p w14:paraId="389231E7" w14:textId="77777777" w:rsidR="00FC7DF7" w:rsidRDefault="00FC7DF7"/>
        </w:tc>
      </w:tr>
      <w:tr w:rsidR="00FC7DF7" w14:paraId="20F2D658" w14:textId="77777777" w:rsidTr="00B57D9C">
        <w:tc>
          <w:tcPr>
            <w:tcW w:w="694" w:type="dxa"/>
          </w:tcPr>
          <w:p w14:paraId="7E03689C" w14:textId="2034F22B" w:rsidR="00FC7DF7" w:rsidRDefault="00FC7DF7">
            <w:r>
              <w:lastRenderedPageBreak/>
              <w:t>26</w:t>
            </w:r>
          </w:p>
        </w:tc>
        <w:tc>
          <w:tcPr>
            <w:tcW w:w="2072" w:type="dxa"/>
          </w:tcPr>
          <w:p w14:paraId="63D12C18" w14:textId="2C5A28DA" w:rsidR="00FC7DF7" w:rsidRDefault="00FC7DF7">
            <w:r>
              <w:t xml:space="preserve">Leżanka </w:t>
            </w:r>
          </w:p>
        </w:tc>
        <w:tc>
          <w:tcPr>
            <w:tcW w:w="884" w:type="dxa"/>
          </w:tcPr>
          <w:p w14:paraId="6A9585A2" w14:textId="71D89B4A" w:rsidR="00FC7DF7" w:rsidRDefault="00FC7DF7">
            <w:r>
              <w:t>10</w:t>
            </w:r>
          </w:p>
        </w:tc>
        <w:tc>
          <w:tcPr>
            <w:tcW w:w="818" w:type="dxa"/>
          </w:tcPr>
          <w:p w14:paraId="05348DCB" w14:textId="77777777" w:rsidR="00FC7DF7" w:rsidRDefault="00FC7DF7"/>
        </w:tc>
        <w:tc>
          <w:tcPr>
            <w:tcW w:w="889" w:type="dxa"/>
          </w:tcPr>
          <w:p w14:paraId="4C30547A" w14:textId="77777777" w:rsidR="00FC7DF7" w:rsidRDefault="00FC7DF7"/>
        </w:tc>
        <w:tc>
          <w:tcPr>
            <w:tcW w:w="1000" w:type="dxa"/>
          </w:tcPr>
          <w:p w14:paraId="75259AD8" w14:textId="77777777" w:rsidR="00FC7DF7" w:rsidRDefault="00FC7DF7"/>
        </w:tc>
        <w:tc>
          <w:tcPr>
            <w:tcW w:w="1000" w:type="dxa"/>
          </w:tcPr>
          <w:p w14:paraId="3EB23818" w14:textId="77777777" w:rsidR="00FC7DF7" w:rsidRDefault="00FC7DF7"/>
        </w:tc>
        <w:tc>
          <w:tcPr>
            <w:tcW w:w="722" w:type="dxa"/>
          </w:tcPr>
          <w:p w14:paraId="561ED2A6" w14:textId="77777777" w:rsidR="00FC7DF7" w:rsidRDefault="00FC7DF7"/>
        </w:tc>
        <w:tc>
          <w:tcPr>
            <w:tcW w:w="739" w:type="dxa"/>
          </w:tcPr>
          <w:p w14:paraId="778413A7" w14:textId="77777777" w:rsidR="00FC7DF7" w:rsidRDefault="00FC7DF7"/>
        </w:tc>
      </w:tr>
      <w:tr w:rsidR="00FC7DF7" w14:paraId="3BF94AF4" w14:textId="77777777" w:rsidTr="00B57D9C">
        <w:tc>
          <w:tcPr>
            <w:tcW w:w="694" w:type="dxa"/>
          </w:tcPr>
          <w:p w14:paraId="09966F76" w14:textId="0B4ACA33" w:rsidR="00FC7DF7" w:rsidRDefault="00FC7DF7">
            <w:r>
              <w:t>27.</w:t>
            </w:r>
          </w:p>
        </w:tc>
        <w:tc>
          <w:tcPr>
            <w:tcW w:w="2072" w:type="dxa"/>
          </w:tcPr>
          <w:p w14:paraId="6B3EA694" w14:textId="493B7D87" w:rsidR="00FC7DF7" w:rsidRDefault="00FC7DF7">
            <w:r>
              <w:t>Biurko z kontenerem</w:t>
            </w:r>
          </w:p>
        </w:tc>
        <w:tc>
          <w:tcPr>
            <w:tcW w:w="884" w:type="dxa"/>
          </w:tcPr>
          <w:p w14:paraId="5D897C1E" w14:textId="0DDB50C2" w:rsidR="00FC7DF7" w:rsidRDefault="00FC7DF7">
            <w:r>
              <w:t>10</w:t>
            </w:r>
          </w:p>
        </w:tc>
        <w:tc>
          <w:tcPr>
            <w:tcW w:w="818" w:type="dxa"/>
          </w:tcPr>
          <w:p w14:paraId="7E6B6A94" w14:textId="77777777" w:rsidR="00FC7DF7" w:rsidRDefault="00FC7DF7"/>
        </w:tc>
        <w:tc>
          <w:tcPr>
            <w:tcW w:w="889" w:type="dxa"/>
          </w:tcPr>
          <w:p w14:paraId="79E4AE3E" w14:textId="77777777" w:rsidR="00FC7DF7" w:rsidRDefault="00FC7DF7"/>
        </w:tc>
        <w:tc>
          <w:tcPr>
            <w:tcW w:w="1000" w:type="dxa"/>
          </w:tcPr>
          <w:p w14:paraId="54FD71BD" w14:textId="77777777" w:rsidR="00FC7DF7" w:rsidRDefault="00FC7DF7"/>
        </w:tc>
        <w:tc>
          <w:tcPr>
            <w:tcW w:w="1000" w:type="dxa"/>
          </w:tcPr>
          <w:p w14:paraId="1A014B2F" w14:textId="77777777" w:rsidR="00FC7DF7" w:rsidRDefault="00FC7DF7"/>
        </w:tc>
        <w:tc>
          <w:tcPr>
            <w:tcW w:w="722" w:type="dxa"/>
          </w:tcPr>
          <w:p w14:paraId="3EAE16A7" w14:textId="77777777" w:rsidR="00FC7DF7" w:rsidRDefault="00FC7DF7"/>
        </w:tc>
        <w:tc>
          <w:tcPr>
            <w:tcW w:w="739" w:type="dxa"/>
          </w:tcPr>
          <w:p w14:paraId="37A7D092" w14:textId="77777777" w:rsidR="00FC7DF7" w:rsidRDefault="00FC7DF7"/>
        </w:tc>
      </w:tr>
      <w:tr w:rsidR="00FC7DF7" w14:paraId="0CE08FB5" w14:textId="77777777" w:rsidTr="00B57D9C">
        <w:tc>
          <w:tcPr>
            <w:tcW w:w="694" w:type="dxa"/>
          </w:tcPr>
          <w:p w14:paraId="6FAADCAF" w14:textId="486C28EB" w:rsidR="00FC7DF7" w:rsidRDefault="00FC7DF7">
            <w:r>
              <w:t>28.</w:t>
            </w:r>
          </w:p>
        </w:tc>
        <w:tc>
          <w:tcPr>
            <w:tcW w:w="2072" w:type="dxa"/>
          </w:tcPr>
          <w:p w14:paraId="08E110F3" w14:textId="0F5745E3" w:rsidR="00FC7DF7" w:rsidRDefault="00FC7DF7">
            <w:r>
              <w:t>Fotel biurkowy</w:t>
            </w:r>
          </w:p>
        </w:tc>
        <w:tc>
          <w:tcPr>
            <w:tcW w:w="884" w:type="dxa"/>
          </w:tcPr>
          <w:p w14:paraId="3D53F8FE" w14:textId="6158F9BC" w:rsidR="00FC7DF7" w:rsidRDefault="00FC7DF7">
            <w:r>
              <w:t>10</w:t>
            </w:r>
          </w:p>
        </w:tc>
        <w:tc>
          <w:tcPr>
            <w:tcW w:w="818" w:type="dxa"/>
          </w:tcPr>
          <w:p w14:paraId="59840363" w14:textId="77777777" w:rsidR="00FC7DF7" w:rsidRDefault="00FC7DF7"/>
        </w:tc>
        <w:tc>
          <w:tcPr>
            <w:tcW w:w="889" w:type="dxa"/>
          </w:tcPr>
          <w:p w14:paraId="3882C202" w14:textId="77777777" w:rsidR="00FC7DF7" w:rsidRDefault="00FC7DF7"/>
        </w:tc>
        <w:tc>
          <w:tcPr>
            <w:tcW w:w="1000" w:type="dxa"/>
          </w:tcPr>
          <w:p w14:paraId="0B59A6CA" w14:textId="77777777" w:rsidR="00FC7DF7" w:rsidRDefault="00FC7DF7"/>
        </w:tc>
        <w:tc>
          <w:tcPr>
            <w:tcW w:w="1000" w:type="dxa"/>
          </w:tcPr>
          <w:p w14:paraId="0960419E" w14:textId="77777777" w:rsidR="00FC7DF7" w:rsidRDefault="00FC7DF7"/>
        </w:tc>
        <w:tc>
          <w:tcPr>
            <w:tcW w:w="722" w:type="dxa"/>
          </w:tcPr>
          <w:p w14:paraId="4CC200A5" w14:textId="77777777" w:rsidR="00FC7DF7" w:rsidRDefault="00FC7DF7"/>
        </w:tc>
        <w:tc>
          <w:tcPr>
            <w:tcW w:w="739" w:type="dxa"/>
          </w:tcPr>
          <w:p w14:paraId="499FA743" w14:textId="77777777" w:rsidR="00FC7DF7" w:rsidRDefault="00FC7DF7"/>
        </w:tc>
      </w:tr>
      <w:tr w:rsidR="00FC7DF7" w14:paraId="6E6045EA" w14:textId="77777777" w:rsidTr="00B57D9C">
        <w:tc>
          <w:tcPr>
            <w:tcW w:w="694" w:type="dxa"/>
          </w:tcPr>
          <w:p w14:paraId="3E8EDDAD" w14:textId="2FDCE168" w:rsidR="00FC7DF7" w:rsidRDefault="00FC7DF7">
            <w:r>
              <w:t>29.</w:t>
            </w:r>
          </w:p>
        </w:tc>
        <w:tc>
          <w:tcPr>
            <w:tcW w:w="2072" w:type="dxa"/>
          </w:tcPr>
          <w:p w14:paraId="09DB01AE" w14:textId="22E73035" w:rsidR="00FC7DF7" w:rsidRDefault="00B57D9C">
            <w:r>
              <w:t>Krzesła</w:t>
            </w:r>
          </w:p>
        </w:tc>
        <w:tc>
          <w:tcPr>
            <w:tcW w:w="884" w:type="dxa"/>
          </w:tcPr>
          <w:p w14:paraId="31DC1CCB" w14:textId="67E0FC82" w:rsidR="00FC7DF7" w:rsidRDefault="00B57D9C">
            <w:r>
              <w:t>20</w:t>
            </w:r>
          </w:p>
        </w:tc>
        <w:tc>
          <w:tcPr>
            <w:tcW w:w="818" w:type="dxa"/>
          </w:tcPr>
          <w:p w14:paraId="64497481" w14:textId="77777777" w:rsidR="00FC7DF7" w:rsidRDefault="00FC7DF7"/>
        </w:tc>
        <w:tc>
          <w:tcPr>
            <w:tcW w:w="889" w:type="dxa"/>
          </w:tcPr>
          <w:p w14:paraId="7107741E" w14:textId="77777777" w:rsidR="00FC7DF7" w:rsidRDefault="00FC7DF7"/>
        </w:tc>
        <w:tc>
          <w:tcPr>
            <w:tcW w:w="1000" w:type="dxa"/>
          </w:tcPr>
          <w:p w14:paraId="45FE9B62" w14:textId="77777777" w:rsidR="00FC7DF7" w:rsidRDefault="00FC7DF7"/>
        </w:tc>
        <w:tc>
          <w:tcPr>
            <w:tcW w:w="1000" w:type="dxa"/>
          </w:tcPr>
          <w:p w14:paraId="539BDB70" w14:textId="77777777" w:rsidR="00FC7DF7" w:rsidRDefault="00FC7DF7"/>
        </w:tc>
        <w:tc>
          <w:tcPr>
            <w:tcW w:w="722" w:type="dxa"/>
          </w:tcPr>
          <w:p w14:paraId="1D3E338D" w14:textId="77777777" w:rsidR="00FC7DF7" w:rsidRDefault="00FC7DF7"/>
        </w:tc>
        <w:tc>
          <w:tcPr>
            <w:tcW w:w="739" w:type="dxa"/>
          </w:tcPr>
          <w:p w14:paraId="764C7638" w14:textId="77777777" w:rsidR="00FC7DF7" w:rsidRDefault="00FC7DF7"/>
        </w:tc>
      </w:tr>
      <w:tr w:rsidR="00B57D9C" w14:paraId="4B02F043" w14:textId="77777777" w:rsidTr="00B57D9C">
        <w:tc>
          <w:tcPr>
            <w:tcW w:w="694" w:type="dxa"/>
          </w:tcPr>
          <w:p w14:paraId="3DCAEA07" w14:textId="76E0AFB8" w:rsidR="00B57D9C" w:rsidRDefault="00B57D9C">
            <w:r>
              <w:t>30</w:t>
            </w:r>
          </w:p>
        </w:tc>
        <w:tc>
          <w:tcPr>
            <w:tcW w:w="2072" w:type="dxa"/>
          </w:tcPr>
          <w:p w14:paraId="2C80ED07" w14:textId="4F5A358F" w:rsidR="00B57D9C" w:rsidRDefault="00B57D9C">
            <w:r>
              <w:t>Ławka do strefy oczekiwania</w:t>
            </w:r>
          </w:p>
        </w:tc>
        <w:tc>
          <w:tcPr>
            <w:tcW w:w="884" w:type="dxa"/>
          </w:tcPr>
          <w:p w14:paraId="69120141" w14:textId="0153C595" w:rsidR="00B57D9C" w:rsidRDefault="00B57D9C">
            <w:r>
              <w:t>20</w:t>
            </w:r>
          </w:p>
        </w:tc>
        <w:tc>
          <w:tcPr>
            <w:tcW w:w="818" w:type="dxa"/>
          </w:tcPr>
          <w:p w14:paraId="72C7010A" w14:textId="77777777" w:rsidR="00B57D9C" w:rsidRDefault="00B57D9C"/>
        </w:tc>
        <w:tc>
          <w:tcPr>
            <w:tcW w:w="889" w:type="dxa"/>
          </w:tcPr>
          <w:p w14:paraId="577FC216" w14:textId="77777777" w:rsidR="00B57D9C" w:rsidRDefault="00B57D9C"/>
        </w:tc>
        <w:tc>
          <w:tcPr>
            <w:tcW w:w="1000" w:type="dxa"/>
          </w:tcPr>
          <w:p w14:paraId="5B459DBB" w14:textId="77777777" w:rsidR="00B57D9C" w:rsidRDefault="00B57D9C"/>
        </w:tc>
        <w:tc>
          <w:tcPr>
            <w:tcW w:w="1000" w:type="dxa"/>
          </w:tcPr>
          <w:p w14:paraId="18C103AD" w14:textId="77777777" w:rsidR="00B57D9C" w:rsidRDefault="00B57D9C"/>
        </w:tc>
        <w:tc>
          <w:tcPr>
            <w:tcW w:w="722" w:type="dxa"/>
          </w:tcPr>
          <w:p w14:paraId="3FB6B72D" w14:textId="77777777" w:rsidR="00B57D9C" w:rsidRDefault="00B57D9C"/>
        </w:tc>
        <w:tc>
          <w:tcPr>
            <w:tcW w:w="739" w:type="dxa"/>
          </w:tcPr>
          <w:p w14:paraId="5F9DFD15" w14:textId="77777777" w:rsidR="00B57D9C" w:rsidRDefault="00B57D9C"/>
        </w:tc>
      </w:tr>
      <w:tr w:rsidR="00B57D9C" w14:paraId="445D5E91" w14:textId="77777777" w:rsidTr="00B57D9C">
        <w:tc>
          <w:tcPr>
            <w:tcW w:w="694" w:type="dxa"/>
          </w:tcPr>
          <w:p w14:paraId="42DD4590" w14:textId="56EB6B2A" w:rsidR="00B57D9C" w:rsidRDefault="00B57D9C">
            <w:r>
              <w:t>31</w:t>
            </w:r>
          </w:p>
        </w:tc>
        <w:tc>
          <w:tcPr>
            <w:tcW w:w="2072" w:type="dxa"/>
          </w:tcPr>
          <w:p w14:paraId="3DC28885" w14:textId="582670C4" w:rsidR="00B57D9C" w:rsidRDefault="00B57D9C">
            <w:r>
              <w:t>Zabudowa rejestracji kpl</w:t>
            </w:r>
          </w:p>
        </w:tc>
        <w:tc>
          <w:tcPr>
            <w:tcW w:w="884" w:type="dxa"/>
          </w:tcPr>
          <w:p w14:paraId="6AFC1CAC" w14:textId="55C0FF25" w:rsidR="00B57D9C" w:rsidRDefault="00B57D9C">
            <w:r>
              <w:t>1</w:t>
            </w:r>
          </w:p>
        </w:tc>
        <w:tc>
          <w:tcPr>
            <w:tcW w:w="818" w:type="dxa"/>
          </w:tcPr>
          <w:p w14:paraId="64E4E1D3" w14:textId="77777777" w:rsidR="00B57D9C" w:rsidRDefault="00B57D9C"/>
        </w:tc>
        <w:tc>
          <w:tcPr>
            <w:tcW w:w="889" w:type="dxa"/>
          </w:tcPr>
          <w:p w14:paraId="3BB858DC" w14:textId="77777777" w:rsidR="00B57D9C" w:rsidRDefault="00B57D9C"/>
        </w:tc>
        <w:tc>
          <w:tcPr>
            <w:tcW w:w="1000" w:type="dxa"/>
          </w:tcPr>
          <w:p w14:paraId="2A35B768" w14:textId="77777777" w:rsidR="00B57D9C" w:rsidRDefault="00B57D9C"/>
        </w:tc>
        <w:tc>
          <w:tcPr>
            <w:tcW w:w="1000" w:type="dxa"/>
          </w:tcPr>
          <w:p w14:paraId="69C9CF32" w14:textId="77777777" w:rsidR="00B57D9C" w:rsidRDefault="00B57D9C"/>
        </w:tc>
        <w:tc>
          <w:tcPr>
            <w:tcW w:w="722" w:type="dxa"/>
          </w:tcPr>
          <w:p w14:paraId="7E1E96C3" w14:textId="77777777" w:rsidR="00B57D9C" w:rsidRDefault="00B57D9C"/>
        </w:tc>
        <w:tc>
          <w:tcPr>
            <w:tcW w:w="739" w:type="dxa"/>
          </w:tcPr>
          <w:p w14:paraId="768AC2BA" w14:textId="77777777" w:rsidR="00B57D9C" w:rsidRDefault="00B57D9C"/>
        </w:tc>
      </w:tr>
      <w:tr w:rsidR="00B57D9C" w14:paraId="17742737" w14:textId="77777777" w:rsidTr="00B57D9C">
        <w:tc>
          <w:tcPr>
            <w:tcW w:w="694" w:type="dxa"/>
          </w:tcPr>
          <w:p w14:paraId="7BF24C0C" w14:textId="55AA61AC" w:rsidR="00B57D9C" w:rsidRDefault="00B57D9C">
            <w:r>
              <w:t>32.</w:t>
            </w:r>
          </w:p>
        </w:tc>
        <w:tc>
          <w:tcPr>
            <w:tcW w:w="2072" w:type="dxa"/>
          </w:tcPr>
          <w:p w14:paraId="195C67BD" w14:textId="64EF264C" w:rsidR="00B57D9C" w:rsidRDefault="00B57D9C">
            <w:r>
              <w:t>Komputer typu AIO</w:t>
            </w:r>
          </w:p>
        </w:tc>
        <w:tc>
          <w:tcPr>
            <w:tcW w:w="884" w:type="dxa"/>
          </w:tcPr>
          <w:p w14:paraId="09048F69" w14:textId="36E0D486" w:rsidR="00B57D9C" w:rsidRDefault="00B57D9C">
            <w:r>
              <w:t>20</w:t>
            </w:r>
          </w:p>
        </w:tc>
        <w:tc>
          <w:tcPr>
            <w:tcW w:w="818" w:type="dxa"/>
          </w:tcPr>
          <w:p w14:paraId="0EFE6924" w14:textId="77777777" w:rsidR="00B57D9C" w:rsidRDefault="00B57D9C"/>
        </w:tc>
        <w:tc>
          <w:tcPr>
            <w:tcW w:w="889" w:type="dxa"/>
          </w:tcPr>
          <w:p w14:paraId="5114542E" w14:textId="77777777" w:rsidR="00B57D9C" w:rsidRDefault="00B57D9C"/>
        </w:tc>
        <w:tc>
          <w:tcPr>
            <w:tcW w:w="1000" w:type="dxa"/>
          </w:tcPr>
          <w:p w14:paraId="13EE5B34" w14:textId="77777777" w:rsidR="00B57D9C" w:rsidRDefault="00B57D9C"/>
        </w:tc>
        <w:tc>
          <w:tcPr>
            <w:tcW w:w="1000" w:type="dxa"/>
          </w:tcPr>
          <w:p w14:paraId="3A2DA259" w14:textId="77777777" w:rsidR="00B57D9C" w:rsidRDefault="00B57D9C"/>
        </w:tc>
        <w:tc>
          <w:tcPr>
            <w:tcW w:w="722" w:type="dxa"/>
          </w:tcPr>
          <w:p w14:paraId="03B9FC9D" w14:textId="77777777" w:rsidR="00B57D9C" w:rsidRDefault="00B57D9C"/>
        </w:tc>
        <w:tc>
          <w:tcPr>
            <w:tcW w:w="739" w:type="dxa"/>
          </w:tcPr>
          <w:p w14:paraId="111CC311" w14:textId="77777777" w:rsidR="00B57D9C" w:rsidRDefault="00B57D9C"/>
        </w:tc>
      </w:tr>
      <w:tr w:rsidR="00B57D9C" w14:paraId="6E503824" w14:textId="77777777" w:rsidTr="00B57D9C">
        <w:tc>
          <w:tcPr>
            <w:tcW w:w="694" w:type="dxa"/>
          </w:tcPr>
          <w:p w14:paraId="57A58667" w14:textId="04BD0ABE" w:rsidR="00B57D9C" w:rsidRDefault="00B57D9C">
            <w:r>
              <w:t>33.</w:t>
            </w:r>
          </w:p>
        </w:tc>
        <w:tc>
          <w:tcPr>
            <w:tcW w:w="2072" w:type="dxa"/>
          </w:tcPr>
          <w:p w14:paraId="04220B91" w14:textId="09507A9C" w:rsidR="00B57D9C" w:rsidRDefault="00B57D9C">
            <w:r>
              <w:t>Drukarka</w:t>
            </w:r>
          </w:p>
        </w:tc>
        <w:tc>
          <w:tcPr>
            <w:tcW w:w="884" w:type="dxa"/>
          </w:tcPr>
          <w:p w14:paraId="29226D9A" w14:textId="14C33652" w:rsidR="00B57D9C" w:rsidRDefault="00B57D9C">
            <w:r>
              <w:t>20</w:t>
            </w:r>
          </w:p>
        </w:tc>
        <w:tc>
          <w:tcPr>
            <w:tcW w:w="818" w:type="dxa"/>
          </w:tcPr>
          <w:p w14:paraId="28D38211" w14:textId="77777777" w:rsidR="00B57D9C" w:rsidRDefault="00B57D9C"/>
        </w:tc>
        <w:tc>
          <w:tcPr>
            <w:tcW w:w="889" w:type="dxa"/>
          </w:tcPr>
          <w:p w14:paraId="553186D7" w14:textId="77777777" w:rsidR="00B57D9C" w:rsidRDefault="00B57D9C"/>
        </w:tc>
        <w:tc>
          <w:tcPr>
            <w:tcW w:w="1000" w:type="dxa"/>
          </w:tcPr>
          <w:p w14:paraId="680EB694" w14:textId="77777777" w:rsidR="00B57D9C" w:rsidRDefault="00B57D9C"/>
        </w:tc>
        <w:tc>
          <w:tcPr>
            <w:tcW w:w="1000" w:type="dxa"/>
          </w:tcPr>
          <w:p w14:paraId="177F28C1" w14:textId="77777777" w:rsidR="00B57D9C" w:rsidRDefault="00B57D9C"/>
        </w:tc>
        <w:tc>
          <w:tcPr>
            <w:tcW w:w="722" w:type="dxa"/>
          </w:tcPr>
          <w:p w14:paraId="044B378D" w14:textId="77777777" w:rsidR="00B57D9C" w:rsidRDefault="00B57D9C"/>
        </w:tc>
        <w:tc>
          <w:tcPr>
            <w:tcW w:w="739" w:type="dxa"/>
          </w:tcPr>
          <w:p w14:paraId="549EE1FB" w14:textId="77777777" w:rsidR="00B57D9C" w:rsidRDefault="00B57D9C"/>
        </w:tc>
      </w:tr>
      <w:tr w:rsidR="00B57D9C" w14:paraId="668F7C90" w14:textId="77777777" w:rsidTr="00B57D9C">
        <w:tc>
          <w:tcPr>
            <w:tcW w:w="2766" w:type="dxa"/>
            <w:gridSpan w:val="2"/>
          </w:tcPr>
          <w:p w14:paraId="41E5B1D1" w14:textId="391F834D" w:rsidR="00B57D9C" w:rsidRDefault="00B57D9C">
            <w:r>
              <w:t>SUMA:</w:t>
            </w:r>
          </w:p>
        </w:tc>
        <w:tc>
          <w:tcPr>
            <w:tcW w:w="884" w:type="dxa"/>
          </w:tcPr>
          <w:p w14:paraId="23E38368" w14:textId="77777777" w:rsidR="00B57D9C" w:rsidRDefault="00B57D9C"/>
        </w:tc>
        <w:tc>
          <w:tcPr>
            <w:tcW w:w="818" w:type="dxa"/>
          </w:tcPr>
          <w:p w14:paraId="6A34F682" w14:textId="77777777" w:rsidR="00B57D9C" w:rsidRDefault="00B57D9C"/>
        </w:tc>
        <w:tc>
          <w:tcPr>
            <w:tcW w:w="889" w:type="dxa"/>
          </w:tcPr>
          <w:p w14:paraId="0CE1CF3E" w14:textId="77777777" w:rsidR="00B57D9C" w:rsidRDefault="00B57D9C"/>
        </w:tc>
        <w:tc>
          <w:tcPr>
            <w:tcW w:w="1000" w:type="dxa"/>
          </w:tcPr>
          <w:p w14:paraId="4DD83438" w14:textId="77777777" w:rsidR="00B57D9C" w:rsidRDefault="00B57D9C"/>
        </w:tc>
        <w:tc>
          <w:tcPr>
            <w:tcW w:w="1000" w:type="dxa"/>
          </w:tcPr>
          <w:p w14:paraId="7A58391C" w14:textId="77777777" w:rsidR="00B57D9C" w:rsidRDefault="00B57D9C"/>
        </w:tc>
        <w:tc>
          <w:tcPr>
            <w:tcW w:w="722" w:type="dxa"/>
          </w:tcPr>
          <w:p w14:paraId="2593CF2D" w14:textId="77777777" w:rsidR="00B57D9C" w:rsidRDefault="00B57D9C"/>
        </w:tc>
        <w:tc>
          <w:tcPr>
            <w:tcW w:w="739" w:type="dxa"/>
          </w:tcPr>
          <w:p w14:paraId="327FA952" w14:textId="77777777" w:rsidR="00B57D9C" w:rsidRDefault="00B57D9C"/>
        </w:tc>
      </w:tr>
    </w:tbl>
    <w:p w14:paraId="5D910655" w14:textId="77777777" w:rsidR="00D26A0C" w:rsidRDefault="00D26A0C"/>
    <w:sectPr w:rsidR="00D26A0C" w:rsidSect="00BA2EDA">
      <w:headerReference w:type="default" r:id="rId8"/>
      <w:pgSz w:w="12240" w:h="15840"/>
      <w:pgMar w:top="1440" w:right="1800" w:bottom="1440" w:left="1800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6C3C1" w14:textId="77777777" w:rsidR="001402DE" w:rsidRDefault="001402DE" w:rsidP="00F51821">
      <w:pPr>
        <w:spacing w:after="0" w:line="240" w:lineRule="auto"/>
      </w:pPr>
      <w:r>
        <w:separator/>
      </w:r>
    </w:p>
  </w:endnote>
  <w:endnote w:type="continuationSeparator" w:id="0">
    <w:p w14:paraId="16149911" w14:textId="77777777" w:rsidR="001402DE" w:rsidRDefault="001402DE" w:rsidP="00F51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8599D" w14:textId="77777777" w:rsidR="001402DE" w:rsidRDefault="001402DE" w:rsidP="00F51821">
      <w:pPr>
        <w:spacing w:after="0" w:line="240" w:lineRule="auto"/>
      </w:pPr>
      <w:r>
        <w:separator/>
      </w:r>
    </w:p>
  </w:footnote>
  <w:footnote w:type="continuationSeparator" w:id="0">
    <w:p w14:paraId="61FB1084" w14:textId="77777777" w:rsidR="001402DE" w:rsidRDefault="001402DE" w:rsidP="00F51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5A9" w14:textId="3DCC97B3" w:rsidR="00BA2EDA" w:rsidRDefault="00BA2EDA">
    <w:pPr>
      <w:pStyle w:val="Nagwek"/>
    </w:pPr>
    <w:r>
      <w:rPr>
        <w:noProof/>
      </w:rPr>
      <w:drawing>
        <wp:inline distT="0" distB="0" distL="0" distR="0" wp14:anchorId="6CE48504" wp14:editId="798D8E8E">
          <wp:extent cx="5486400" cy="552649"/>
          <wp:effectExtent l="0" t="0" r="0" b="0"/>
          <wp:docPr id="111653639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526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61B6D20"/>
    <w:multiLevelType w:val="hybridMultilevel"/>
    <w:tmpl w:val="8E40A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471D9"/>
    <w:multiLevelType w:val="hybridMultilevel"/>
    <w:tmpl w:val="2EDAA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34B3E"/>
    <w:multiLevelType w:val="hybridMultilevel"/>
    <w:tmpl w:val="8C1C714C"/>
    <w:lvl w:ilvl="0" w:tplc="9F46C712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5D3CAA"/>
    <w:multiLevelType w:val="hybridMultilevel"/>
    <w:tmpl w:val="14E4E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313632">
    <w:abstractNumId w:val="8"/>
  </w:num>
  <w:num w:numId="2" w16cid:durableId="518734369">
    <w:abstractNumId w:val="6"/>
  </w:num>
  <w:num w:numId="3" w16cid:durableId="1981567525">
    <w:abstractNumId w:val="5"/>
  </w:num>
  <w:num w:numId="4" w16cid:durableId="2010206634">
    <w:abstractNumId w:val="4"/>
  </w:num>
  <w:num w:numId="5" w16cid:durableId="1479421806">
    <w:abstractNumId w:val="7"/>
  </w:num>
  <w:num w:numId="6" w16cid:durableId="1592005836">
    <w:abstractNumId w:val="3"/>
  </w:num>
  <w:num w:numId="7" w16cid:durableId="1951620273">
    <w:abstractNumId w:val="2"/>
  </w:num>
  <w:num w:numId="8" w16cid:durableId="581379957">
    <w:abstractNumId w:val="1"/>
  </w:num>
  <w:num w:numId="9" w16cid:durableId="392628215">
    <w:abstractNumId w:val="0"/>
  </w:num>
  <w:num w:numId="10" w16cid:durableId="2070305416">
    <w:abstractNumId w:val="12"/>
  </w:num>
  <w:num w:numId="11" w16cid:durableId="17917043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74870592">
    <w:abstractNumId w:val="10"/>
  </w:num>
  <w:num w:numId="13" w16cid:durableId="19588332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2BE8"/>
    <w:rsid w:val="00034616"/>
    <w:rsid w:val="00041C33"/>
    <w:rsid w:val="00043C9C"/>
    <w:rsid w:val="0006063C"/>
    <w:rsid w:val="001402DE"/>
    <w:rsid w:val="0015074B"/>
    <w:rsid w:val="00155C80"/>
    <w:rsid w:val="002003BE"/>
    <w:rsid w:val="0026522A"/>
    <w:rsid w:val="0029639D"/>
    <w:rsid w:val="002A6FE3"/>
    <w:rsid w:val="002E32CD"/>
    <w:rsid w:val="00300476"/>
    <w:rsid w:val="00326F90"/>
    <w:rsid w:val="00340E5D"/>
    <w:rsid w:val="003E50D5"/>
    <w:rsid w:val="004D1A80"/>
    <w:rsid w:val="004F1BC5"/>
    <w:rsid w:val="00543B8C"/>
    <w:rsid w:val="0055235E"/>
    <w:rsid w:val="005D4868"/>
    <w:rsid w:val="006024E3"/>
    <w:rsid w:val="006802FD"/>
    <w:rsid w:val="006B2FF0"/>
    <w:rsid w:val="007A7970"/>
    <w:rsid w:val="00833400"/>
    <w:rsid w:val="00852453"/>
    <w:rsid w:val="008E090B"/>
    <w:rsid w:val="009113CC"/>
    <w:rsid w:val="00941822"/>
    <w:rsid w:val="00982A59"/>
    <w:rsid w:val="009B09A6"/>
    <w:rsid w:val="009F5CA4"/>
    <w:rsid w:val="00A14836"/>
    <w:rsid w:val="00AA1D8D"/>
    <w:rsid w:val="00B020A6"/>
    <w:rsid w:val="00B47730"/>
    <w:rsid w:val="00B57D9C"/>
    <w:rsid w:val="00B820F5"/>
    <w:rsid w:val="00B934A1"/>
    <w:rsid w:val="00B93664"/>
    <w:rsid w:val="00BA2EDA"/>
    <w:rsid w:val="00BB3199"/>
    <w:rsid w:val="00C534B3"/>
    <w:rsid w:val="00C63D58"/>
    <w:rsid w:val="00C8433F"/>
    <w:rsid w:val="00CB0664"/>
    <w:rsid w:val="00D26A0C"/>
    <w:rsid w:val="00D764BA"/>
    <w:rsid w:val="00DA5EAA"/>
    <w:rsid w:val="00DF21A1"/>
    <w:rsid w:val="00E2713F"/>
    <w:rsid w:val="00E72667"/>
    <w:rsid w:val="00EA4A1E"/>
    <w:rsid w:val="00F22FED"/>
    <w:rsid w:val="00F35B57"/>
    <w:rsid w:val="00F40575"/>
    <w:rsid w:val="00F51821"/>
    <w:rsid w:val="00F772FC"/>
    <w:rsid w:val="00FA744A"/>
    <w:rsid w:val="00FC693F"/>
    <w:rsid w:val="00FC7DF7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4132D97"/>
  <w14:defaultImageDpi w14:val="300"/>
  <w15:docId w15:val="{99E4A4FB-DAFB-4542-BC13-7EF225F12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AkapitzlistZnak">
    <w:name w:val="Akapit z listą Znak"/>
    <w:link w:val="Akapitzlist"/>
    <w:uiPriority w:val="34"/>
    <w:rsid w:val="00B820F5"/>
  </w:style>
  <w:style w:type="table" w:customStyle="1" w:styleId="Przetargi">
    <w:name w:val="Przetargi"/>
    <w:basedOn w:val="Standardowy"/>
    <w:uiPriority w:val="99"/>
    <w:rsid w:val="00B820F5"/>
    <w:pPr>
      <w:spacing w:after="0" w:line="240" w:lineRule="auto"/>
      <w:jc w:val="center"/>
    </w:pPr>
    <w:rPr>
      <w:rFonts w:ascii="Arial" w:eastAsia="Times New Roman" w:hAnsi="Arial" w:cs="Times New Roman"/>
      <w:sz w:val="18"/>
      <w:szCs w:val="24"/>
      <w:lang w:val="pl-PL" w:eastAsia="cs-CZ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contextualSpacing/>
        <w:mirrorIndents/>
        <w:jc w:val="center"/>
      </w:pPr>
      <w:rPr>
        <w:rFonts w:ascii="Arial" w:hAnsi="Arial"/>
        <w:b/>
        <w:color w:val="auto"/>
        <w:sz w:val="18"/>
        <w:u w:val="none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 w:themeFill="background1" w:themeFillShade="D9"/>
        <w:vAlign w:val="center"/>
      </w:tcPr>
    </w:tblStylePr>
    <w:tblStylePr w:type="firstCol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Arial" w:hAnsi="Arial"/>
        <w:b/>
        <w:sz w:val="18"/>
      </w:rPr>
      <w:tblPr/>
      <w:tcPr>
        <w:shd w:val="clear" w:color="auto" w:fill="D9D9D9" w:themeFill="background1" w:themeFillShade="D9"/>
        <w:vAlign w:val="center"/>
      </w:tcPr>
    </w:tblStylePr>
    <w:tblStylePr w:type="band1Horz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</w:pPr>
      <w:rPr>
        <w:rFonts w:ascii="Arial" w:hAnsi="Arial"/>
        <w:b w:val="0"/>
        <w:sz w:val="18"/>
      </w:rPr>
      <w:tblPr/>
      <w:tcPr>
        <w:shd w:val="clear" w:color="auto" w:fill="F2F2F2" w:themeFill="background1" w:themeFillShade="F2"/>
      </w:tcPr>
    </w:tblStylePr>
    <w:tblStylePr w:type="band2Horz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</w:pPr>
      <w:rPr>
        <w:rFonts w:ascii="Arial" w:hAnsi="Arial"/>
        <w:b w:val="0"/>
        <w:i w:val="0"/>
        <w:sz w:val="18"/>
      </w:rPr>
      <w:tblPr/>
      <w:tcPr>
        <w:vAlign w:val="center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518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518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51821"/>
    <w:rPr>
      <w:vertAlign w:val="superscript"/>
    </w:rPr>
  </w:style>
  <w:style w:type="paragraph" w:customStyle="1" w:styleId="Domylny">
    <w:name w:val="Domyślny"/>
    <w:qFormat/>
    <w:rsid w:val="00941822"/>
    <w:pPr>
      <w:suppressAutoHyphens/>
    </w:pPr>
    <w:rPr>
      <w:rFonts w:ascii="Times New Roman" w:eastAsia="Arial Unicode MS" w:hAnsi="Times New Roman" w:cs="Arial Unicode MS"/>
      <w:color w:val="00000A"/>
      <w:sz w:val="24"/>
      <w:szCs w:val="24"/>
      <w:u w:color="00000A"/>
      <w:lang w:val="pl-PL" w:eastAsia="pl-PL"/>
    </w:rPr>
  </w:style>
  <w:style w:type="table" w:customStyle="1" w:styleId="TableNormal">
    <w:name w:val="Table Normal"/>
    <w:rsid w:val="00941822"/>
    <w:pPr>
      <w:suppressAutoHyphens/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37</Pages>
  <Words>6697</Words>
  <Characters>40188</Characters>
  <Application>Microsoft Office Word</Application>
  <DocSecurity>0</DocSecurity>
  <Lines>334</Lines>
  <Paragraphs>93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46792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Pamela Pamela</cp:lastModifiedBy>
  <cp:revision>4</cp:revision>
  <dcterms:created xsi:type="dcterms:W3CDTF">2026-03-23T10:56:00Z</dcterms:created>
  <dcterms:modified xsi:type="dcterms:W3CDTF">2026-03-25T12:26:00Z</dcterms:modified>
  <cp:category/>
</cp:coreProperties>
</file>